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D8A" w:rsidRDefault="00E94AEB" w:rsidP="006A6D8A">
      <w:pPr>
        <w:spacing w:after="0" w:line="276"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w:t>
      </w:r>
      <w:bookmarkStart w:id="0" w:name="_GoBack"/>
      <w:bookmarkEnd w:id="0"/>
    </w:p>
    <w:p w:rsidR="006A6D8A" w:rsidRDefault="006A6D8A" w:rsidP="006A6D8A">
      <w:pPr>
        <w:spacing w:after="0" w:line="276" w:lineRule="auto"/>
        <w:jc w:val="both"/>
        <w:rPr>
          <w:rFonts w:ascii="Times New Roman" w:eastAsia="Calibri" w:hAnsi="Times New Roman" w:cs="Times New Roman"/>
          <w:b/>
          <w:bCs/>
          <w:sz w:val="24"/>
          <w:szCs w:val="24"/>
        </w:rPr>
      </w:pPr>
    </w:p>
    <w:p w:rsidR="00887271" w:rsidRPr="00887271" w:rsidRDefault="00887271" w:rsidP="006A6D8A">
      <w:pPr>
        <w:spacing w:after="0" w:line="276" w:lineRule="auto"/>
        <w:jc w:val="both"/>
        <w:rPr>
          <w:rFonts w:ascii="Times New Roman" w:eastAsia="Calibri" w:hAnsi="Times New Roman" w:cs="Times New Roman"/>
          <w:b/>
          <w:bCs/>
          <w:sz w:val="24"/>
          <w:szCs w:val="24"/>
        </w:rPr>
      </w:pPr>
      <w:r w:rsidRPr="00887271">
        <w:rPr>
          <w:rFonts w:ascii="Times New Roman" w:eastAsia="Calibri" w:hAnsi="Times New Roman" w:cs="Times New Roman"/>
          <w:b/>
          <w:bCs/>
          <w:sz w:val="24"/>
          <w:szCs w:val="24"/>
        </w:rPr>
        <w:t>«НЕНАН (НОХЧИЙН) МОТТ» ДЕШАРАН ПРЕДМЕТАН ЧУЛАЦАМ</w:t>
      </w:r>
    </w:p>
    <w:p w:rsidR="006A6D8A" w:rsidRDefault="006A6D8A" w:rsidP="006A6D8A">
      <w:pPr>
        <w:spacing w:after="0" w:line="276" w:lineRule="auto"/>
        <w:jc w:val="center"/>
        <w:rPr>
          <w:rFonts w:ascii="Times New Roman" w:eastAsia="Calibri" w:hAnsi="Times New Roman" w:cs="Times New Roman"/>
          <w:b/>
          <w:bCs/>
          <w:sz w:val="24"/>
          <w:szCs w:val="24"/>
        </w:rPr>
      </w:pPr>
    </w:p>
    <w:p w:rsidR="00887271" w:rsidRPr="00887271" w:rsidRDefault="00887271" w:rsidP="006A6D8A">
      <w:pPr>
        <w:spacing w:after="0" w:line="276" w:lineRule="auto"/>
        <w:jc w:val="center"/>
        <w:rPr>
          <w:rFonts w:ascii="Times New Roman" w:eastAsia="Calibri" w:hAnsi="Times New Roman" w:cs="Times New Roman"/>
          <w:b/>
          <w:bCs/>
          <w:sz w:val="24"/>
          <w:szCs w:val="24"/>
        </w:rPr>
      </w:pPr>
      <w:r w:rsidRPr="00887271">
        <w:rPr>
          <w:rFonts w:ascii="Times New Roman" w:eastAsia="Calibri" w:hAnsi="Times New Roman" w:cs="Times New Roman"/>
          <w:b/>
          <w:bCs/>
          <w:sz w:val="24"/>
          <w:szCs w:val="24"/>
        </w:rPr>
        <w:t>1 класс</w:t>
      </w:r>
    </w:p>
    <w:p w:rsidR="00887271" w:rsidRPr="00887271" w:rsidRDefault="00887271" w:rsidP="006A6D8A">
      <w:pPr>
        <w:spacing w:after="0" w:line="276" w:lineRule="auto"/>
        <w:jc w:val="center"/>
        <w:rPr>
          <w:rFonts w:ascii="Times New Roman" w:eastAsia="Calibri" w:hAnsi="Times New Roman" w:cs="Times New Roman"/>
          <w:b/>
          <w:bCs/>
          <w:sz w:val="24"/>
          <w:szCs w:val="24"/>
        </w:rPr>
      </w:pPr>
      <w:r w:rsidRPr="00887271">
        <w:rPr>
          <w:rFonts w:ascii="Times New Roman" w:eastAsia="Calibri" w:hAnsi="Times New Roman" w:cs="Times New Roman"/>
          <w:b/>
          <w:bCs/>
          <w:sz w:val="24"/>
          <w:szCs w:val="24"/>
        </w:rPr>
        <w:t>Йоза-дешар Ӏамор</w:t>
      </w:r>
    </w:p>
    <w:p w:rsidR="00887271" w:rsidRPr="00887271" w:rsidRDefault="00887271" w:rsidP="006A6D8A">
      <w:pPr>
        <w:spacing w:after="0" w:line="276" w:lineRule="auto"/>
        <w:jc w:val="both"/>
        <w:rPr>
          <w:rFonts w:ascii="Times New Roman" w:eastAsia="Calibri" w:hAnsi="Times New Roman" w:cs="Times New Roman"/>
          <w:b/>
          <w:bCs/>
          <w:sz w:val="24"/>
          <w:szCs w:val="24"/>
        </w:rPr>
      </w:pPr>
      <w:r w:rsidRPr="00887271">
        <w:rPr>
          <w:rFonts w:ascii="Times New Roman" w:eastAsia="Calibri" w:hAnsi="Times New Roman" w:cs="Times New Roman"/>
          <w:b/>
          <w:bCs/>
          <w:sz w:val="24"/>
          <w:szCs w:val="24"/>
        </w:rPr>
        <w:t>Къамел кхиор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Гайтаме-васте моделийн гӀоьнца къамелах  болу йуьхьанцара  кхетам.</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Къамел суьртийн а, схемийн а гӀоьнца маьӀнийн дакъошка (предложенешка) декъар.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ab/>
        <w:t>Текстах болу йуьхьанцара кхетам. Хозуьйтуш ша йоьшуш а, ладугӀуш а текстах кхетар.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ХӀума а, цуьнан цӀе йоккху дош а.</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(Мила?), (хӀун?) бохучу хаттаршна жоьпаш лун дешнаш.  ХӀуманийн дараш гойту дешнаш. Дашах а, предложенех а йукъара кхетам.</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ab/>
        <w:t xml:space="preserve">Ӏаморан диалогехь дакъалацар. Билгалйаьхначу теманашна а, хьелашна а йуьхьанцара диалог хӀоттор.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ab/>
        <w:t>Сюжетан суьртех а, шайн ловзарех а, занятех а, тергамех а дийцаран кепехь кегий дийцарш хӀиттор.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Къамелан  гӀиллакхаш. Нохчийн меттан гӀиллакхе дешнаш (маршалла хаттар</w:t>
      </w:r>
      <w:r w:rsidRPr="00887271">
        <w:rPr>
          <w:rFonts w:ascii="Times New Roman" w:eastAsia="Calibri" w:hAnsi="Times New Roman" w:cs="Times New Roman"/>
          <w:i/>
          <w:sz w:val="24"/>
          <w:szCs w:val="24"/>
        </w:rPr>
        <w:t xml:space="preserve">– </w:t>
      </w:r>
      <w:r w:rsidRPr="00887271">
        <w:rPr>
          <w:rFonts w:ascii="Times New Roman" w:eastAsia="Calibri" w:hAnsi="Times New Roman" w:cs="Times New Roman"/>
          <w:i/>
          <w:sz w:val="24"/>
          <w:szCs w:val="24"/>
          <w:lang w:val="en-US"/>
        </w:rPr>
        <w:t>I</w:t>
      </w:r>
      <w:r w:rsidRPr="00887271">
        <w:rPr>
          <w:rFonts w:ascii="Times New Roman" w:eastAsia="Calibri" w:hAnsi="Times New Roman" w:cs="Times New Roman"/>
          <w:i/>
          <w:sz w:val="24"/>
          <w:szCs w:val="24"/>
        </w:rPr>
        <w:t xml:space="preserve">уьйре дика хуьлда! Суьйре дика хуьлда! Де дика хуьлда! Ӏодика йар – </w:t>
      </w:r>
      <w:r w:rsidRPr="00887271">
        <w:rPr>
          <w:rFonts w:ascii="Times New Roman" w:eastAsia="Calibri" w:hAnsi="Times New Roman" w:cs="Times New Roman"/>
          <w:i/>
          <w:sz w:val="24"/>
          <w:szCs w:val="24"/>
          <w:lang w:val="en-US"/>
        </w:rPr>
        <w:t>I</w:t>
      </w:r>
      <w:r w:rsidRPr="00887271">
        <w:rPr>
          <w:rFonts w:ascii="Times New Roman" w:eastAsia="Calibri" w:hAnsi="Times New Roman" w:cs="Times New Roman"/>
          <w:i/>
          <w:sz w:val="24"/>
          <w:szCs w:val="24"/>
        </w:rPr>
        <w:t>одика йойла! благодарность – Дела реза хуьлда! Баркалла!  ...).</w:t>
      </w:r>
      <w:r w:rsidRPr="00887271">
        <w:rPr>
          <w:rFonts w:ascii="Times New Roman" w:eastAsia="Calibri" w:hAnsi="Times New Roman" w:cs="Times New Roman"/>
          <w:sz w:val="24"/>
          <w:szCs w:val="24"/>
        </w:rPr>
        <w:t xml:space="preserve">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Хаттаран предложенин интонаци (йиш).</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Нохчийн маттехула йолчу тексташкахь оьрсийн маттара тӀеэцна дешнаш довзар.</w:t>
      </w:r>
    </w:p>
    <w:p w:rsidR="00887271" w:rsidRPr="00887271" w:rsidRDefault="00887271" w:rsidP="006A6D8A">
      <w:pPr>
        <w:spacing w:after="0" w:line="240" w:lineRule="auto"/>
        <w:jc w:val="both"/>
        <w:rPr>
          <w:rFonts w:ascii="Times New Roman" w:eastAsia="Calibri" w:hAnsi="Times New Roman" w:cs="Times New Roman"/>
          <w:sz w:val="24"/>
          <w:szCs w:val="24"/>
        </w:rPr>
      </w:pPr>
    </w:p>
    <w:p w:rsidR="00887271" w:rsidRPr="00887271" w:rsidRDefault="00887271" w:rsidP="006A6D8A">
      <w:pPr>
        <w:spacing w:after="0" w:line="360" w:lineRule="auto"/>
        <w:jc w:val="both"/>
        <w:rPr>
          <w:rFonts w:ascii="Times New Roman" w:eastAsia="Calibri" w:hAnsi="Times New Roman" w:cs="Times New Roman"/>
          <w:b/>
          <w:bCs/>
          <w:sz w:val="24"/>
          <w:szCs w:val="24"/>
        </w:rPr>
      </w:pPr>
      <w:r w:rsidRPr="00887271">
        <w:rPr>
          <w:rFonts w:ascii="Times New Roman" w:eastAsia="Calibri" w:hAnsi="Times New Roman" w:cs="Times New Roman"/>
          <w:b/>
          <w:bCs/>
          <w:sz w:val="24"/>
          <w:szCs w:val="24"/>
        </w:rPr>
        <w:t>Дош а, предложени а</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Дешан маьӀнин тергам. Гергара а, дуьхьалара а маьӀна долу дешнаш. Уьйр лелорехь дешан меттиг а, цуьнан гӀуллакх а. Къамелехь хӀуманаш, хӀуманийн билгалонаш, дараш  билгалдечу дешнех нийса пайдаэцар.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Дош а, дешнийн цхьаьнакхетар а.</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ab/>
        <w:t>ХӀума (объект) йовзар санна дош тӀеэцар. Дешан маьӀнина тӀехь тергам.</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Дош а, цо билгалйо хӀума а йовзар (къастар).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Дош а, предложени а йовзар. Предложеница болх бар: дешнаш билгалдахар, церан хьалх-тӀаьхьалла (рогӀалла) хийцар.  Предложенин йозанан кеп йалор. Тайп-тайпанчу эшарца (интонацица) предложенеш дӀайешар. Интонированин (иэшарца йешаран) хаарш шардар. Текстера предложенийн барам билгалбар.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ab/>
        <w:t>Диалог.</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1-на тӀера 10-на тӀекхаччалц дагардар.</w:t>
      </w:r>
    </w:p>
    <w:p w:rsidR="00887271" w:rsidRPr="00887271" w:rsidRDefault="00887271" w:rsidP="006A6D8A">
      <w:pPr>
        <w:spacing w:after="0" w:line="360" w:lineRule="auto"/>
        <w:jc w:val="both"/>
        <w:rPr>
          <w:rFonts w:ascii="Times New Roman" w:eastAsia="Calibri" w:hAnsi="Times New Roman" w:cs="Times New Roman"/>
          <w:b/>
          <w:sz w:val="24"/>
          <w:szCs w:val="24"/>
        </w:rPr>
      </w:pPr>
    </w:p>
    <w:p w:rsidR="006A6D8A" w:rsidRDefault="006A6D8A" w:rsidP="006A6D8A">
      <w:pPr>
        <w:spacing w:after="0" w:line="360" w:lineRule="auto"/>
        <w:jc w:val="both"/>
        <w:rPr>
          <w:rFonts w:ascii="Times New Roman" w:eastAsia="Calibri" w:hAnsi="Times New Roman" w:cs="Times New Roman"/>
          <w:b/>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lastRenderedPageBreak/>
        <w:t>Фонетика</w:t>
      </w:r>
    </w:p>
    <w:p w:rsidR="00887271" w:rsidRPr="00887271" w:rsidRDefault="00887271" w:rsidP="006A6D8A">
      <w:pPr>
        <w:spacing w:after="0" w:line="360" w:lineRule="auto"/>
        <w:jc w:val="both"/>
        <w:rPr>
          <w:rFonts w:ascii="Times New Roman" w:eastAsia="Calibri" w:hAnsi="Times New Roman" w:cs="Times New Roman"/>
          <w:bCs/>
          <w:sz w:val="24"/>
          <w:szCs w:val="24"/>
        </w:rPr>
      </w:pPr>
      <w:r w:rsidRPr="00887271">
        <w:rPr>
          <w:rFonts w:ascii="Times New Roman" w:eastAsia="Calibri" w:hAnsi="Times New Roman" w:cs="Times New Roman"/>
          <w:bCs/>
          <w:sz w:val="24"/>
          <w:szCs w:val="24"/>
        </w:rPr>
        <w:t xml:space="preserve">Къамелан аьзнаш. Дешан аьзнийн хӀоттаман а, цуьнан маьӀнийн а цхьаалла. Дашехь долчу аьзнийн хьалх-тӀаьхьалла а, аьзнийн барам а къастор. Схемина тӀе а тевжаш, къамелан аьзнийн характеристика йар. Нохчийн меттан аьзнаш оьрсийн меттан аьзнашца дустар.  </w:t>
      </w:r>
      <w:r w:rsidRPr="00887271">
        <w:rPr>
          <w:rFonts w:ascii="Times New Roman" w:eastAsia="Calibri" w:hAnsi="Times New Roman" w:cs="Times New Roman"/>
          <w:sz w:val="24"/>
          <w:szCs w:val="24"/>
          <w:highlight w:val="cyan"/>
        </w:rPr>
        <w:t xml:space="preserve"> </w:t>
      </w:r>
    </w:p>
    <w:p w:rsidR="00887271" w:rsidRPr="00887271" w:rsidRDefault="00887271" w:rsidP="006A6D8A">
      <w:pPr>
        <w:spacing w:after="0" w:line="360" w:lineRule="auto"/>
        <w:jc w:val="both"/>
        <w:rPr>
          <w:rFonts w:ascii="Times New Roman" w:eastAsia="Calibri" w:hAnsi="Times New Roman" w:cs="Times New Roman"/>
          <w:bCs/>
          <w:sz w:val="24"/>
          <w:szCs w:val="24"/>
        </w:rPr>
      </w:pPr>
      <w:r w:rsidRPr="00887271">
        <w:rPr>
          <w:rFonts w:ascii="Times New Roman" w:eastAsia="Calibri" w:hAnsi="Times New Roman" w:cs="Times New Roman"/>
          <w:bCs/>
          <w:sz w:val="24"/>
          <w:szCs w:val="24"/>
        </w:rPr>
        <w:tab/>
        <w:t>«</w:t>
      </w:r>
      <w:r w:rsidRPr="00887271">
        <w:rPr>
          <w:rFonts w:ascii="Times New Roman" w:eastAsia="Calibri" w:hAnsi="Times New Roman" w:cs="Times New Roman"/>
          <w:bCs/>
          <w:i/>
          <w:iCs/>
          <w:sz w:val="24"/>
          <w:szCs w:val="24"/>
        </w:rPr>
        <w:t>К</w:t>
      </w:r>
      <w:r w:rsidRPr="00887271">
        <w:rPr>
          <w:rFonts w:ascii="Times New Roman" w:eastAsia="Calibri" w:hAnsi="Times New Roman" w:cs="Times New Roman"/>
          <w:bCs/>
          <w:sz w:val="24"/>
          <w:szCs w:val="24"/>
        </w:rPr>
        <w:t>» элпаца билгалде аьзнаш.</w:t>
      </w:r>
    </w:p>
    <w:p w:rsidR="00887271" w:rsidRPr="00887271" w:rsidRDefault="00887271" w:rsidP="006A6D8A">
      <w:pPr>
        <w:spacing w:after="0" w:line="360" w:lineRule="auto"/>
        <w:jc w:val="both"/>
        <w:rPr>
          <w:rFonts w:ascii="Times New Roman" w:eastAsia="Calibri" w:hAnsi="Times New Roman" w:cs="Times New Roman"/>
          <w:bCs/>
          <w:sz w:val="24"/>
          <w:szCs w:val="24"/>
        </w:rPr>
      </w:pPr>
      <w:r w:rsidRPr="00887271">
        <w:rPr>
          <w:rFonts w:ascii="Times New Roman" w:eastAsia="Calibri" w:hAnsi="Times New Roman" w:cs="Times New Roman"/>
          <w:bCs/>
          <w:sz w:val="24"/>
          <w:szCs w:val="24"/>
        </w:rPr>
        <w:tab/>
        <w:t xml:space="preserve">Цхьана йа масех озаца къаьсташ долу дешнаш  дуьхь-дуьхьал хӀиттор: </w:t>
      </w:r>
      <w:r w:rsidRPr="00887271">
        <w:rPr>
          <w:rFonts w:ascii="Times New Roman" w:eastAsia="Calibri" w:hAnsi="Times New Roman" w:cs="Times New Roman"/>
          <w:bCs/>
          <w:i/>
          <w:iCs/>
          <w:sz w:val="24"/>
          <w:szCs w:val="24"/>
        </w:rPr>
        <w:t xml:space="preserve">лом, лам, кхор, кор, лу, ло. </w:t>
      </w:r>
      <w:r w:rsidRPr="00887271">
        <w:rPr>
          <w:rFonts w:ascii="Times New Roman" w:eastAsia="Calibri" w:hAnsi="Times New Roman" w:cs="Times New Roman"/>
          <w:bCs/>
          <w:sz w:val="24"/>
          <w:szCs w:val="24"/>
        </w:rPr>
        <w:t>Дешан аьзнийн анализ, аьзнийн моделашца болх бар: дешан аьзнийн хӀоттаман модель йиллар, билгалйинчу моделаца догӀу дешнаш далор.</w:t>
      </w:r>
    </w:p>
    <w:p w:rsidR="00887271" w:rsidRPr="00887271" w:rsidRDefault="00887271" w:rsidP="006A6D8A">
      <w:pPr>
        <w:spacing w:after="0" w:line="360" w:lineRule="auto"/>
        <w:jc w:val="both"/>
        <w:rPr>
          <w:rFonts w:ascii="Times New Roman" w:eastAsia="Calibri" w:hAnsi="Times New Roman" w:cs="Times New Roman"/>
          <w:bCs/>
          <w:sz w:val="24"/>
          <w:szCs w:val="24"/>
        </w:rPr>
      </w:pPr>
      <w:r w:rsidRPr="00887271">
        <w:rPr>
          <w:rFonts w:ascii="Times New Roman" w:eastAsia="Calibri" w:hAnsi="Times New Roman" w:cs="Times New Roman"/>
          <w:bCs/>
          <w:sz w:val="24"/>
          <w:szCs w:val="24"/>
        </w:rPr>
        <w:tab/>
        <w:t xml:space="preserve">Мукъа, мукъаза аьзнаш а, зевне, къора мукъаза аьзнаш а довзар (къастар). </w:t>
      </w:r>
    </w:p>
    <w:p w:rsidR="00887271" w:rsidRPr="00887271" w:rsidRDefault="00887271" w:rsidP="006A6D8A">
      <w:pPr>
        <w:spacing w:after="0" w:line="360" w:lineRule="auto"/>
        <w:jc w:val="both"/>
        <w:rPr>
          <w:rFonts w:ascii="Times New Roman" w:eastAsia="Calibri" w:hAnsi="Times New Roman" w:cs="Times New Roman"/>
          <w:b/>
          <w:i/>
          <w:sz w:val="24"/>
          <w:szCs w:val="24"/>
        </w:rPr>
      </w:pPr>
      <w:r w:rsidRPr="00887271">
        <w:rPr>
          <w:rFonts w:ascii="Times New Roman" w:eastAsia="Calibri" w:hAnsi="Times New Roman" w:cs="Times New Roman"/>
          <w:iCs/>
          <w:sz w:val="24"/>
          <w:szCs w:val="24"/>
        </w:rPr>
        <w:t>Нохчийн меттан ша-тайпа аьзнаш:</w:t>
      </w:r>
      <w:r w:rsidRPr="00887271">
        <w:rPr>
          <w:rFonts w:ascii="Times New Roman" w:eastAsia="Calibri" w:hAnsi="Times New Roman" w:cs="Times New Roman"/>
          <w:i/>
          <w:sz w:val="24"/>
          <w:szCs w:val="24"/>
        </w:rPr>
        <w:t xml:space="preserve"> кх, къ, кI, аь, оь, уь, юь, яь, хь, гI, пI, тI, хI, цI, чI, I.</w:t>
      </w:r>
    </w:p>
    <w:p w:rsidR="00887271" w:rsidRPr="00887271" w:rsidRDefault="00887271" w:rsidP="006A6D8A">
      <w:pPr>
        <w:spacing w:after="0" w:line="360" w:lineRule="auto"/>
        <w:jc w:val="both"/>
        <w:rPr>
          <w:rFonts w:ascii="Times New Roman" w:eastAsia="Calibri" w:hAnsi="Times New Roman" w:cs="Times New Roman"/>
          <w:bCs/>
          <w:sz w:val="24"/>
          <w:szCs w:val="24"/>
        </w:rPr>
      </w:pPr>
      <w:r w:rsidRPr="00887271">
        <w:rPr>
          <w:rFonts w:ascii="Times New Roman" w:eastAsia="Calibri" w:hAnsi="Times New Roman" w:cs="Times New Roman"/>
          <w:bCs/>
          <w:sz w:val="24"/>
          <w:szCs w:val="24"/>
        </w:rPr>
        <w:t>Дешдакъа аларан уггаре жима дакъа санна. Дешнаш дешдакъошка декъар. Дашехь дешдакъойн б</w:t>
      </w:r>
      <w:r w:rsidR="006A6D8A">
        <w:rPr>
          <w:rFonts w:ascii="Times New Roman" w:eastAsia="Calibri" w:hAnsi="Times New Roman" w:cs="Times New Roman"/>
          <w:bCs/>
          <w:sz w:val="24"/>
          <w:szCs w:val="24"/>
        </w:rPr>
        <w:t>арам. Дешнаш дешдакъошца дешар.</w:t>
      </w:r>
    </w:p>
    <w:p w:rsidR="00887271" w:rsidRPr="00887271" w:rsidRDefault="00887271" w:rsidP="006A6D8A">
      <w:pPr>
        <w:spacing w:after="0" w:line="24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Графика</w:t>
      </w:r>
    </w:p>
    <w:p w:rsidR="00887271" w:rsidRPr="00887271" w:rsidRDefault="00887271" w:rsidP="006A6D8A">
      <w:pPr>
        <w:spacing w:after="0" w:line="360" w:lineRule="auto"/>
        <w:jc w:val="both"/>
        <w:rPr>
          <w:rFonts w:ascii="Times New Roman" w:eastAsia="Calibri" w:hAnsi="Times New Roman" w:cs="Times New Roman"/>
          <w:bCs/>
          <w:sz w:val="24"/>
          <w:szCs w:val="24"/>
        </w:rPr>
      </w:pPr>
      <w:r w:rsidRPr="00887271">
        <w:rPr>
          <w:rFonts w:ascii="Times New Roman" w:eastAsia="Calibri" w:hAnsi="Times New Roman" w:cs="Times New Roman"/>
          <w:sz w:val="24"/>
          <w:szCs w:val="24"/>
        </w:rPr>
        <w:t xml:space="preserve">Аз а, элп а довзар (къастар): элп аз билгалден хьаьрк санна. Нохчийн меттан элпаш. </w:t>
      </w:r>
      <w:r w:rsidRPr="00887271">
        <w:rPr>
          <w:rFonts w:ascii="Times New Roman" w:eastAsia="Calibri" w:hAnsi="Times New Roman" w:cs="Times New Roman"/>
          <w:bCs/>
          <w:sz w:val="24"/>
          <w:szCs w:val="24"/>
        </w:rPr>
        <w:t xml:space="preserve">Доккха а, могӀанан а элп. </w:t>
      </w:r>
      <w:r w:rsidRPr="00887271">
        <w:rPr>
          <w:rFonts w:ascii="Times New Roman" w:eastAsia="Calibri" w:hAnsi="Times New Roman" w:cs="Times New Roman"/>
          <w:sz w:val="24"/>
          <w:szCs w:val="24"/>
        </w:rPr>
        <w:t>Абат (алфавит). Нохчийн алфавитан оьрсийн алфавитах къастар.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Нохчийн графикийн дешдакъойн принцип. Нохчийн меттан шина хьаьркаца билгалдо ша-тайпа мукъа</w:t>
      </w:r>
      <w:r w:rsidRPr="00887271">
        <w:rPr>
          <w:rFonts w:ascii="Times New Roman" w:eastAsia="Calibri" w:hAnsi="Times New Roman" w:cs="Times New Roman"/>
          <w:i/>
          <w:sz w:val="24"/>
          <w:szCs w:val="24"/>
        </w:rPr>
        <w:t xml:space="preserve"> (аь, уь, оь)</w:t>
      </w:r>
      <w:r w:rsidRPr="00887271">
        <w:rPr>
          <w:rFonts w:ascii="Times New Roman" w:eastAsia="Calibri" w:hAnsi="Times New Roman" w:cs="Times New Roman"/>
          <w:sz w:val="24"/>
          <w:szCs w:val="24"/>
        </w:rPr>
        <w:t xml:space="preserve"> а, мукъаза (</w:t>
      </w:r>
      <w:r w:rsidRPr="00887271">
        <w:rPr>
          <w:rFonts w:ascii="Times New Roman" w:eastAsia="Calibri" w:hAnsi="Times New Roman" w:cs="Times New Roman"/>
          <w:i/>
          <w:sz w:val="24"/>
          <w:szCs w:val="24"/>
        </w:rPr>
        <w:t>гI, кх, къ, кI, пI, тI, хI, хь, цI, чI</w:t>
      </w:r>
      <w:r w:rsidRPr="00887271">
        <w:rPr>
          <w:rFonts w:ascii="Times New Roman" w:eastAsia="Calibri" w:hAnsi="Times New Roman" w:cs="Times New Roman"/>
          <w:sz w:val="24"/>
          <w:szCs w:val="24"/>
        </w:rPr>
        <w:t xml:space="preserve">) а элпаш.  Элп </w:t>
      </w:r>
      <w:r w:rsidRPr="00887271">
        <w:rPr>
          <w:rFonts w:ascii="Times New Roman" w:eastAsia="Calibri" w:hAnsi="Times New Roman" w:cs="Times New Roman"/>
          <w:i/>
          <w:iCs/>
          <w:sz w:val="24"/>
          <w:szCs w:val="24"/>
        </w:rPr>
        <w:t>Ӏ</w:t>
      </w:r>
      <w:r w:rsidRPr="00887271">
        <w:rPr>
          <w:rFonts w:ascii="Times New Roman" w:eastAsia="Calibri" w:hAnsi="Times New Roman" w:cs="Times New Roman"/>
          <w:sz w:val="24"/>
          <w:szCs w:val="24"/>
        </w:rPr>
        <w:t>. Дешнийн аьзнийн-элпийн анализ.</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i/>
          <w:sz w:val="24"/>
          <w:szCs w:val="24"/>
        </w:rPr>
        <w:t xml:space="preserve">Е, ё, ю, я, й </w:t>
      </w:r>
      <w:r w:rsidRPr="00887271">
        <w:rPr>
          <w:rFonts w:ascii="Times New Roman" w:eastAsia="Calibri" w:hAnsi="Times New Roman" w:cs="Times New Roman"/>
          <w:iCs/>
          <w:sz w:val="24"/>
          <w:szCs w:val="24"/>
        </w:rPr>
        <w:t>элпийн гӀуллакх.</w:t>
      </w:r>
    </w:p>
    <w:p w:rsidR="00887271" w:rsidRPr="00887271" w:rsidRDefault="00887271" w:rsidP="006A6D8A">
      <w:pPr>
        <w:spacing w:after="0" w:line="360" w:lineRule="auto"/>
        <w:jc w:val="both"/>
        <w:rPr>
          <w:rFonts w:ascii="Times New Roman" w:eastAsia="Calibri" w:hAnsi="Times New Roman" w:cs="Times New Roman"/>
          <w:iCs/>
          <w:sz w:val="24"/>
          <w:szCs w:val="24"/>
        </w:rPr>
      </w:pPr>
      <w:r w:rsidRPr="00887271">
        <w:rPr>
          <w:rFonts w:ascii="Times New Roman" w:eastAsia="Calibri" w:hAnsi="Times New Roman" w:cs="Times New Roman"/>
          <w:sz w:val="24"/>
          <w:szCs w:val="24"/>
        </w:rPr>
        <w:tab/>
      </w:r>
      <w:r w:rsidRPr="00887271">
        <w:rPr>
          <w:rFonts w:ascii="Times New Roman" w:eastAsia="Calibri" w:hAnsi="Times New Roman" w:cs="Times New Roman"/>
          <w:iCs/>
          <w:sz w:val="24"/>
          <w:szCs w:val="24"/>
        </w:rPr>
        <w:t>Адамийн фамилешкахь а, цӀерашкахь а, дийнатийн а, гӀалийн, йартийн, урамийн цӀерашкахь а</w:t>
      </w:r>
      <w:r w:rsidRPr="00887271">
        <w:rPr>
          <w:rFonts w:ascii="Times New Roman" w:eastAsia="Calibri" w:hAnsi="Times New Roman" w:cs="Times New Roman"/>
          <w:sz w:val="24"/>
          <w:szCs w:val="24"/>
        </w:rPr>
        <w:t xml:space="preserve"> доккха элп е</w:t>
      </w:r>
      <w:r w:rsidRPr="00887271">
        <w:rPr>
          <w:rFonts w:ascii="Times New Roman" w:eastAsia="Calibri" w:hAnsi="Times New Roman" w:cs="Times New Roman"/>
          <w:i/>
          <w:sz w:val="24"/>
          <w:szCs w:val="24"/>
        </w:rPr>
        <w:t xml:space="preserve">, ё, я, яь, ю, юь </w:t>
      </w:r>
      <w:r w:rsidRPr="00887271">
        <w:rPr>
          <w:rFonts w:ascii="Times New Roman" w:eastAsia="Calibri" w:hAnsi="Times New Roman" w:cs="Times New Roman"/>
          <w:iCs/>
          <w:sz w:val="24"/>
          <w:szCs w:val="24"/>
        </w:rPr>
        <w:t xml:space="preserve">йаздар.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Нохчийн алфавитехь элпийн хьалх-тӀаьхьалла.</w:t>
      </w:r>
    </w:p>
    <w:p w:rsidR="00887271" w:rsidRPr="00887271" w:rsidRDefault="00887271" w:rsidP="006A6D8A">
      <w:pPr>
        <w:spacing w:after="0" w:line="240" w:lineRule="auto"/>
        <w:jc w:val="both"/>
        <w:rPr>
          <w:rFonts w:ascii="Times New Roman" w:eastAsia="Calibri" w:hAnsi="Times New Roman" w:cs="Times New Roman"/>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Йешар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Дешдакъошца йешар (мукъа аз билгалдечу элпе хьаьжжина). Дешдакъошца шера а, индивидуальни темпаца йогӀучу сихаллица дийнна дешнашца а йешар. Сацаран хьаьркашца йогӀучу соцунгӀашца а, интонацица (иэшарца) а йешар. Дешнаш, дешнийн цхьаьнакхетарш, предложенеш, йаккхий йоцу тексташ кхеташ йешар. Йаккхий йоцчу прозин текстийн а, стихотворенийн а исбаьхьаллин йешар. Хьехархочун хаттаршна тӀетевжаш а, шеггара а текст схьайийцар.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  Нийсааларан (орфоэпин) йешар (дийнна дешнаш деша дуьйлалуш). Нийсайаздаран (орфографин) йешар (проговаривание), дӀайоьшуш йазйарехь а, схьайазйарехь а ша шен таллам (самоконтроль) баран гӀирс санна.</w:t>
      </w:r>
    </w:p>
    <w:p w:rsidR="006A6D8A" w:rsidRDefault="00887271" w:rsidP="006A6D8A">
      <w:pPr>
        <w:spacing w:after="0" w:line="24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Йоза</w:t>
      </w:r>
    </w:p>
    <w:p w:rsidR="00887271" w:rsidRPr="006A6D8A" w:rsidRDefault="00887271" w:rsidP="006A6D8A">
      <w:pPr>
        <w:spacing w:after="0" w:line="240" w:lineRule="auto"/>
        <w:jc w:val="both"/>
        <w:rPr>
          <w:rFonts w:ascii="Times New Roman" w:eastAsia="Calibri" w:hAnsi="Times New Roman" w:cs="Times New Roman"/>
          <w:b/>
          <w:sz w:val="24"/>
          <w:szCs w:val="24"/>
        </w:rPr>
      </w:pPr>
      <w:r w:rsidRPr="00887271">
        <w:rPr>
          <w:rFonts w:ascii="Times New Roman" w:eastAsia="Times New Roman" w:hAnsi="Times New Roman" w:cs="Times New Roman"/>
          <w:sz w:val="24"/>
          <w:szCs w:val="24"/>
          <w:lang w:eastAsia="ru-RU"/>
        </w:rPr>
        <w:t xml:space="preserve">Йоза Ӏамор а, каллиграфин говзалла кхоллар а. Йоза кхочушдечу хенахь, ларбан оьшу уьнахцӀоналлин лехамаш бовзийтар. Куьйган пӀелгаш лелоран жигаралла (мелкая моторика) а, паргӀат куьг лелор а кхиор. </w:t>
      </w:r>
    </w:p>
    <w:p w:rsidR="00887271" w:rsidRPr="00887271" w:rsidRDefault="00887271" w:rsidP="006A6D8A">
      <w:pPr>
        <w:spacing w:after="0" w:line="360" w:lineRule="auto"/>
        <w:jc w:val="both"/>
        <w:rPr>
          <w:rFonts w:ascii="Times New Roman" w:eastAsia="Times New Roman" w:hAnsi="Times New Roman" w:cs="Times New Roman"/>
          <w:sz w:val="24"/>
          <w:szCs w:val="24"/>
          <w:lang w:eastAsia="ru-RU"/>
        </w:rPr>
      </w:pPr>
      <w:r w:rsidRPr="00887271">
        <w:rPr>
          <w:rFonts w:ascii="Times New Roman" w:eastAsia="Times New Roman" w:hAnsi="Times New Roman" w:cs="Times New Roman"/>
          <w:sz w:val="24"/>
          <w:szCs w:val="24"/>
          <w:lang w:eastAsia="ru-RU"/>
        </w:rPr>
        <w:t>Тетрадь тӀехь кехатан агӀонан шортонехь а, классан уьнан шортонехь а ориентаци йан хаар кхиор.</w:t>
      </w:r>
    </w:p>
    <w:p w:rsidR="00887271" w:rsidRPr="00887271" w:rsidRDefault="00887271" w:rsidP="006A6D8A">
      <w:pPr>
        <w:spacing w:after="0" w:line="360" w:lineRule="auto"/>
        <w:jc w:val="both"/>
        <w:rPr>
          <w:rFonts w:ascii="Times New Roman" w:eastAsia="Times New Roman" w:hAnsi="Times New Roman" w:cs="Times New Roman"/>
          <w:sz w:val="24"/>
          <w:szCs w:val="24"/>
          <w:lang w:eastAsia="ru-RU"/>
        </w:rPr>
      </w:pPr>
      <w:r w:rsidRPr="00887271">
        <w:rPr>
          <w:rFonts w:ascii="Times New Roman" w:eastAsia="Times New Roman" w:hAnsi="Times New Roman" w:cs="Times New Roman"/>
          <w:sz w:val="24"/>
          <w:szCs w:val="24"/>
          <w:lang w:eastAsia="ru-RU"/>
        </w:rPr>
        <w:lastRenderedPageBreak/>
        <w:t xml:space="preserve">Йозанан даккхий а, могӀанан а элпаш дӀайаздар карадерзор. ЦӀена а, къаьсташ долчу а хотӀаца йаздар. ДӀадоьшуш дешнаш а, предложенеш а йазйар. </w:t>
      </w:r>
    </w:p>
    <w:p w:rsidR="00887271" w:rsidRPr="00887271" w:rsidRDefault="00887271" w:rsidP="006A6D8A">
      <w:pPr>
        <w:spacing w:after="0" w:line="360" w:lineRule="auto"/>
        <w:jc w:val="both"/>
        <w:rPr>
          <w:rFonts w:ascii="Times New Roman" w:eastAsia="Times New Roman" w:hAnsi="Times New Roman" w:cs="Times New Roman"/>
          <w:sz w:val="24"/>
          <w:szCs w:val="24"/>
          <w:lang w:eastAsia="ru-RU"/>
        </w:rPr>
      </w:pPr>
      <w:r w:rsidRPr="00887271">
        <w:rPr>
          <w:rFonts w:ascii="Times New Roman" w:eastAsia="Times New Roman" w:hAnsi="Times New Roman" w:cs="Times New Roman"/>
          <w:sz w:val="24"/>
          <w:szCs w:val="24"/>
          <w:lang w:eastAsia="ru-RU"/>
        </w:rPr>
        <w:t>Текст нийса схьайазйаран приемаш а, хьалха-тӀаьхьалла а.</w:t>
      </w:r>
    </w:p>
    <w:p w:rsidR="00887271" w:rsidRPr="00887271" w:rsidRDefault="00887271" w:rsidP="006A6D8A">
      <w:pPr>
        <w:spacing w:after="0" w:line="360" w:lineRule="auto"/>
        <w:jc w:val="both"/>
        <w:rPr>
          <w:rFonts w:ascii="Times New Roman" w:eastAsia="Times New Roman" w:hAnsi="Times New Roman" w:cs="Times New Roman"/>
          <w:sz w:val="24"/>
          <w:szCs w:val="24"/>
          <w:lang w:eastAsia="ru-RU"/>
        </w:rPr>
      </w:pPr>
      <w:r w:rsidRPr="00887271">
        <w:rPr>
          <w:rFonts w:ascii="Times New Roman" w:eastAsia="Times New Roman" w:hAnsi="Times New Roman" w:cs="Times New Roman"/>
          <w:sz w:val="24"/>
          <w:szCs w:val="24"/>
          <w:lang w:eastAsia="ru-RU"/>
        </w:rPr>
        <w:t>Элпийн боцу графикин гӀирсийн гӀуллакхах кхетар: дешнашна йукъарчу кӀайдарган, сехьадаккхаран хьаьркан.</w:t>
      </w:r>
    </w:p>
    <w:p w:rsidR="00887271" w:rsidRPr="00887271" w:rsidRDefault="00887271" w:rsidP="006A6D8A">
      <w:pPr>
        <w:spacing w:after="0" w:line="240" w:lineRule="auto"/>
        <w:jc w:val="both"/>
        <w:rPr>
          <w:rFonts w:ascii="Times New Roman" w:eastAsia="Calibri" w:hAnsi="Times New Roman" w:cs="Times New Roman"/>
          <w:b/>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Орфографи а,  пунктуаци а</w:t>
      </w:r>
    </w:p>
    <w:p w:rsidR="00887271" w:rsidRPr="00887271" w:rsidRDefault="00887271" w:rsidP="006A6D8A">
      <w:pPr>
        <w:spacing w:after="0" w:line="360" w:lineRule="auto"/>
        <w:jc w:val="both"/>
        <w:rPr>
          <w:rFonts w:ascii="Times New Roman" w:eastAsia="Calibri" w:hAnsi="Times New Roman" w:cs="Times New Roman"/>
          <w:bCs/>
          <w:sz w:val="24"/>
          <w:szCs w:val="24"/>
        </w:rPr>
      </w:pPr>
      <w:r w:rsidRPr="00887271">
        <w:rPr>
          <w:rFonts w:ascii="Times New Roman" w:eastAsia="Calibri" w:hAnsi="Times New Roman" w:cs="Times New Roman"/>
          <w:bCs/>
          <w:sz w:val="24"/>
          <w:szCs w:val="24"/>
        </w:rPr>
        <w:t xml:space="preserve">Нийсайаздаран бакъонаш а, царах пайдаэцар а: дешнаш къаьстина йаздар; предложенин йуьххьехь а, долахь цӀерашкахь а (адамийн цӀерашкахь, дийнатийн, гӀалийн, йартийн, урамийн а цӀерашкахь) а доккха элп йаздар; адамийн цӀерашкахь, фамилешкахь, дайн цӀерашкахь а  </w:t>
      </w:r>
      <w:r w:rsidRPr="00887271">
        <w:rPr>
          <w:rFonts w:ascii="Times New Roman" w:eastAsia="Calibri" w:hAnsi="Times New Roman" w:cs="Times New Roman"/>
          <w:i/>
          <w:sz w:val="24"/>
          <w:szCs w:val="24"/>
        </w:rPr>
        <w:t xml:space="preserve">я, яь, ю, юь, е, ё </w:t>
      </w:r>
      <w:r w:rsidRPr="00887271">
        <w:rPr>
          <w:rFonts w:ascii="Times New Roman" w:eastAsia="Calibri" w:hAnsi="Times New Roman" w:cs="Times New Roman"/>
          <w:iCs/>
          <w:sz w:val="24"/>
          <w:szCs w:val="24"/>
        </w:rPr>
        <w:t xml:space="preserve">элпийн а, долахьчу цӀерашкахь а, тӀеэцначу дешнашкахь а </w:t>
      </w:r>
      <w:r w:rsidRPr="00887271">
        <w:rPr>
          <w:rFonts w:ascii="Times New Roman" w:eastAsia="Calibri" w:hAnsi="Times New Roman" w:cs="Times New Roman"/>
          <w:i/>
          <w:sz w:val="24"/>
          <w:szCs w:val="24"/>
        </w:rPr>
        <w:t xml:space="preserve"> я, ю, е, ё </w:t>
      </w:r>
      <w:r w:rsidRPr="00887271">
        <w:rPr>
          <w:rFonts w:ascii="Times New Roman" w:eastAsia="Calibri" w:hAnsi="Times New Roman" w:cs="Times New Roman"/>
          <w:iCs/>
          <w:sz w:val="24"/>
          <w:szCs w:val="24"/>
        </w:rPr>
        <w:t>элпийн</w:t>
      </w:r>
      <w:r w:rsidRPr="00887271">
        <w:rPr>
          <w:rFonts w:ascii="Times New Roman" w:eastAsia="Calibri" w:hAnsi="Times New Roman" w:cs="Times New Roman"/>
          <w:bCs/>
          <w:sz w:val="24"/>
          <w:szCs w:val="24"/>
        </w:rPr>
        <w:t xml:space="preserve"> а нийсайаздар;  нохчийн меттан шалхачу  мукъазчу элпийн (</w:t>
      </w:r>
      <w:r w:rsidRPr="00887271">
        <w:rPr>
          <w:rFonts w:ascii="Times New Roman" w:eastAsia="Calibri" w:hAnsi="Times New Roman" w:cs="Times New Roman"/>
          <w:bCs/>
          <w:i/>
          <w:iCs/>
          <w:sz w:val="24"/>
          <w:szCs w:val="24"/>
        </w:rPr>
        <w:t>хь,кх,цӀ, къ, пӀ,...)</w:t>
      </w:r>
      <w:r w:rsidRPr="00887271">
        <w:rPr>
          <w:rFonts w:ascii="Times New Roman" w:eastAsia="Calibri" w:hAnsi="Times New Roman" w:cs="Times New Roman"/>
          <w:bCs/>
          <w:sz w:val="24"/>
          <w:szCs w:val="24"/>
        </w:rPr>
        <w:t xml:space="preserve"> нийсайаздар; </w:t>
      </w:r>
      <w:r w:rsidRPr="00887271">
        <w:rPr>
          <w:rFonts w:ascii="Times New Roman" w:eastAsia="Calibri" w:hAnsi="Times New Roman" w:cs="Times New Roman"/>
          <w:i/>
          <w:sz w:val="24"/>
          <w:szCs w:val="24"/>
        </w:rPr>
        <w:t xml:space="preserve">ю, ы, ф, я, щ </w:t>
      </w:r>
      <w:r w:rsidRPr="00887271">
        <w:rPr>
          <w:rFonts w:ascii="Times New Roman" w:eastAsia="Calibri" w:hAnsi="Times New Roman" w:cs="Times New Roman"/>
          <w:iCs/>
          <w:sz w:val="24"/>
          <w:szCs w:val="24"/>
        </w:rPr>
        <w:t>элпашца долчу дешнийн</w:t>
      </w:r>
      <w:r w:rsidRPr="00887271">
        <w:rPr>
          <w:rFonts w:ascii="Times New Roman" w:eastAsia="Calibri" w:hAnsi="Times New Roman" w:cs="Times New Roman"/>
          <w:i/>
          <w:sz w:val="24"/>
          <w:szCs w:val="24"/>
        </w:rPr>
        <w:t xml:space="preserve"> </w:t>
      </w:r>
      <w:r w:rsidRPr="00887271">
        <w:rPr>
          <w:rFonts w:ascii="Times New Roman" w:eastAsia="Calibri" w:hAnsi="Times New Roman" w:cs="Times New Roman"/>
          <w:bCs/>
          <w:sz w:val="24"/>
          <w:szCs w:val="24"/>
        </w:rPr>
        <w:t xml:space="preserve"> нийсайаздар; мукъазчу аьзнийн цхьаьнакхетарш доцчу дешдакъошца долу дешнаш сехьадахар; предложенин чаккхенгахь сацаран хьаьркаш.</w:t>
      </w:r>
    </w:p>
    <w:p w:rsidR="00887271" w:rsidRPr="00887271" w:rsidRDefault="00887271" w:rsidP="006A6D8A">
      <w:pPr>
        <w:spacing w:after="0" w:line="240" w:lineRule="auto"/>
        <w:jc w:val="both"/>
        <w:rPr>
          <w:rFonts w:ascii="Times New Roman" w:eastAsia="Calibri" w:hAnsi="Times New Roman" w:cs="Times New Roman"/>
          <w:b/>
          <w:sz w:val="24"/>
          <w:szCs w:val="24"/>
        </w:rPr>
      </w:pPr>
    </w:p>
    <w:p w:rsidR="00887271" w:rsidRPr="00887271" w:rsidRDefault="00887271" w:rsidP="006A6D8A">
      <w:pPr>
        <w:spacing w:after="0" w:line="240" w:lineRule="auto"/>
        <w:jc w:val="center"/>
        <w:rPr>
          <w:rFonts w:ascii="Times New Roman" w:eastAsia="Calibri" w:hAnsi="Times New Roman" w:cs="Times New Roman"/>
          <w:b/>
          <w:sz w:val="24"/>
          <w:szCs w:val="24"/>
        </w:rPr>
      </w:pPr>
      <w:r w:rsidRPr="00887271">
        <w:rPr>
          <w:rFonts w:ascii="Times New Roman" w:eastAsia="Calibri" w:hAnsi="Times New Roman" w:cs="Times New Roman"/>
          <w:b/>
          <w:sz w:val="24"/>
          <w:szCs w:val="24"/>
        </w:rPr>
        <w:t>Систематически курс</w:t>
      </w:r>
    </w:p>
    <w:p w:rsidR="00887271" w:rsidRPr="00887271" w:rsidRDefault="00887271" w:rsidP="006A6D8A">
      <w:pPr>
        <w:spacing w:after="0" w:line="240" w:lineRule="auto"/>
        <w:jc w:val="both"/>
        <w:rPr>
          <w:rFonts w:ascii="Times New Roman" w:eastAsia="Calibri" w:hAnsi="Times New Roman" w:cs="Times New Roman"/>
          <w:b/>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Маттах болу йукъара хаамаш</w:t>
      </w:r>
    </w:p>
    <w:p w:rsidR="00887271" w:rsidRPr="00887271" w:rsidRDefault="00887271" w:rsidP="006A6D8A">
      <w:pPr>
        <w:tabs>
          <w:tab w:val="left" w:pos="1014"/>
        </w:tabs>
        <w:spacing w:after="0" w:line="360" w:lineRule="auto"/>
        <w:jc w:val="both"/>
        <w:rPr>
          <w:rFonts w:ascii="Times New Roman" w:eastAsia="Calibri" w:hAnsi="Times New Roman" w:cs="Times New Roman"/>
          <w:bCs/>
          <w:sz w:val="24"/>
          <w:szCs w:val="24"/>
        </w:rPr>
      </w:pPr>
      <w:r w:rsidRPr="00887271">
        <w:rPr>
          <w:rFonts w:ascii="Times New Roman" w:eastAsia="Calibri" w:hAnsi="Times New Roman" w:cs="Times New Roman"/>
          <w:bCs/>
          <w:sz w:val="24"/>
          <w:szCs w:val="24"/>
        </w:rPr>
        <w:t>Мотт адамийн уьйр лелоран коьрта гӀирс санна. ТӀекеренан Ӏалашонаш а, хьелаш а.</w:t>
      </w:r>
    </w:p>
    <w:p w:rsidR="00887271" w:rsidRPr="00887271" w:rsidRDefault="00887271" w:rsidP="006A6D8A">
      <w:pPr>
        <w:spacing w:after="0" w:line="240" w:lineRule="auto"/>
        <w:jc w:val="both"/>
        <w:rPr>
          <w:rFonts w:ascii="Times New Roman" w:eastAsia="Calibri" w:hAnsi="Times New Roman" w:cs="Times New Roman"/>
          <w:b/>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Фонетика</w:t>
      </w:r>
    </w:p>
    <w:p w:rsidR="00887271" w:rsidRPr="00887271" w:rsidRDefault="00887271" w:rsidP="006A6D8A">
      <w:pPr>
        <w:spacing w:after="0" w:line="360" w:lineRule="auto"/>
        <w:contextualSpacing/>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Къамелан аьзнаш. Мукъа, мукъаза аьзнаш а, уьш довзар а. Зевне, къора мукъаза аьзнаш а, уьш довзар а. Нохчийн меттан ша-тайпа аьзнаш.</w:t>
      </w:r>
    </w:p>
    <w:p w:rsidR="00887271" w:rsidRPr="006A6D8A" w:rsidRDefault="00887271" w:rsidP="006A6D8A">
      <w:pPr>
        <w:spacing w:after="0" w:line="360" w:lineRule="auto"/>
        <w:contextualSpacing/>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Дешдакъа. Дашехь дешдакъойн барам. Дешнаш дешдакъошка декъар (мукъазчу аьзнийн цхьаьнакхетарш доцу атта дешнаш).</w:t>
      </w:r>
      <w:r w:rsidR="006A6D8A">
        <w:rPr>
          <w:rFonts w:ascii="Times New Roman" w:eastAsia="Calibri" w:hAnsi="Times New Roman" w:cs="Times New Roman"/>
          <w:sz w:val="24"/>
          <w:szCs w:val="24"/>
        </w:rPr>
        <w:t xml:space="preserve"> </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Графика</w:t>
      </w:r>
    </w:p>
    <w:p w:rsidR="00887271" w:rsidRPr="00887271" w:rsidRDefault="00887271" w:rsidP="006A6D8A">
      <w:pPr>
        <w:spacing w:after="0" w:line="360" w:lineRule="auto"/>
        <w:jc w:val="both"/>
        <w:rPr>
          <w:rFonts w:ascii="Times New Roman" w:eastAsia="Calibri" w:hAnsi="Times New Roman" w:cs="Times New Roman"/>
          <w:bCs/>
          <w:sz w:val="24"/>
          <w:szCs w:val="24"/>
        </w:rPr>
      </w:pPr>
      <w:r w:rsidRPr="00887271">
        <w:rPr>
          <w:rFonts w:ascii="Times New Roman" w:eastAsia="Calibri" w:hAnsi="Times New Roman" w:cs="Times New Roman"/>
          <w:bCs/>
          <w:sz w:val="24"/>
          <w:szCs w:val="24"/>
        </w:rPr>
        <w:t xml:space="preserve">Аз а, элп а. Аьзнаш а, элпаш а довзар. Нохчийн меттан ша-тайпа (шалха) элпаш. </w:t>
      </w:r>
    </w:p>
    <w:p w:rsidR="00887271" w:rsidRPr="00887271" w:rsidRDefault="00887271" w:rsidP="006A6D8A">
      <w:pPr>
        <w:spacing w:after="0" w:line="360" w:lineRule="auto"/>
        <w:jc w:val="both"/>
        <w:rPr>
          <w:rFonts w:ascii="Times New Roman" w:eastAsia="Calibri" w:hAnsi="Times New Roman" w:cs="Times New Roman"/>
          <w:iCs/>
          <w:sz w:val="24"/>
          <w:szCs w:val="24"/>
        </w:rPr>
      </w:pPr>
      <w:r w:rsidRPr="00887271">
        <w:rPr>
          <w:rFonts w:ascii="Times New Roman" w:eastAsia="Calibri" w:hAnsi="Times New Roman" w:cs="Times New Roman"/>
          <w:iCs/>
          <w:sz w:val="24"/>
          <w:szCs w:val="24"/>
        </w:rPr>
        <w:t xml:space="preserve">ТӀеэцначу дешнашкахь бен  пайда ца оьцу </w:t>
      </w:r>
      <w:r w:rsidRPr="00887271">
        <w:rPr>
          <w:rFonts w:ascii="Times New Roman" w:eastAsia="Calibri" w:hAnsi="Times New Roman" w:cs="Times New Roman"/>
          <w:i/>
          <w:sz w:val="24"/>
          <w:szCs w:val="24"/>
        </w:rPr>
        <w:t>е, ё, ю, я</w:t>
      </w:r>
      <w:r w:rsidRPr="00887271">
        <w:rPr>
          <w:rFonts w:ascii="Times New Roman" w:eastAsia="Calibri" w:hAnsi="Times New Roman" w:cs="Times New Roman"/>
          <w:iCs/>
          <w:sz w:val="24"/>
          <w:szCs w:val="24"/>
        </w:rPr>
        <w:t xml:space="preserve"> элпаш. Адамийн цӀерашкахь, фамилешкахь, дайн цӀерашкахь а, дийнатийн цӀерашкахь а доккха элп.</w:t>
      </w:r>
    </w:p>
    <w:p w:rsidR="00887271" w:rsidRPr="00887271" w:rsidRDefault="00887271" w:rsidP="006A6D8A">
      <w:pPr>
        <w:spacing w:after="0" w:line="360" w:lineRule="auto"/>
        <w:jc w:val="both"/>
        <w:rPr>
          <w:rFonts w:ascii="Times New Roman" w:eastAsia="Calibri" w:hAnsi="Times New Roman" w:cs="Times New Roman"/>
          <w:iCs/>
          <w:sz w:val="24"/>
          <w:szCs w:val="24"/>
        </w:rPr>
      </w:pPr>
      <w:r w:rsidRPr="00887271">
        <w:rPr>
          <w:rFonts w:ascii="Times New Roman" w:eastAsia="Calibri" w:hAnsi="Times New Roman" w:cs="Times New Roman"/>
          <w:iCs/>
          <w:sz w:val="24"/>
          <w:szCs w:val="24"/>
        </w:rPr>
        <w:t xml:space="preserve">Нохчийн абат (алфавит): элпийн цӀераш, церан хьалх-тӀаьхьалла. Дешнийн къепйоза рогӀаллехь нисдархьама, абатах пайдаэцар. </w:t>
      </w:r>
    </w:p>
    <w:p w:rsidR="00887271" w:rsidRPr="00887271" w:rsidRDefault="00887271" w:rsidP="006A6D8A">
      <w:pPr>
        <w:spacing w:after="0" w:line="360" w:lineRule="auto"/>
        <w:jc w:val="both"/>
        <w:rPr>
          <w:rFonts w:ascii="Times New Roman" w:eastAsia="Calibri" w:hAnsi="Times New Roman" w:cs="Times New Roman"/>
          <w:iCs/>
          <w:sz w:val="24"/>
          <w:szCs w:val="24"/>
        </w:rPr>
      </w:pPr>
      <w:r w:rsidRPr="00887271">
        <w:rPr>
          <w:rFonts w:ascii="Times New Roman" w:eastAsia="Calibri" w:hAnsi="Times New Roman" w:cs="Times New Roman"/>
          <w:iCs/>
          <w:sz w:val="24"/>
          <w:szCs w:val="24"/>
        </w:rPr>
        <w:t>Элпийн боцу графикин гӀирсаш: дешнашна йукъара кӀайдарг</w:t>
      </w:r>
      <w:r w:rsidR="006A6D8A">
        <w:rPr>
          <w:rFonts w:ascii="Times New Roman" w:eastAsia="Calibri" w:hAnsi="Times New Roman" w:cs="Times New Roman"/>
          <w:iCs/>
          <w:sz w:val="24"/>
          <w:szCs w:val="24"/>
        </w:rPr>
        <w:t>, сехьадаккхаран хьаьрк.</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Орфоэпи</w:t>
      </w:r>
    </w:p>
    <w:p w:rsidR="00887271" w:rsidRPr="006A6D8A" w:rsidRDefault="00887271" w:rsidP="006A6D8A">
      <w:pPr>
        <w:spacing w:after="0" w:line="360" w:lineRule="auto"/>
        <w:jc w:val="both"/>
        <w:rPr>
          <w:rFonts w:ascii="Times New Roman" w:eastAsia="Calibri" w:hAnsi="Times New Roman" w:cs="Times New Roman"/>
          <w:i/>
          <w:sz w:val="24"/>
          <w:szCs w:val="24"/>
        </w:rPr>
      </w:pPr>
      <w:r w:rsidRPr="00887271">
        <w:rPr>
          <w:rFonts w:ascii="Times New Roman" w:eastAsia="Calibri" w:hAnsi="Times New Roman" w:cs="Times New Roman"/>
          <w:bCs/>
          <w:sz w:val="24"/>
          <w:szCs w:val="24"/>
        </w:rPr>
        <w:t>Аьзнаш а, аьзнийн цхьаьнакхетарш а алар: шала мукъаза [</w:t>
      </w:r>
      <w:r w:rsidRPr="00887271">
        <w:rPr>
          <w:rFonts w:ascii="Times New Roman" w:eastAsia="Calibri" w:hAnsi="Times New Roman" w:cs="Times New Roman"/>
          <w:i/>
          <w:sz w:val="24"/>
          <w:szCs w:val="24"/>
        </w:rPr>
        <w:t>кхкх</w:t>
      </w:r>
      <w:r w:rsidRPr="00887271">
        <w:rPr>
          <w:rFonts w:ascii="Times New Roman" w:eastAsia="Calibri" w:hAnsi="Times New Roman" w:cs="Times New Roman"/>
          <w:iCs/>
          <w:sz w:val="24"/>
          <w:szCs w:val="24"/>
        </w:rPr>
        <w:t>]</w:t>
      </w:r>
      <w:r w:rsidRPr="00887271">
        <w:rPr>
          <w:rFonts w:ascii="Times New Roman" w:eastAsia="Calibri" w:hAnsi="Times New Roman" w:cs="Times New Roman"/>
          <w:i/>
          <w:sz w:val="24"/>
          <w:szCs w:val="24"/>
        </w:rPr>
        <w:t xml:space="preserve">, </w:t>
      </w:r>
      <w:r w:rsidRPr="00887271">
        <w:rPr>
          <w:rFonts w:ascii="Times New Roman" w:eastAsia="Calibri" w:hAnsi="Times New Roman" w:cs="Times New Roman"/>
          <w:iCs/>
          <w:sz w:val="24"/>
          <w:szCs w:val="24"/>
        </w:rPr>
        <w:t>[</w:t>
      </w:r>
      <w:r w:rsidRPr="00887271">
        <w:rPr>
          <w:rFonts w:ascii="Times New Roman" w:eastAsia="Calibri" w:hAnsi="Times New Roman" w:cs="Times New Roman"/>
          <w:i/>
          <w:sz w:val="24"/>
          <w:szCs w:val="24"/>
        </w:rPr>
        <w:t>тт</w:t>
      </w:r>
      <w:r w:rsidRPr="00887271">
        <w:rPr>
          <w:rFonts w:ascii="Times New Roman" w:eastAsia="Calibri" w:hAnsi="Times New Roman" w:cs="Times New Roman"/>
          <w:iCs/>
          <w:sz w:val="24"/>
          <w:szCs w:val="24"/>
        </w:rPr>
        <w:t>]</w:t>
      </w:r>
      <w:r w:rsidRPr="00887271">
        <w:rPr>
          <w:rFonts w:ascii="Times New Roman" w:eastAsia="Calibri" w:hAnsi="Times New Roman" w:cs="Times New Roman"/>
          <w:i/>
          <w:sz w:val="24"/>
          <w:szCs w:val="24"/>
        </w:rPr>
        <w:t xml:space="preserve">, </w:t>
      </w:r>
      <w:r w:rsidRPr="00887271">
        <w:rPr>
          <w:rFonts w:ascii="Times New Roman" w:eastAsia="Calibri" w:hAnsi="Times New Roman" w:cs="Times New Roman"/>
          <w:iCs/>
          <w:sz w:val="24"/>
          <w:szCs w:val="24"/>
        </w:rPr>
        <w:t>[</w:t>
      </w:r>
      <w:r w:rsidRPr="00887271">
        <w:rPr>
          <w:rFonts w:ascii="Times New Roman" w:eastAsia="Calibri" w:hAnsi="Times New Roman" w:cs="Times New Roman"/>
          <w:i/>
          <w:sz w:val="24"/>
          <w:szCs w:val="24"/>
        </w:rPr>
        <w:t>лл</w:t>
      </w:r>
      <w:r w:rsidRPr="00887271">
        <w:rPr>
          <w:rFonts w:ascii="Times New Roman" w:eastAsia="Calibri" w:hAnsi="Times New Roman" w:cs="Times New Roman"/>
          <w:iCs/>
          <w:sz w:val="24"/>
          <w:szCs w:val="24"/>
        </w:rPr>
        <w:t>]</w:t>
      </w:r>
      <w:r w:rsidR="006A6D8A">
        <w:rPr>
          <w:rFonts w:ascii="Times New Roman" w:eastAsia="Calibri" w:hAnsi="Times New Roman" w:cs="Times New Roman"/>
          <w:i/>
          <w:sz w:val="24"/>
          <w:szCs w:val="24"/>
        </w:rPr>
        <w:t>, и.д.кх.</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Лексика</w:t>
      </w:r>
    </w:p>
    <w:p w:rsidR="00887271" w:rsidRPr="00887271" w:rsidRDefault="00887271" w:rsidP="006A6D8A">
      <w:pPr>
        <w:spacing w:after="0" w:line="360" w:lineRule="auto"/>
        <w:jc w:val="both"/>
        <w:rPr>
          <w:rFonts w:ascii="Times New Roman" w:eastAsia="Calibri" w:hAnsi="Times New Roman" w:cs="Times New Roman"/>
          <w:bCs/>
          <w:sz w:val="24"/>
          <w:szCs w:val="24"/>
        </w:rPr>
      </w:pPr>
      <w:r w:rsidRPr="00887271">
        <w:rPr>
          <w:rFonts w:ascii="Times New Roman" w:eastAsia="Calibri" w:hAnsi="Times New Roman" w:cs="Times New Roman"/>
          <w:b/>
          <w:sz w:val="24"/>
          <w:szCs w:val="24"/>
        </w:rPr>
        <w:t xml:space="preserve">            </w:t>
      </w:r>
      <w:r w:rsidRPr="00887271">
        <w:rPr>
          <w:rFonts w:ascii="Times New Roman" w:eastAsia="Calibri" w:hAnsi="Times New Roman" w:cs="Times New Roman"/>
          <w:bCs/>
          <w:sz w:val="24"/>
          <w:szCs w:val="24"/>
        </w:rPr>
        <w:t xml:space="preserve">Дош меттан   дакъа санна (довзийтар).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Дош хӀуманан, хӀуманан билгалонан, хӀуманан даран цӀе санна </w:t>
      </w:r>
      <w:r w:rsidRPr="00887271">
        <w:rPr>
          <w:rFonts w:ascii="Times New Roman" w:eastAsia="Calibri" w:hAnsi="Times New Roman" w:cs="Times New Roman"/>
          <w:bCs/>
          <w:sz w:val="24"/>
          <w:szCs w:val="24"/>
        </w:rPr>
        <w:t xml:space="preserve">(довзийтар). </w:t>
      </w:r>
      <w:r w:rsidRPr="00887271">
        <w:rPr>
          <w:rFonts w:ascii="Times New Roman" w:eastAsia="Calibri" w:hAnsi="Times New Roman" w:cs="Times New Roman"/>
          <w:sz w:val="24"/>
          <w:szCs w:val="24"/>
        </w:rPr>
        <w:t xml:space="preserve">   </w:t>
      </w:r>
    </w:p>
    <w:p w:rsidR="00887271" w:rsidRPr="006A6D8A"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Синонимаш а, антонимаш а (йукъар</w:t>
      </w:r>
      <w:r w:rsidR="006A6D8A">
        <w:rPr>
          <w:rFonts w:ascii="Times New Roman" w:eastAsia="Calibri" w:hAnsi="Times New Roman" w:cs="Times New Roman"/>
          <w:sz w:val="24"/>
          <w:szCs w:val="24"/>
        </w:rPr>
        <w:t>а кхетам, терминаш а ца йалош).</w:t>
      </w:r>
      <w:r w:rsidRPr="00887271">
        <w:rPr>
          <w:rFonts w:ascii="Times New Roman" w:eastAsia="Calibri" w:hAnsi="Times New Roman" w:cs="Times New Roman"/>
          <w:iCs/>
          <w:sz w:val="24"/>
          <w:szCs w:val="24"/>
        </w:rPr>
        <w:t xml:space="preserve"> </w:t>
      </w:r>
      <w:r w:rsidRPr="00887271">
        <w:rPr>
          <w:rFonts w:ascii="Times New Roman" w:eastAsia="Calibri" w:hAnsi="Times New Roman" w:cs="Times New Roman"/>
          <w:i/>
          <w:sz w:val="24"/>
          <w:szCs w:val="24"/>
        </w:rPr>
        <w:t xml:space="preserve"> </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Синтаксис</w:t>
      </w:r>
    </w:p>
    <w:p w:rsidR="00887271" w:rsidRPr="00887271" w:rsidRDefault="00887271" w:rsidP="006A6D8A">
      <w:pPr>
        <w:spacing w:after="0" w:line="360" w:lineRule="auto"/>
        <w:jc w:val="both"/>
        <w:rPr>
          <w:rFonts w:ascii="Times New Roman" w:eastAsia="Calibri" w:hAnsi="Times New Roman" w:cs="Times New Roman"/>
          <w:bCs/>
          <w:sz w:val="24"/>
          <w:szCs w:val="24"/>
        </w:rPr>
      </w:pPr>
      <w:r w:rsidRPr="00887271">
        <w:rPr>
          <w:rFonts w:ascii="Times New Roman" w:eastAsia="Calibri" w:hAnsi="Times New Roman" w:cs="Times New Roman"/>
          <w:bCs/>
          <w:sz w:val="24"/>
          <w:szCs w:val="24"/>
        </w:rPr>
        <w:t xml:space="preserve">Дешнийн цхьаьнакхетар (довзийтар). Предложени меттан дакъа санна (довзийтар). </w:t>
      </w:r>
    </w:p>
    <w:p w:rsidR="00887271" w:rsidRPr="00887271" w:rsidRDefault="00887271" w:rsidP="006A6D8A">
      <w:pPr>
        <w:spacing w:after="0" w:line="360" w:lineRule="auto"/>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 Предложенехь дешнийн къепе. Предложени дӀайазйаран бакъонаш. МаьӀнийн хаттарийн гӀоьнца предложенехь дешнийн уьйр билгалйаккхар. Кепах йохийна предложенеш йухаметтахӀиттор. Цхьаьнатоьхначу дешнийн кепех предложенеш хӀиттор. Предложенин схема. Предложенин схема йешар. Предложени а, цуьнан схема а йустар  (соотнесение). Схемехула а, билгалдинчу дешнашкахула а предложенеш хӀиттор.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Текст. Текстан билгалонаш. Текстан тема а, цӀе а.</w:t>
      </w:r>
    </w:p>
    <w:p w:rsidR="00887271" w:rsidRPr="00887271" w:rsidRDefault="00887271" w:rsidP="006A6D8A">
      <w:pPr>
        <w:spacing w:after="0" w:line="240" w:lineRule="auto"/>
        <w:jc w:val="both"/>
        <w:rPr>
          <w:rFonts w:ascii="Times New Roman" w:eastAsia="Calibri" w:hAnsi="Times New Roman" w:cs="Times New Roman"/>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Орфографи а, пунктуаци а</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Нийсайазйаран бакъонаш а, царах пайдаэцар а: предложенехь дешнаш къаьстина йаздар; предложенин йуьххьехь а, долахь цӀерашкахь а доккха элп йаздар: адамийн цӀерашкахь а, фамилешкахь а, дийнатийн цӀерашкахь а; адамийн цӀерашкахь, фамилешкахь, ден цӀерашкахь, дийнатийн цӀерашкахь </w:t>
      </w:r>
      <w:r w:rsidRPr="00887271">
        <w:rPr>
          <w:rFonts w:ascii="Times New Roman" w:eastAsia="Calibri" w:hAnsi="Times New Roman" w:cs="Times New Roman"/>
          <w:i/>
          <w:sz w:val="24"/>
          <w:szCs w:val="24"/>
        </w:rPr>
        <w:t>я, яь, ю, юь, е, ё</w:t>
      </w:r>
      <w:r w:rsidRPr="00887271">
        <w:rPr>
          <w:rFonts w:ascii="Times New Roman" w:eastAsia="Calibri" w:hAnsi="Times New Roman" w:cs="Times New Roman"/>
          <w:sz w:val="24"/>
          <w:szCs w:val="24"/>
        </w:rPr>
        <w:t xml:space="preserve"> элпийн нийсайаздар, тӀеэцначу дешнашкахь </w:t>
      </w:r>
      <w:r w:rsidRPr="00887271">
        <w:rPr>
          <w:rFonts w:ascii="Times New Roman" w:eastAsia="Calibri" w:hAnsi="Times New Roman" w:cs="Times New Roman"/>
          <w:i/>
          <w:sz w:val="24"/>
          <w:szCs w:val="24"/>
        </w:rPr>
        <w:t>я, ю, е, ё</w:t>
      </w:r>
      <w:r w:rsidRPr="00887271">
        <w:rPr>
          <w:rFonts w:ascii="Times New Roman" w:eastAsia="Calibri" w:hAnsi="Times New Roman" w:cs="Times New Roman"/>
          <w:sz w:val="24"/>
          <w:szCs w:val="24"/>
        </w:rPr>
        <w:t xml:space="preserve"> элпийн нийсайаздар; нохчийн меттан мукъазчу элпийн </w:t>
      </w:r>
      <w:r w:rsidRPr="00887271">
        <w:rPr>
          <w:rFonts w:ascii="Times New Roman" w:eastAsia="Calibri" w:hAnsi="Times New Roman" w:cs="Times New Roman"/>
          <w:i/>
          <w:sz w:val="24"/>
          <w:szCs w:val="24"/>
        </w:rPr>
        <w:t xml:space="preserve">(хь, хӀ, кх, чӀ, и.д.кх.) </w:t>
      </w:r>
      <w:r w:rsidRPr="00887271">
        <w:rPr>
          <w:rFonts w:ascii="Times New Roman" w:eastAsia="Calibri" w:hAnsi="Times New Roman" w:cs="Times New Roman"/>
          <w:iCs/>
          <w:sz w:val="24"/>
          <w:szCs w:val="24"/>
        </w:rPr>
        <w:t>нийсайаздар</w:t>
      </w:r>
      <w:r w:rsidRPr="00887271">
        <w:rPr>
          <w:rFonts w:ascii="Times New Roman" w:eastAsia="Calibri" w:hAnsi="Times New Roman" w:cs="Times New Roman"/>
          <w:i/>
          <w:sz w:val="24"/>
          <w:szCs w:val="24"/>
        </w:rPr>
        <w:t xml:space="preserve">; щ, ь, ы, ф </w:t>
      </w:r>
      <w:r w:rsidRPr="00887271">
        <w:rPr>
          <w:rFonts w:ascii="Times New Roman" w:eastAsia="Calibri" w:hAnsi="Times New Roman" w:cs="Times New Roman"/>
          <w:iCs/>
          <w:sz w:val="24"/>
          <w:szCs w:val="24"/>
        </w:rPr>
        <w:t>элпашца долчу дешнийн нийсайаздар</w:t>
      </w:r>
      <w:r w:rsidRPr="00887271">
        <w:rPr>
          <w:rFonts w:ascii="Times New Roman" w:eastAsia="Calibri" w:hAnsi="Times New Roman" w:cs="Times New Roman"/>
          <w:sz w:val="24"/>
          <w:szCs w:val="24"/>
        </w:rPr>
        <w:t>; дешнаш сехьадахар; предложенин чаккхенгахь сацаран хьаьркаш: тӀадам, хаттаран а, айдаран а хьаьркаш.</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Текст схьайазйаран алгоритм.        </w:t>
      </w:r>
    </w:p>
    <w:p w:rsidR="00887271" w:rsidRPr="00887271" w:rsidRDefault="00887271" w:rsidP="006A6D8A">
      <w:pPr>
        <w:spacing w:after="0" w:line="240" w:lineRule="auto"/>
        <w:jc w:val="both"/>
        <w:rPr>
          <w:rFonts w:ascii="Times New Roman" w:eastAsia="Calibri" w:hAnsi="Times New Roman" w:cs="Times New Roman"/>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Къамел кхиор</w:t>
      </w:r>
    </w:p>
    <w:p w:rsidR="00887271" w:rsidRPr="00887271" w:rsidRDefault="00887271" w:rsidP="006A6D8A">
      <w:pPr>
        <w:spacing w:after="0" w:line="360" w:lineRule="auto"/>
        <w:jc w:val="both"/>
        <w:rPr>
          <w:rFonts w:ascii="Times New Roman" w:eastAsia="Calibri" w:hAnsi="Times New Roman" w:cs="Times New Roman"/>
          <w:bCs/>
          <w:sz w:val="24"/>
          <w:szCs w:val="24"/>
        </w:rPr>
      </w:pPr>
      <w:r w:rsidRPr="00887271">
        <w:rPr>
          <w:rFonts w:ascii="Times New Roman" w:eastAsia="Calibri" w:hAnsi="Times New Roman" w:cs="Times New Roman"/>
          <w:bCs/>
          <w:sz w:val="24"/>
          <w:szCs w:val="24"/>
        </w:rPr>
        <w:t xml:space="preserve">Къамел адамашна йукъахь тӀекере лелоран коьрта кеп санна. Барта а, йозанан а къамел: коьрта башхаллаш (отличия). Дош къамелан дакъа санна. Къамелехь дешан маьӀна (роль). Предложени а, текст а къамелан дакъош санна (довзийтар). Текстан цӀе. Шен (собственный) текст хӀоттор. </w:t>
      </w:r>
    </w:p>
    <w:p w:rsidR="00887271" w:rsidRPr="00887271" w:rsidRDefault="00887271" w:rsidP="006A6D8A">
      <w:pPr>
        <w:spacing w:after="0" w:line="360" w:lineRule="auto"/>
        <w:jc w:val="both"/>
        <w:rPr>
          <w:rFonts w:ascii="Times New Roman" w:eastAsia="Calibri" w:hAnsi="Times New Roman" w:cs="Times New Roman"/>
          <w:bCs/>
          <w:sz w:val="24"/>
          <w:szCs w:val="24"/>
        </w:rPr>
      </w:pPr>
      <w:r w:rsidRPr="00887271">
        <w:rPr>
          <w:rFonts w:ascii="Times New Roman" w:eastAsia="Calibri" w:hAnsi="Times New Roman" w:cs="Times New Roman"/>
          <w:bCs/>
          <w:sz w:val="24"/>
          <w:szCs w:val="24"/>
        </w:rPr>
        <w:t>ТӀекеренан хьелаш: тӀекеренан Ӏалашо, хьаьнца, мичахь  кхочушхуьлу тӀекере. Барта тӀекеренан хьелаш (диалогаш ролашца йешар, видоматериалашка хьажар, аудиозаписе ладогӀар).</w:t>
      </w:r>
    </w:p>
    <w:p w:rsidR="006A6D8A" w:rsidRDefault="00887271" w:rsidP="006A6D8A">
      <w:pPr>
        <w:spacing w:after="0" w:line="360" w:lineRule="auto"/>
        <w:jc w:val="both"/>
        <w:rPr>
          <w:rFonts w:ascii="Times New Roman" w:eastAsia="Calibri" w:hAnsi="Times New Roman" w:cs="Times New Roman"/>
          <w:bCs/>
          <w:sz w:val="24"/>
          <w:szCs w:val="24"/>
        </w:rPr>
      </w:pPr>
      <w:r w:rsidRPr="00887271">
        <w:rPr>
          <w:rFonts w:ascii="Times New Roman" w:eastAsia="Calibri" w:hAnsi="Times New Roman" w:cs="Times New Roman"/>
          <w:bCs/>
          <w:sz w:val="24"/>
          <w:szCs w:val="24"/>
        </w:rPr>
        <w:t>Дешаран а, Ӏер-дахаран а хьелашкахь къамелан этикетан норманаш (маршалла хаттар, Ӏодика йар, бехк цабиллар де</w:t>
      </w:r>
      <w:r w:rsidR="006A6D8A">
        <w:rPr>
          <w:rFonts w:ascii="Times New Roman" w:eastAsia="Calibri" w:hAnsi="Times New Roman" w:cs="Times New Roman"/>
          <w:bCs/>
          <w:sz w:val="24"/>
          <w:szCs w:val="24"/>
        </w:rPr>
        <w:t>хар, баркалла алар, дехар дар).</w:t>
      </w:r>
    </w:p>
    <w:p w:rsidR="006A6D8A" w:rsidRPr="006A6D8A" w:rsidRDefault="006A6D8A" w:rsidP="006A6D8A">
      <w:pPr>
        <w:spacing w:after="0" w:line="360" w:lineRule="auto"/>
        <w:jc w:val="both"/>
        <w:rPr>
          <w:rFonts w:ascii="Times New Roman" w:eastAsia="Calibri" w:hAnsi="Times New Roman" w:cs="Times New Roman"/>
          <w:bCs/>
          <w:sz w:val="24"/>
          <w:szCs w:val="24"/>
        </w:rPr>
      </w:pPr>
    </w:p>
    <w:p w:rsidR="00887271" w:rsidRPr="00887271" w:rsidRDefault="00887271" w:rsidP="006A6D8A">
      <w:pPr>
        <w:spacing w:after="0" w:line="240" w:lineRule="auto"/>
        <w:jc w:val="both"/>
        <w:rPr>
          <w:rFonts w:ascii="Times New Roman" w:eastAsia="Calibri" w:hAnsi="Times New Roman" w:cs="Times New Roman"/>
          <w:b/>
          <w:w w:val="95"/>
          <w:sz w:val="24"/>
          <w:szCs w:val="24"/>
        </w:rPr>
      </w:pPr>
      <w:r w:rsidRPr="00887271">
        <w:rPr>
          <w:rFonts w:ascii="Times New Roman" w:eastAsia="Calibri" w:hAnsi="Times New Roman" w:cs="Times New Roman"/>
          <w:b/>
          <w:w w:val="95"/>
          <w:sz w:val="24"/>
          <w:szCs w:val="24"/>
        </w:rPr>
        <w:t>2 КЛАСС</w:t>
      </w:r>
    </w:p>
    <w:p w:rsidR="00887271" w:rsidRPr="00887271" w:rsidRDefault="00887271" w:rsidP="006A6D8A">
      <w:pPr>
        <w:spacing w:after="0" w:line="240" w:lineRule="auto"/>
        <w:jc w:val="both"/>
        <w:rPr>
          <w:rFonts w:ascii="Times New Roman" w:eastAsia="Calibri" w:hAnsi="Times New Roman" w:cs="Times New Roman"/>
          <w:b/>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Маттах лаьцна йукъара хаамаш</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Мотт адамийн тӀекеренан коьрта гӀирс а, къоман культурин хилам а санна.  Россин а, дуьненан а меттан шортенан тайп-тайпаналлех йуьхьанцара кхетамаш. Мотт б</w:t>
      </w:r>
      <w:r w:rsidR="006A6D8A">
        <w:rPr>
          <w:rFonts w:ascii="Times New Roman" w:eastAsia="Calibri" w:hAnsi="Times New Roman" w:cs="Times New Roman"/>
          <w:sz w:val="24"/>
          <w:szCs w:val="24"/>
        </w:rPr>
        <w:t>овзаран некъаш: тергам, анализ.</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Фонетика, графика, орфоэпи</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4662170</wp:posOffset>
                </wp:positionH>
                <wp:positionV relativeFrom="paragraph">
                  <wp:posOffset>570230</wp:posOffset>
                </wp:positionV>
                <wp:extent cx="109855" cy="0"/>
                <wp:effectExtent l="8255" t="10795" r="5715" b="825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75CD88" id="_x0000_t32" coordsize="21600,21600" o:spt="32" o:oned="t" path="m,l21600,21600e" filled="f">
                <v:path arrowok="t" fillok="f" o:connecttype="none"/>
                <o:lock v:ext="edit" shapetype="t"/>
              </v:shapetype>
              <v:shape id="Прямая со стрелкой 2" o:spid="_x0000_s1026" type="#_x0000_t32" style="position:absolute;margin-left:367.1pt;margin-top:44.9pt;width:8.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"/>
            </w:pict>
          </mc:Fallback>
        </mc:AlternateContent>
      </w:r>
      <w:r w:rsidRPr="00887271">
        <w:rPr>
          <w:rFonts w:ascii="Times New Roman" w:eastAsia="Calibri"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4101465</wp:posOffset>
                </wp:positionH>
                <wp:positionV relativeFrom="paragraph">
                  <wp:posOffset>570230</wp:posOffset>
                </wp:positionV>
                <wp:extent cx="115570" cy="0"/>
                <wp:effectExtent l="9525" t="10795" r="8255" b="825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B4C7CB" id="Прямая со стрелкой 1" o:spid="_x0000_s1026" type="#_x0000_t32" style="position:absolute;margin-left:322.95pt;margin-top:44.9pt;width:9.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"/>
            </w:pict>
          </mc:Fallback>
        </mc:AlternateContent>
      </w:r>
      <w:r w:rsidRPr="00887271">
        <w:rPr>
          <w:rFonts w:ascii="Times New Roman" w:eastAsia="Calibri" w:hAnsi="Times New Roman" w:cs="Times New Roman"/>
          <w:sz w:val="24"/>
          <w:szCs w:val="24"/>
        </w:rPr>
        <w:tab/>
        <w:t xml:space="preserve">Аьзнийн маьӀна къасторан гӀуллакх; аьзнаш а, элпаш а; зевне, къора мукъаза аьзнаш довзар. Озан башхаллин характеристика: мукъа – мукъаза; зевне – къора мукъазнаш. Нохчийн меттан ша-тайпа мукъа фонемаш </w:t>
      </w:r>
      <w:r w:rsidRPr="00887271">
        <w:rPr>
          <w:rFonts w:ascii="Times New Roman" w:eastAsia="Calibri" w:hAnsi="Times New Roman" w:cs="Times New Roman"/>
          <w:iCs/>
          <w:sz w:val="24"/>
          <w:szCs w:val="24"/>
        </w:rPr>
        <w:t xml:space="preserve"> </w:t>
      </w:r>
      <w:r w:rsidRPr="00887271">
        <w:rPr>
          <w:rFonts w:ascii="Times New Roman" w:eastAsia="Calibri" w:hAnsi="Times New Roman" w:cs="Times New Roman"/>
          <w:sz w:val="24"/>
          <w:szCs w:val="24"/>
        </w:rPr>
        <w:t xml:space="preserve">(аь – аь, оь – оь, уь – уьй) </w:t>
      </w:r>
      <w:r w:rsidRPr="00887271">
        <w:rPr>
          <w:rFonts w:ascii="Times New Roman" w:eastAsia="Calibri" w:hAnsi="Times New Roman" w:cs="Times New Roman"/>
          <w:iCs/>
          <w:sz w:val="24"/>
          <w:szCs w:val="24"/>
        </w:rPr>
        <w:t>а</w:t>
      </w:r>
      <w:r w:rsidRPr="00887271">
        <w:rPr>
          <w:rFonts w:ascii="Times New Roman" w:eastAsia="Calibri" w:hAnsi="Times New Roman" w:cs="Times New Roman"/>
          <w:i/>
          <w:sz w:val="24"/>
          <w:szCs w:val="24"/>
        </w:rPr>
        <w:t xml:space="preserve">, </w:t>
      </w:r>
      <w:r w:rsidRPr="00887271">
        <w:rPr>
          <w:rFonts w:ascii="Times New Roman" w:eastAsia="Calibri" w:hAnsi="Times New Roman" w:cs="Times New Roman"/>
          <w:sz w:val="24"/>
          <w:szCs w:val="24"/>
        </w:rPr>
        <w:t xml:space="preserve">уьш элпашца билгалйар а </w:t>
      </w:r>
      <w:r w:rsidRPr="00887271">
        <w:rPr>
          <w:rFonts w:ascii="Times New Roman" w:eastAsia="Calibri" w:hAnsi="Times New Roman" w:cs="Times New Roman"/>
          <w:i/>
          <w:sz w:val="24"/>
          <w:szCs w:val="24"/>
        </w:rPr>
        <w:t>(аь, оь, уь, яь, юь).</w:t>
      </w:r>
      <w:r w:rsidRPr="00887271">
        <w:rPr>
          <w:rFonts w:ascii="Times New Roman" w:eastAsia="Calibri" w:hAnsi="Times New Roman" w:cs="Times New Roman"/>
          <w:sz w:val="24"/>
          <w:szCs w:val="24"/>
        </w:rPr>
        <w:t xml:space="preserve"> </w:t>
      </w:r>
      <w:r w:rsidRPr="00887271">
        <w:rPr>
          <w:rFonts w:ascii="Times New Roman" w:eastAsia="Calibri" w:hAnsi="Times New Roman" w:cs="Times New Roman"/>
          <w:i/>
          <w:sz w:val="24"/>
          <w:szCs w:val="24"/>
        </w:rPr>
        <w:t xml:space="preserve">Я, яь, ю, юь, е(ё) </w:t>
      </w:r>
      <w:r w:rsidRPr="00887271">
        <w:rPr>
          <w:rFonts w:ascii="Times New Roman" w:eastAsia="Calibri" w:hAnsi="Times New Roman" w:cs="Times New Roman"/>
          <w:iCs/>
          <w:sz w:val="24"/>
          <w:szCs w:val="24"/>
        </w:rPr>
        <w:t>элпашца дешнаш</w:t>
      </w:r>
      <w:r w:rsidRPr="00887271">
        <w:rPr>
          <w:rFonts w:ascii="Times New Roman" w:eastAsia="Calibri" w:hAnsi="Times New Roman" w:cs="Times New Roman"/>
          <w:i/>
          <w:sz w:val="24"/>
          <w:szCs w:val="24"/>
        </w:rPr>
        <w:t>.</w:t>
      </w:r>
      <w:r w:rsidRPr="00887271">
        <w:rPr>
          <w:rFonts w:ascii="Times New Roman" w:eastAsia="Calibri" w:hAnsi="Times New Roman" w:cs="Times New Roman"/>
          <w:sz w:val="24"/>
          <w:szCs w:val="24"/>
        </w:rPr>
        <w:t xml:space="preserve">  </w:t>
      </w:r>
      <w:r w:rsidRPr="00887271">
        <w:rPr>
          <w:rFonts w:ascii="Times New Roman" w:eastAsia="Calibri" w:hAnsi="Times New Roman" w:cs="Times New Roman"/>
          <w:i/>
          <w:sz w:val="24"/>
          <w:szCs w:val="24"/>
        </w:rPr>
        <w:t xml:space="preserve">Э, е </w:t>
      </w:r>
      <w:r w:rsidRPr="00887271">
        <w:rPr>
          <w:rFonts w:ascii="Times New Roman" w:eastAsia="Calibri" w:hAnsi="Times New Roman" w:cs="Times New Roman"/>
          <w:iCs/>
          <w:sz w:val="24"/>
          <w:szCs w:val="24"/>
        </w:rPr>
        <w:t>элпашца дешнаш</w:t>
      </w:r>
      <w:r w:rsidRPr="00887271">
        <w:rPr>
          <w:rFonts w:ascii="Times New Roman" w:eastAsia="Calibri" w:hAnsi="Times New Roman" w:cs="Times New Roman"/>
          <w:i/>
          <w:sz w:val="24"/>
          <w:szCs w:val="24"/>
        </w:rPr>
        <w:t>.</w:t>
      </w:r>
      <w:r w:rsidRPr="00887271">
        <w:rPr>
          <w:rFonts w:ascii="Times New Roman" w:eastAsia="Calibri" w:hAnsi="Times New Roman" w:cs="Times New Roman"/>
          <w:sz w:val="24"/>
          <w:szCs w:val="24"/>
        </w:rPr>
        <w:t xml:space="preserve"> Деха а, доца а мукъанаш. </w:t>
      </w:r>
      <w:r w:rsidRPr="00887271">
        <w:rPr>
          <w:rFonts w:ascii="Times New Roman" w:eastAsia="Calibri" w:hAnsi="Times New Roman" w:cs="Times New Roman"/>
          <w:i/>
          <w:iCs/>
          <w:sz w:val="24"/>
          <w:szCs w:val="24"/>
        </w:rPr>
        <w:t xml:space="preserve">Й </w:t>
      </w:r>
      <w:r w:rsidRPr="00887271">
        <w:rPr>
          <w:rFonts w:ascii="Times New Roman" w:eastAsia="Calibri" w:hAnsi="Times New Roman" w:cs="Times New Roman"/>
          <w:sz w:val="24"/>
          <w:szCs w:val="24"/>
        </w:rPr>
        <w:t xml:space="preserve">элпаца долу дешнаш. Нохчийн меттан ша-тайпа мукъаза фонемаш </w:t>
      </w:r>
      <w:r w:rsidRPr="00887271">
        <w:rPr>
          <w:rFonts w:ascii="Times New Roman" w:eastAsia="Calibri" w:hAnsi="Times New Roman" w:cs="Times New Roman"/>
          <w:i/>
          <w:sz w:val="24"/>
          <w:szCs w:val="24"/>
        </w:rPr>
        <w:t>(гӀ, кӀ, къ, кх, пӀ, тӀ, хӀ, хь, цӀ, чӀ, Ӏ)</w:t>
      </w:r>
      <w:r w:rsidRPr="00887271">
        <w:rPr>
          <w:rFonts w:ascii="Times New Roman" w:eastAsia="Calibri" w:hAnsi="Times New Roman" w:cs="Times New Roman"/>
          <w:iCs/>
          <w:sz w:val="24"/>
          <w:szCs w:val="24"/>
        </w:rPr>
        <w:t xml:space="preserve"> а</w:t>
      </w:r>
      <w:r w:rsidRPr="00887271">
        <w:rPr>
          <w:rFonts w:ascii="Times New Roman" w:eastAsia="Calibri" w:hAnsi="Times New Roman" w:cs="Times New Roman"/>
          <w:i/>
          <w:sz w:val="24"/>
          <w:szCs w:val="24"/>
        </w:rPr>
        <w:t xml:space="preserve">, </w:t>
      </w:r>
      <w:r w:rsidRPr="00887271">
        <w:rPr>
          <w:rFonts w:ascii="Times New Roman" w:eastAsia="Calibri" w:hAnsi="Times New Roman" w:cs="Times New Roman"/>
          <w:sz w:val="24"/>
          <w:szCs w:val="24"/>
        </w:rPr>
        <w:t>уьш элпашца билгалйар а</w:t>
      </w:r>
      <w:r w:rsidRPr="00887271">
        <w:rPr>
          <w:rFonts w:ascii="Times New Roman" w:eastAsia="Calibri" w:hAnsi="Times New Roman" w:cs="Times New Roman"/>
          <w:i/>
          <w:sz w:val="24"/>
          <w:szCs w:val="24"/>
        </w:rPr>
        <w:t>.</w:t>
      </w:r>
      <w:r w:rsidRPr="00887271">
        <w:rPr>
          <w:rFonts w:ascii="Times New Roman" w:eastAsia="Calibri" w:hAnsi="Times New Roman" w:cs="Times New Roman"/>
          <w:sz w:val="24"/>
          <w:szCs w:val="24"/>
        </w:rPr>
        <w:t xml:space="preserve"> </w:t>
      </w:r>
      <w:r w:rsidRPr="00887271">
        <w:rPr>
          <w:rFonts w:ascii="Times New Roman" w:eastAsia="Calibri" w:hAnsi="Times New Roman" w:cs="Times New Roman"/>
          <w:i/>
          <w:iCs/>
          <w:sz w:val="24"/>
          <w:szCs w:val="24"/>
        </w:rPr>
        <w:t>Щ, ь, ы, ф</w:t>
      </w:r>
      <w:r w:rsidRPr="00887271">
        <w:rPr>
          <w:rFonts w:ascii="Times New Roman" w:eastAsia="Calibri" w:hAnsi="Times New Roman" w:cs="Times New Roman"/>
          <w:sz w:val="24"/>
          <w:szCs w:val="24"/>
        </w:rPr>
        <w:t xml:space="preserve"> элпашца долу дешнаш. Шеконца </w:t>
      </w:r>
      <w:r w:rsidRPr="00887271">
        <w:rPr>
          <w:rFonts w:ascii="Times New Roman" w:eastAsia="Calibri" w:hAnsi="Times New Roman" w:cs="Times New Roman"/>
          <w:i/>
          <w:sz w:val="24"/>
          <w:szCs w:val="24"/>
        </w:rPr>
        <w:t xml:space="preserve">[оьв], [ой], [эв] </w:t>
      </w:r>
      <w:r w:rsidRPr="00887271">
        <w:rPr>
          <w:rFonts w:ascii="Times New Roman" w:eastAsia="Calibri" w:hAnsi="Times New Roman" w:cs="Times New Roman"/>
          <w:iCs/>
          <w:sz w:val="24"/>
          <w:szCs w:val="24"/>
        </w:rPr>
        <w:t>хеза дешнаш нийсайаздар</w:t>
      </w:r>
      <w:r w:rsidRPr="00887271">
        <w:rPr>
          <w:rFonts w:ascii="Times New Roman" w:eastAsia="Calibri" w:hAnsi="Times New Roman" w:cs="Times New Roman"/>
          <w:i/>
          <w:sz w:val="24"/>
          <w:szCs w:val="24"/>
        </w:rPr>
        <w:t>.</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           Дешнаш дешдакъошка декъар (мукъаза элпийн цхьаьнакхетарш дерш а цхьаьна).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Дошамашца болх беш алфавитах болчу кхетамах пайдаэцар.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p w:rsidR="00887271" w:rsidRPr="00887271" w:rsidRDefault="00887271" w:rsidP="006A6D8A">
      <w:pPr>
        <w:spacing w:after="0" w:line="240" w:lineRule="auto"/>
        <w:jc w:val="both"/>
        <w:rPr>
          <w:rFonts w:ascii="Times New Roman" w:eastAsia="Calibri" w:hAnsi="Times New Roman" w:cs="Times New Roman"/>
          <w:b/>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Лексика</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Дош декаран а, маьӀнин а цхьаалла санна. Дешан лексикин маьӀна (йукъара кхетам). Текстехула дешан маьӀна билгалдаккхар йа дошаман гӀоьнца маьӀна нисдар.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ЦхьанамаьӀнийн а, дукхамаьӀнийн а дешнаш (атта дешнаш, тергам). </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sz w:val="24"/>
          <w:szCs w:val="24"/>
        </w:rPr>
        <w:t>Къамелехь синонимех а, антонимех а пайдаэцарна тӀехь тергам.</w:t>
      </w:r>
    </w:p>
    <w:p w:rsidR="00887271" w:rsidRPr="00887271" w:rsidRDefault="00887271" w:rsidP="006A6D8A">
      <w:pPr>
        <w:spacing w:after="0" w:line="240" w:lineRule="auto"/>
        <w:jc w:val="both"/>
        <w:rPr>
          <w:rFonts w:ascii="Times New Roman" w:eastAsia="Calibri" w:hAnsi="Times New Roman" w:cs="Times New Roman"/>
          <w:b/>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Дешан хӀоттам (морфемика)</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Орам дешан ца хилча ца долу дакъа санна. Цхьанаораман (гергара) дешнаш. Цхьанаораман (гергарчу) дешнийн билгалонаш. Дешнашкахь орам къастор (аттачу меттигашкахь).</w:t>
      </w:r>
    </w:p>
    <w:p w:rsidR="00887271" w:rsidRPr="00887271" w:rsidRDefault="00887271" w:rsidP="006A6D8A">
      <w:pPr>
        <w:spacing w:after="0" w:line="240" w:lineRule="auto"/>
        <w:jc w:val="both"/>
        <w:rPr>
          <w:rFonts w:ascii="Times New Roman" w:eastAsia="Calibri" w:hAnsi="Times New Roman" w:cs="Times New Roman"/>
          <w:b/>
          <w:sz w:val="24"/>
          <w:szCs w:val="24"/>
        </w:rPr>
      </w:pPr>
    </w:p>
    <w:p w:rsidR="00887271" w:rsidRPr="00887271" w:rsidRDefault="00887271" w:rsidP="006A6D8A">
      <w:pPr>
        <w:spacing w:after="0" w:line="24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Морфологи</w:t>
      </w:r>
    </w:p>
    <w:p w:rsidR="00887271" w:rsidRPr="00887271" w:rsidRDefault="00887271" w:rsidP="006A6D8A">
      <w:pPr>
        <w:spacing w:after="0" w:line="240" w:lineRule="auto"/>
        <w:jc w:val="both"/>
        <w:rPr>
          <w:rFonts w:ascii="Times New Roman" w:eastAsia="Calibri" w:hAnsi="Times New Roman" w:cs="Times New Roman"/>
          <w:b/>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Къамелан дакъош</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ЦӀердош (довзийтар): йукъара маьӀна, хаттарш </w:t>
      </w:r>
      <w:r w:rsidRPr="00887271">
        <w:rPr>
          <w:rFonts w:ascii="Times New Roman" w:eastAsia="Calibri" w:hAnsi="Times New Roman" w:cs="Times New Roman"/>
          <w:i/>
          <w:sz w:val="24"/>
          <w:szCs w:val="24"/>
        </w:rPr>
        <w:t>(«мила?», «хӀун?»)</w:t>
      </w:r>
      <w:r w:rsidRPr="00887271">
        <w:rPr>
          <w:rFonts w:ascii="Times New Roman" w:eastAsia="Calibri" w:hAnsi="Times New Roman" w:cs="Times New Roman"/>
          <w:sz w:val="24"/>
          <w:szCs w:val="24"/>
        </w:rPr>
        <w:t>, къамелехь пайдаэцар. Йукъара а, долахь а цӀердешнаш (фамилеш, цӀераш, дайн цӀераш, дийнатийн цӀераш, меттигийн цӀераш).</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Хандош (довзийтар): йукъара маьӀна, хаттарш </w:t>
      </w:r>
      <w:r w:rsidRPr="00887271">
        <w:rPr>
          <w:rFonts w:ascii="Times New Roman" w:eastAsia="Calibri" w:hAnsi="Times New Roman" w:cs="Times New Roman"/>
          <w:i/>
          <w:sz w:val="24"/>
          <w:szCs w:val="24"/>
        </w:rPr>
        <w:t>(«хӀун до?», «хӀун дина?», «хӀун дийр ду?»)</w:t>
      </w:r>
      <w:r w:rsidRPr="00887271">
        <w:rPr>
          <w:rFonts w:ascii="Times New Roman" w:eastAsia="Calibri" w:hAnsi="Times New Roman" w:cs="Times New Roman"/>
          <w:sz w:val="24"/>
          <w:szCs w:val="24"/>
        </w:rPr>
        <w:t>, къамелехь пайдаэцар.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Билгалдош (довзийтар): йукъара маьӀна, хаттарш </w:t>
      </w:r>
      <w:r w:rsidRPr="00887271">
        <w:rPr>
          <w:rFonts w:ascii="Times New Roman" w:eastAsia="Calibri" w:hAnsi="Times New Roman" w:cs="Times New Roman"/>
          <w:i/>
          <w:sz w:val="24"/>
          <w:szCs w:val="24"/>
        </w:rPr>
        <w:t>(«муха?», «хьенан?» «стенан?»)</w:t>
      </w:r>
      <w:r w:rsidRPr="00887271">
        <w:rPr>
          <w:rFonts w:ascii="Times New Roman" w:eastAsia="Calibri" w:hAnsi="Times New Roman" w:cs="Times New Roman"/>
          <w:sz w:val="24"/>
          <w:szCs w:val="24"/>
        </w:rPr>
        <w:t>, къамелехь пайдаэцар.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ДештӀаьхье. Уггар йаьржина дештӀаьхьенаш: </w:t>
      </w:r>
      <w:r w:rsidRPr="00887271">
        <w:rPr>
          <w:rFonts w:ascii="Times New Roman" w:eastAsia="Calibri" w:hAnsi="Times New Roman" w:cs="Times New Roman"/>
          <w:i/>
          <w:sz w:val="24"/>
          <w:szCs w:val="24"/>
        </w:rPr>
        <w:t>тӀе, тӀера, чу, чуьра, кӀел</w:t>
      </w:r>
      <w:r w:rsidRPr="00887271">
        <w:rPr>
          <w:rFonts w:ascii="Times New Roman" w:eastAsia="Calibri" w:hAnsi="Times New Roman" w:cs="Times New Roman"/>
          <w:sz w:val="24"/>
          <w:szCs w:val="24"/>
        </w:rPr>
        <w:t>, и.д.кх.</w:t>
      </w:r>
    </w:p>
    <w:p w:rsidR="00887271" w:rsidRPr="00887271" w:rsidRDefault="00887271" w:rsidP="006A6D8A">
      <w:pPr>
        <w:spacing w:after="0" w:line="240" w:lineRule="auto"/>
        <w:jc w:val="both"/>
        <w:rPr>
          <w:rFonts w:ascii="Times New Roman" w:eastAsia="Calibri" w:hAnsi="Times New Roman" w:cs="Times New Roman"/>
          <w:b/>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Синтаксис</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Предложенехь дешнийн къепе; предложенехь дешнийн уьйр (карладаккхар).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Предложени меттан дакъа санна. Предложени а, дош а. Предложенин дашах къастар.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Аларан Ӏалашоне хьаьжжина, предложенийн тайпанаш: дийцаран, хаттаран, тӀедожоран предложенеш.</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 Синхаамийн иэшаре (эмоцин окраске) хьаьжжина, предложенийн тайпанаш (интонацехула (иэшарехула): айдаран а, айдаран йоцу а предложенеш.</w:t>
      </w:r>
    </w:p>
    <w:p w:rsidR="00887271" w:rsidRPr="00887271" w:rsidRDefault="00887271" w:rsidP="006A6D8A">
      <w:pPr>
        <w:spacing w:after="0" w:line="360" w:lineRule="auto"/>
        <w:jc w:val="both"/>
        <w:rPr>
          <w:rFonts w:ascii="Times New Roman" w:eastAsia="Calibri" w:hAnsi="Times New Roman" w:cs="Times New Roman"/>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Орфографи а, пунктуаци а.</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1-чу классехь Ӏамийна нийсайаздаран  бакъонаш карлайахар. Предложенин йуьххьехь а, долахь цӀерашкахь а доккха элп (цӀераш, фамилеш, дийнатийн цӀераш); предложенин чаккхенгахь сацаран хьаьркаш; дош цхьана могӀарера вукху могӀаре сехьадаккхар (дешан морфемин декъадалар тидаме а ца оьцуш);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Нийсайаздаран син иралла нийсайаздаран гӀалат дан тарлун меттигах кхетар санна.  Дешан йаздар къасторхьама (нисдархьама), Ӏаматан тӀерачу нийсайаздаран дошамах пайдаэцар.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sidRPr="00887271">
        <w:rPr>
          <w:rFonts w:ascii="Times New Roman" w:eastAsia="Calibri" w:hAnsi="Times New Roman" w:cs="Times New Roman"/>
          <w:i/>
          <w:sz w:val="24"/>
          <w:szCs w:val="24"/>
        </w:rPr>
        <w:t>я, яь, ю, юь, е (ё)</w:t>
      </w:r>
      <w:r w:rsidRPr="00887271">
        <w:rPr>
          <w:rFonts w:ascii="Times New Roman" w:eastAsia="Calibri" w:hAnsi="Times New Roman" w:cs="Times New Roman"/>
          <w:sz w:val="24"/>
          <w:szCs w:val="24"/>
        </w:rPr>
        <w:t xml:space="preserve"> элпийн  нийсайаздар, тӀеэцначу (йукъарчу) дешнашкахь  </w:t>
      </w:r>
      <w:r w:rsidRPr="00887271">
        <w:rPr>
          <w:rFonts w:ascii="Times New Roman" w:eastAsia="Calibri" w:hAnsi="Times New Roman" w:cs="Times New Roman"/>
          <w:i/>
          <w:sz w:val="24"/>
          <w:szCs w:val="24"/>
        </w:rPr>
        <w:t xml:space="preserve">я, ю, е (ё) </w:t>
      </w:r>
      <w:r w:rsidRPr="00887271">
        <w:rPr>
          <w:rFonts w:ascii="Times New Roman" w:eastAsia="Calibri" w:hAnsi="Times New Roman" w:cs="Times New Roman"/>
          <w:iCs/>
          <w:sz w:val="24"/>
          <w:szCs w:val="24"/>
        </w:rPr>
        <w:t>элпийн</w:t>
      </w:r>
      <w:r w:rsidRPr="00887271">
        <w:rPr>
          <w:rFonts w:ascii="Times New Roman" w:eastAsia="Calibri" w:hAnsi="Times New Roman" w:cs="Times New Roman"/>
          <w:i/>
          <w:sz w:val="24"/>
          <w:szCs w:val="24"/>
        </w:rPr>
        <w:t xml:space="preserve"> </w:t>
      </w:r>
      <w:r w:rsidRPr="00887271">
        <w:rPr>
          <w:rFonts w:ascii="Times New Roman" w:eastAsia="Calibri" w:hAnsi="Times New Roman" w:cs="Times New Roman"/>
          <w:sz w:val="24"/>
          <w:szCs w:val="24"/>
        </w:rPr>
        <w:t xml:space="preserve"> нийсайаздар; долахь цӀерашкахь: цӀерашкахь, фамилешкахь, дайн цӀерашкахь, дийнатийн цӀерашкахь, меттигийн цӀерашкахь (нохчийн меттан дешнашкахь) </w:t>
      </w:r>
      <w:r w:rsidRPr="00887271">
        <w:rPr>
          <w:rFonts w:ascii="Times New Roman" w:eastAsia="Calibri" w:hAnsi="Times New Roman" w:cs="Times New Roman"/>
          <w:i/>
          <w:sz w:val="24"/>
          <w:szCs w:val="24"/>
        </w:rPr>
        <w:t>я, яь, ю, юь, е (ё)</w:t>
      </w:r>
      <w:r w:rsidRPr="00887271">
        <w:rPr>
          <w:rFonts w:ascii="Times New Roman" w:eastAsia="Calibri" w:hAnsi="Times New Roman" w:cs="Times New Roman"/>
          <w:iCs/>
          <w:sz w:val="24"/>
          <w:szCs w:val="24"/>
        </w:rPr>
        <w:t>элпийн нийсайаздар</w:t>
      </w:r>
      <w:r w:rsidRPr="00887271">
        <w:rPr>
          <w:rFonts w:ascii="Times New Roman" w:eastAsia="Calibri" w:hAnsi="Times New Roman" w:cs="Times New Roman"/>
          <w:sz w:val="24"/>
          <w:szCs w:val="24"/>
        </w:rPr>
        <w:t xml:space="preserve">, тӀеэцначу дешнашкахь (долахь цӀерашкахь)  </w:t>
      </w:r>
      <w:r w:rsidRPr="00887271">
        <w:rPr>
          <w:rFonts w:ascii="Times New Roman" w:eastAsia="Calibri" w:hAnsi="Times New Roman" w:cs="Times New Roman"/>
          <w:i/>
          <w:sz w:val="24"/>
          <w:szCs w:val="24"/>
        </w:rPr>
        <w:t>я, ю, е (ё)</w:t>
      </w:r>
      <w:r w:rsidRPr="00887271">
        <w:rPr>
          <w:rFonts w:ascii="Times New Roman" w:eastAsia="Calibri" w:hAnsi="Times New Roman" w:cs="Times New Roman"/>
          <w:sz w:val="24"/>
          <w:szCs w:val="24"/>
        </w:rPr>
        <w:t xml:space="preserve"> элпийн нийсайаздар; нохчийн меттан мукъазчу элпийн </w:t>
      </w:r>
      <w:r w:rsidRPr="00887271">
        <w:rPr>
          <w:rFonts w:ascii="Times New Roman" w:eastAsia="Calibri" w:hAnsi="Times New Roman" w:cs="Times New Roman"/>
          <w:i/>
          <w:sz w:val="24"/>
          <w:szCs w:val="24"/>
        </w:rPr>
        <w:t xml:space="preserve">(къ, кӀ, кх, гӀ, и.д.кх.) </w:t>
      </w:r>
      <w:r w:rsidRPr="00887271">
        <w:rPr>
          <w:rFonts w:ascii="Times New Roman" w:eastAsia="Calibri" w:hAnsi="Times New Roman" w:cs="Times New Roman"/>
          <w:iCs/>
          <w:sz w:val="24"/>
          <w:szCs w:val="24"/>
        </w:rPr>
        <w:t>нийсайаздар;</w:t>
      </w:r>
      <w:r w:rsidRPr="00887271">
        <w:rPr>
          <w:rFonts w:ascii="Times New Roman" w:eastAsia="Calibri" w:hAnsi="Times New Roman" w:cs="Times New Roman"/>
          <w:sz w:val="24"/>
          <w:szCs w:val="24"/>
        </w:rPr>
        <w:t xml:space="preserve"> шеконца </w:t>
      </w:r>
      <w:r w:rsidRPr="00887271">
        <w:rPr>
          <w:rFonts w:ascii="Times New Roman" w:eastAsia="Calibri" w:hAnsi="Times New Roman" w:cs="Times New Roman"/>
          <w:i/>
          <w:sz w:val="24"/>
          <w:szCs w:val="24"/>
        </w:rPr>
        <w:t xml:space="preserve">[оьв], [ой], [эв] </w:t>
      </w:r>
      <w:r w:rsidRPr="00887271">
        <w:rPr>
          <w:rFonts w:ascii="Times New Roman" w:eastAsia="Calibri" w:hAnsi="Times New Roman" w:cs="Times New Roman"/>
          <w:iCs/>
          <w:sz w:val="24"/>
          <w:szCs w:val="24"/>
        </w:rPr>
        <w:t xml:space="preserve">хезачу дешнийн нийсайаздар </w:t>
      </w:r>
      <w:r w:rsidRPr="00887271">
        <w:rPr>
          <w:rFonts w:ascii="Times New Roman" w:eastAsia="Calibri" w:hAnsi="Times New Roman" w:cs="Times New Roman"/>
          <w:i/>
          <w:sz w:val="24"/>
          <w:szCs w:val="24"/>
        </w:rPr>
        <w:t>(-эв,-аьв,-ев)</w:t>
      </w:r>
      <w:r w:rsidRPr="00887271">
        <w:rPr>
          <w:rFonts w:ascii="Times New Roman" w:eastAsia="Calibri" w:hAnsi="Times New Roman" w:cs="Times New Roman"/>
          <w:sz w:val="24"/>
          <w:szCs w:val="24"/>
        </w:rPr>
        <w:t xml:space="preserve">;  </w:t>
      </w:r>
      <w:r w:rsidRPr="00887271">
        <w:rPr>
          <w:rFonts w:ascii="Times New Roman" w:eastAsia="Calibri" w:hAnsi="Times New Roman" w:cs="Times New Roman"/>
          <w:i/>
          <w:sz w:val="24"/>
          <w:szCs w:val="24"/>
        </w:rPr>
        <w:t xml:space="preserve">щ, ь, ы, ф </w:t>
      </w:r>
      <w:r w:rsidRPr="00887271">
        <w:rPr>
          <w:rFonts w:ascii="Times New Roman" w:eastAsia="Calibri" w:hAnsi="Times New Roman" w:cs="Times New Roman"/>
          <w:iCs/>
          <w:sz w:val="24"/>
          <w:szCs w:val="24"/>
        </w:rPr>
        <w:t>элпашца долчу дешнийн нийсайаздар</w:t>
      </w:r>
      <w:r w:rsidRPr="00887271">
        <w:rPr>
          <w:rFonts w:ascii="Times New Roman" w:eastAsia="Calibri" w:hAnsi="Times New Roman" w:cs="Times New Roman"/>
          <w:sz w:val="24"/>
          <w:szCs w:val="24"/>
        </w:rPr>
        <w:t xml:space="preserve">; </w:t>
      </w:r>
      <w:r w:rsidRPr="00887271">
        <w:rPr>
          <w:rFonts w:ascii="Times New Roman" w:eastAsia="Calibri" w:hAnsi="Times New Roman" w:cs="Times New Roman"/>
          <w:iCs/>
          <w:sz w:val="24"/>
          <w:szCs w:val="24"/>
        </w:rPr>
        <w:t>деха мукъа</w:t>
      </w:r>
      <w:r w:rsidRPr="00887271">
        <w:rPr>
          <w:rFonts w:ascii="Times New Roman" w:eastAsia="Calibri" w:hAnsi="Times New Roman" w:cs="Times New Roman"/>
          <w:sz w:val="24"/>
          <w:szCs w:val="24"/>
        </w:rPr>
        <w:t xml:space="preserve"> </w:t>
      </w:r>
      <w:r w:rsidRPr="00887271">
        <w:rPr>
          <w:rFonts w:ascii="Times New Roman" w:eastAsia="Calibri" w:hAnsi="Times New Roman" w:cs="Times New Roman"/>
          <w:i/>
          <w:sz w:val="24"/>
          <w:szCs w:val="24"/>
        </w:rPr>
        <w:t xml:space="preserve">и, уь </w:t>
      </w:r>
      <w:r w:rsidRPr="00887271">
        <w:rPr>
          <w:rFonts w:ascii="Times New Roman" w:eastAsia="Calibri" w:hAnsi="Times New Roman" w:cs="Times New Roman"/>
          <w:iCs/>
          <w:sz w:val="24"/>
          <w:szCs w:val="24"/>
        </w:rPr>
        <w:t xml:space="preserve">хезачохь </w:t>
      </w:r>
      <w:r w:rsidRPr="00887271">
        <w:rPr>
          <w:rFonts w:ascii="Times New Roman" w:eastAsia="Calibri" w:hAnsi="Times New Roman" w:cs="Times New Roman"/>
          <w:i/>
          <w:sz w:val="24"/>
          <w:szCs w:val="24"/>
        </w:rPr>
        <w:t>й</w:t>
      </w:r>
      <w:r w:rsidRPr="00887271">
        <w:rPr>
          <w:rFonts w:ascii="Times New Roman" w:eastAsia="Calibri" w:hAnsi="Times New Roman" w:cs="Times New Roman"/>
          <w:iCs/>
          <w:sz w:val="24"/>
          <w:szCs w:val="24"/>
        </w:rPr>
        <w:t xml:space="preserve"> элп йаздар</w:t>
      </w:r>
      <w:r w:rsidRPr="00887271">
        <w:rPr>
          <w:rFonts w:ascii="Times New Roman" w:eastAsia="Calibri" w:hAnsi="Times New Roman" w:cs="Times New Roman"/>
          <w:sz w:val="24"/>
          <w:szCs w:val="24"/>
        </w:rPr>
        <w:t xml:space="preserve">; дештӀаьхьенаш цӀердешнашца къаьстина йазйар. </w:t>
      </w:r>
    </w:p>
    <w:p w:rsidR="00887271" w:rsidRPr="00887271" w:rsidRDefault="00887271" w:rsidP="006A6D8A">
      <w:pPr>
        <w:widowControl w:val="0"/>
        <w:autoSpaceDE w:val="0"/>
        <w:autoSpaceDN w:val="0"/>
        <w:spacing w:after="0" w:line="360" w:lineRule="auto"/>
        <w:rPr>
          <w:rFonts w:ascii="Times New Roman" w:eastAsia="Times New Roman" w:hAnsi="Times New Roman" w:cs="Times New Roman"/>
          <w:b/>
          <w:w w:val="90"/>
          <w:sz w:val="24"/>
          <w:szCs w:val="24"/>
        </w:rPr>
      </w:pPr>
    </w:p>
    <w:p w:rsidR="00887271" w:rsidRPr="00887271" w:rsidRDefault="00887271" w:rsidP="006A6D8A">
      <w:pPr>
        <w:widowControl w:val="0"/>
        <w:autoSpaceDE w:val="0"/>
        <w:autoSpaceDN w:val="0"/>
        <w:spacing w:after="0" w:line="360" w:lineRule="auto"/>
        <w:rPr>
          <w:rFonts w:ascii="Times New Roman" w:eastAsia="Times New Roman" w:hAnsi="Times New Roman" w:cs="Times New Roman"/>
          <w:b/>
          <w:sz w:val="24"/>
          <w:szCs w:val="24"/>
        </w:rPr>
      </w:pPr>
      <w:r w:rsidRPr="00887271">
        <w:rPr>
          <w:rFonts w:ascii="Times New Roman" w:eastAsia="Times New Roman" w:hAnsi="Times New Roman" w:cs="Times New Roman"/>
          <w:b/>
          <w:w w:val="90"/>
          <w:sz w:val="24"/>
          <w:szCs w:val="24"/>
        </w:rPr>
        <w:t>Къамел кхиор</w:t>
      </w:r>
    </w:p>
    <w:p w:rsidR="00887271" w:rsidRPr="00887271" w:rsidRDefault="00887271" w:rsidP="006A6D8A">
      <w:pPr>
        <w:spacing w:after="0" w:line="360" w:lineRule="auto"/>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Коммуникативни хьесап эвсараллица кхочушдархьама, барта тӀекеренан Ӏалашонашца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 д.кх.).  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 Цхьаьна гӀуллакхдарехь шимма цхьаьна а, тобанашкахь а болх дӀахьуш, бартбан а, йукъарчу сацаме ван а хаар. </w:t>
      </w:r>
    </w:p>
    <w:p w:rsidR="00887271" w:rsidRPr="00887271" w:rsidRDefault="00887271" w:rsidP="006A6D8A">
      <w:pPr>
        <w:spacing w:after="0" w:line="360" w:lineRule="auto"/>
        <w:rPr>
          <w:rFonts w:ascii="Times New Roman" w:eastAsia="Calibri" w:hAnsi="Times New Roman" w:cs="Times New Roman"/>
          <w:sz w:val="24"/>
          <w:szCs w:val="24"/>
        </w:rPr>
      </w:pPr>
      <w:r w:rsidRPr="00887271">
        <w:rPr>
          <w:rFonts w:ascii="Times New Roman" w:eastAsia="Calibri" w:hAnsi="Times New Roman" w:cs="Times New Roman"/>
          <w:sz w:val="24"/>
          <w:szCs w:val="24"/>
        </w:rPr>
        <w:t>Суьртан  репродукцихула барта дийцар хӀоттор. Ша бинчу тергамашкахула а, хаттаршкахула а барта дийцар хӀоттор.</w:t>
      </w:r>
    </w:p>
    <w:p w:rsidR="00887271" w:rsidRPr="00887271" w:rsidRDefault="00887271" w:rsidP="006A6D8A">
      <w:pPr>
        <w:spacing w:after="0" w:line="360" w:lineRule="auto"/>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Текст. Текстан билгалонаш: текстера предложенийн маьӀнийн цхьаалла; текстера  предложенийн хьалх-тӀаьхьалла;  текстехь кхочушхилла йаьлла ойла гайтар. Текстан тема. Коьрта ойла. Текстан цӀе. Билгалйинчу тексташна цӀе харжар. Текстан дакъойн (абзацийн) хьалх-тӀаьхьалла. Предложенийн а, абзацийн а рогӀалла талхийна тексташ нисйар. </w:t>
      </w:r>
    </w:p>
    <w:p w:rsidR="00887271" w:rsidRPr="00887271" w:rsidRDefault="00887271" w:rsidP="006A6D8A">
      <w:pPr>
        <w:spacing w:after="0" w:line="360" w:lineRule="auto"/>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 Текстийн тайпанаш: суртхӀоттор, дийцар, ойлайар, церан башхаллаш (йуьхьанцара  довзийтар). </w:t>
      </w:r>
    </w:p>
    <w:p w:rsidR="00887271" w:rsidRPr="00887271" w:rsidRDefault="00887271" w:rsidP="006A6D8A">
      <w:pPr>
        <w:spacing w:after="0" w:line="360" w:lineRule="auto"/>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Декъалдар а, декъалдаран открытка (диллина кехат) а. </w:t>
      </w:r>
    </w:p>
    <w:p w:rsidR="00887271" w:rsidRPr="00887271" w:rsidRDefault="00887271" w:rsidP="006A6D8A">
      <w:pPr>
        <w:spacing w:after="0" w:line="360" w:lineRule="auto"/>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w:t>
      </w:r>
    </w:p>
    <w:p w:rsidR="00887271" w:rsidRPr="00887271" w:rsidRDefault="00887271" w:rsidP="006A6D8A">
      <w:pPr>
        <w:spacing w:after="0" w:line="360" w:lineRule="auto"/>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Хаттаршна тӀе а тевжаш, 25-35 дешан барамехь йолу дийцаран текст ма-йарра схьайийцар. </w:t>
      </w:r>
    </w:p>
    <w:p w:rsidR="00887271" w:rsidRPr="00887271" w:rsidRDefault="00887271" w:rsidP="006A6D8A">
      <w:pPr>
        <w:spacing w:after="0" w:line="240" w:lineRule="auto"/>
        <w:jc w:val="both"/>
        <w:rPr>
          <w:rFonts w:ascii="Times New Roman" w:eastAsia="Calibri" w:hAnsi="Times New Roman" w:cs="Times New Roman"/>
          <w:b/>
          <w:sz w:val="24"/>
          <w:szCs w:val="24"/>
        </w:rPr>
      </w:pPr>
    </w:p>
    <w:p w:rsidR="00887271" w:rsidRPr="00887271" w:rsidRDefault="00887271" w:rsidP="006A6D8A">
      <w:pPr>
        <w:spacing w:after="0" w:line="240" w:lineRule="auto"/>
        <w:jc w:val="both"/>
        <w:rPr>
          <w:rFonts w:ascii="Times New Roman" w:eastAsia="Calibri" w:hAnsi="Times New Roman" w:cs="Times New Roman"/>
          <w:b/>
          <w:sz w:val="24"/>
          <w:szCs w:val="24"/>
        </w:rPr>
      </w:pPr>
    </w:p>
    <w:p w:rsidR="00887271" w:rsidRPr="00887271" w:rsidRDefault="00887271" w:rsidP="006A6D8A">
      <w:pPr>
        <w:spacing w:after="0" w:line="240" w:lineRule="auto"/>
        <w:jc w:val="center"/>
        <w:rPr>
          <w:rFonts w:ascii="Times New Roman" w:eastAsia="Calibri" w:hAnsi="Times New Roman" w:cs="Times New Roman"/>
          <w:b/>
          <w:sz w:val="24"/>
          <w:szCs w:val="24"/>
        </w:rPr>
      </w:pPr>
      <w:r w:rsidRPr="00887271">
        <w:rPr>
          <w:rFonts w:ascii="Times New Roman" w:eastAsia="Calibri" w:hAnsi="Times New Roman" w:cs="Times New Roman"/>
          <w:b/>
          <w:sz w:val="24"/>
          <w:szCs w:val="24"/>
        </w:rPr>
        <w:t>3 КЛАСС</w:t>
      </w:r>
    </w:p>
    <w:p w:rsidR="00887271" w:rsidRPr="00887271" w:rsidRDefault="00887271" w:rsidP="006A6D8A">
      <w:pPr>
        <w:spacing w:after="0" w:line="240" w:lineRule="auto"/>
        <w:jc w:val="both"/>
        <w:rPr>
          <w:rFonts w:ascii="Times New Roman" w:eastAsia="Calibri" w:hAnsi="Times New Roman" w:cs="Times New Roman"/>
          <w:b/>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Нохчийн маттах болу хаамаш</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Нохчийн мотт тӀекеренан мотт санна. Мотт бовзаран некъаш: тергам, анализ, лингвистикин эксперимент.</w:t>
      </w:r>
    </w:p>
    <w:p w:rsidR="00887271" w:rsidRPr="00887271" w:rsidRDefault="00887271" w:rsidP="006A6D8A">
      <w:pPr>
        <w:spacing w:after="0" w:line="240" w:lineRule="auto"/>
        <w:jc w:val="both"/>
        <w:rPr>
          <w:rFonts w:ascii="Times New Roman" w:eastAsia="Calibri" w:hAnsi="Times New Roman" w:cs="Times New Roman"/>
          <w:b/>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Фонетика, графика, орфоэпи</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Нохчийн меттан аьзнаш: мукъа/мукъаза, къора/зевне мукъазнаш. Деха а, доца а мукъа аьзнаш.</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Йеха а, йоца а дифтонгаш </w:t>
      </w:r>
      <w:r w:rsidRPr="00887271">
        <w:rPr>
          <w:rFonts w:ascii="Times New Roman" w:eastAsia="Calibri" w:hAnsi="Times New Roman" w:cs="Times New Roman"/>
          <w:i/>
          <w:sz w:val="24"/>
          <w:szCs w:val="24"/>
        </w:rPr>
        <w:t>иэ, уо</w:t>
      </w:r>
      <w:r w:rsidRPr="00887271">
        <w:rPr>
          <w:rFonts w:ascii="Times New Roman" w:eastAsia="Calibri" w:hAnsi="Times New Roman" w:cs="Times New Roman"/>
          <w:sz w:val="24"/>
          <w:szCs w:val="24"/>
        </w:rPr>
        <w:t xml:space="preserve">, уьш йазйар. Нохчийн маттахь </w:t>
      </w:r>
      <w:r w:rsidRPr="00887271">
        <w:rPr>
          <w:rFonts w:ascii="Times New Roman" w:eastAsia="Calibri" w:hAnsi="Times New Roman" w:cs="Times New Roman"/>
          <w:i/>
          <w:iCs/>
          <w:sz w:val="24"/>
          <w:szCs w:val="24"/>
        </w:rPr>
        <w:t>ъ</w:t>
      </w:r>
      <w:r w:rsidRPr="00887271">
        <w:rPr>
          <w:rFonts w:ascii="Times New Roman" w:eastAsia="Calibri" w:hAnsi="Times New Roman" w:cs="Times New Roman"/>
          <w:sz w:val="24"/>
          <w:szCs w:val="24"/>
        </w:rPr>
        <w:t xml:space="preserve"> гӀуллакх. </w:t>
      </w:r>
      <w:r w:rsidRPr="00887271">
        <w:rPr>
          <w:rFonts w:ascii="Times New Roman" w:eastAsia="Calibri" w:hAnsi="Times New Roman" w:cs="Times New Roman"/>
          <w:i/>
          <w:sz w:val="24"/>
          <w:szCs w:val="24"/>
        </w:rPr>
        <w:t xml:space="preserve">ъ, ь </w:t>
      </w:r>
      <w:r w:rsidRPr="00887271">
        <w:rPr>
          <w:rFonts w:ascii="Times New Roman" w:eastAsia="Calibri" w:hAnsi="Times New Roman" w:cs="Times New Roman"/>
          <w:iCs/>
          <w:sz w:val="24"/>
          <w:szCs w:val="24"/>
        </w:rPr>
        <w:t>долчу дешнашкахь</w:t>
      </w:r>
      <w:r w:rsidRPr="00887271">
        <w:rPr>
          <w:rFonts w:ascii="Times New Roman" w:eastAsia="Calibri" w:hAnsi="Times New Roman" w:cs="Times New Roman"/>
          <w:i/>
          <w:sz w:val="24"/>
          <w:szCs w:val="24"/>
        </w:rPr>
        <w:t xml:space="preserve"> (айъа,</w:t>
      </w:r>
      <w:r w:rsidRPr="00887271">
        <w:rPr>
          <w:rFonts w:ascii="Times New Roman" w:eastAsia="Calibri" w:hAnsi="Times New Roman" w:cs="Times New Roman"/>
          <w:sz w:val="24"/>
          <w:szCs w:val="24"/>
        </w:rPr>
        <w:t xml:space="preserve"> </w:t>
      </w:r>
      <w:r w:rsidRPr="00887271">
        <w:rPr>
          <w:rFonts w:ascii="Times New Roman" w:eastAsia="Calibri" w:hAnsi="Times New Roman" w:cs="Times New Roman"/>
          <w:i/>
          <w:sz w:val="24"/>
          <w:szCs w:val="24"/>
        </w:rPr>
        <w:t xml:space="preserve">тетрадь...) </w:t>
      </w:r>
      <w:r w:rsidRPr="00887271">
        <w:rPr>
          <w:rFonts w:ascii="Times New Roman" w:eastAsia="Calibri" w:hAnsi="Times New Roman" w:cs="Times New Roman"/>
          <w:iCs/>
          <w:sz w:val="24"/>
          <w:szCs w:val="24"/>
        </w:rPr>
        <w:t>аьзнийн а, элпийн а хӀоттаман базар (соотношение)</w:t>
      </w:r>
      <w:r w:rsidRPr="00887271">
        <w:rPr>
          <w:rFonts w:ascii="Times New Roman" w:eastAsia="Calibri" w:hAnsi="Times New Roman" w:cs="Times New Roman"/>
          <w:sz w:val="24"/>
          <w:szCs w:val="24"/>
        </w:rPr>
        <w:t xml:space="preserve">.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 Дошамашца, справочникашца, каталогашца болх беш, алфавитах пайдаэцар.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Аьзнийн а, аьзнийн цхьаьнакхетарийн а аларан норманаш; дешнашкахь мукъачу аьзнийн дохалла (нохчийн маттахь жигара пайдаоьцучу дешнийн масалшца).  </w:t>
      </w:r>
    </w:p>
    <w:p w:rsidR="00887271" w:rsidRPr="00887271" w:rsidRDefault="00887271" w:rsidP="006A6D8A">
      <w:pPr>
        <w:spacing w:after="0" w:line="240" w:lineRule="auto"/>
        <w:jc w:val="both"/>
        <w:rPr>
          <w:rFonts w:ascii="Times New Roman" w:eastAsia="Calibri" w:hAnsi="Times New Roman" w:cs="Times New Roman"/>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Лексика</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Дешан лексикин маьӀна.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Дешан нийса а, тӀедеана а маьӀна (довзийтар).  </w:t>
      </w:r>
    </w:p>
    <w:p w:rsidR="00887271" w:rsidRPr="00887271" w:rsidRDefault="00887271" w:rsidP="006A6D8A">
      <w:pPr>
        <w:spacing w:after="0" w:line="360" w:lineRule="auto"/>
        <w:jc w:val="both"/>
        <w:rPr>
          <w:rFonts w:ascii="Times New Roman" w:eastAsia="Calibri" w:hAnsi="Times New Roman" w:cs="Times New Roman"/>
          <w:b/>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Дешан хӀоттам (морфемика)</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Орам дешан ца хилча ца долу дакъа санна; цхьанаораман (гергара) дешнаш; цхьанаораман (гергарчу) дешнийн билгалонаш; цхьанаораман дешнаш а, синонимаш а довзар; дешнашкахь орам къастор (аттачу дешнашкахь); чаккхе, дешан хийцалуш долу дакъа санна.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Цхьанаораман дешнаш а, цхьана дешан кепаш а. Орам, дешхьалхе, суффикс – дешан маьӀне дакъош. </w:t>
      </w:r>
      <w:r w:rsidRPr="00887271">
        <w:rPr>
          <w:rFonts w:ascii="Times New Roman" w:eastAsia="Calibri" w:hAnsi="Times New Roman" w:cs="Times New Roman"/>
          <w:i/>
          <w:sz w:val="24"/>
          <w:szCs w:val="24"/>
        </w:rPr>
        <w:t xml:space="preserve">-р, - хо, -ча </w:t>
      </w:r>
      <w:r w:rsidRPr="00887271">
        <w:rPr>
          <w:rFonts w:ascii="Times New Roman" w:eastAsia="Calibri" w:hAnsi="Times New Roman" w:cs="Times New Roman"/>
          <w:sz w:val="24"/>
          <w:szCs w:val="24"/>
        </w:rPr>
        <w:t xml:space="preserve">суффиксашца долу дешнаш. Хьастаран-жимдаран суффиксашца дешнаш кхоллар </w:t>
      </w:r>
      <w:r w:rsidRPr="00887271">
        <w:rPr>
          <w:rFonts w:ascii="Times New Roman" w:eastAsia="Calibri" w:hAnsi="Times New Roman" w:cs="Times New Roman"/>
          <w:i/>
          <w:sz w:val="24"/>
          <w:szCs w:val="24"/>
        </w:rPr>
        <w:t>(цӀа-цӀелиг, кема-кемалг...).</w:t>
      </w:r>
    </w:p>
    <w:p w:rsidR="00887271" w:rsidRPr="006A6D8A" w:rsidRDefault="00887271" w:rsidP="006A6D8A">
      <w:pPr>
        <w:spacing w:after="0" w:line="240" w:lineRule="auto"/>
        <w:jc w:val="both"/>
        <w:rPr>
          <w:rFonts w:ascii="Times New Roman" w:eastAsia="Calibri" w:hAnsi="Times New Roman" w:cs="Times New Roman"/>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Морфологи</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ЦӀердош: йукъара маьӀна, хаттарш, къамелехь пайдаэцар.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Дола</w:t>
      </w:r>
      <w:r w:rsidRPr="00887271">
        <w:rPr>
          <w:rFonts w:ascii="Times New Roman" w:eastAsia="Calibri" w:hAnsi="Times New Roman" w:cs="Times New Roman"/>
          <w:bCs/>
          <w:sz w:val="24"/>
          <w:szCs w:val="24"/>
        </w:rPr>
        <w:t>хь</w:t>
      </w:r>
      <w:r w:rsidRPr="00887271">
        <w:rPr>
          <w:rFonts w:ascii="Times New Roman" w:eastAsia="Calibri" w:hAnsi="Times New Roman" w:cs="Times New Roman"/>
          <w:sz w:val="24"/>
          <w:szCs w:val="24"/>
        </w:rPr>
        <w:t xml:space="preserve"> (фамили, цӀе, ден цӀе, дийнатийн цӀераш, меттигийн цӀераш, говзарийн, газетийн, журналийн цӀераш…) а, йукъара а цӀердешнаш. ЦӀердешнийн терахьашца хийцадалар. Цхьаллин терахьан а, дукхаллин терахьан а бен кеп йоцу цӀердешнаш.  ЦӀердешнийн классаш. ЦӀердешнийн классийн гайтамаш. ЦӀердешан дожар. ЦӀердешан дожар билгалдаккхар. ЦӀердешнийн дожаршца а, терахьашца а хийцадалар.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 Билгалдош: йукъара маьӀна, хаттарш </w:t>
      </w:r>
      <w:r w:rsidRPr="00887271">
        <w:rPr>
          <w:rFonts w:ascii="Times New Roman" w:eastAsia="Calibri" w:hAnsi="Times New Roman" w:cs="Times New Roman"/>
          <w:i/>
          <w:sz w:val="24"/>
          <w:szCs w:val="24"/>
        </w:rPr>
        <w:t>(муха? хьенан? стенан? муханиг?)</w:t>
      </w:r>
      <w:r w:rsidRPr="00887271">
        <w:rPr>
          <w:rFonts w:ascii="Times New Roman" w:eastAsia="Calibri" w:hAnsi="Times New Roman" w:cs="Times New Roman"/>
          <w:sz w:val="24"/>
          <w:szCs w:val="24"/>
        </w:rPr>
        <w:t xml:space="preserve">, къамелехь пайдаэцар. Лаамаза а, лааме а билгалдешнаш. Билгалдешнийн классашца а, терахьашца а, дожаршца а хийцадалар.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 ЦӀерметдош (йукъара кхетам). Йаххьийн цӀерметдешнаш а, къамелехь царах пайдаэцар а. Текстехь цхьана дешан ца оьшу йух-йуха далор дӀадаккхархьама, йаххьийн цӀерметдешнех пайдаэцар.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Хандош: йукъара маьӀна, хаттарш, къамелехь пайдаэцар. Хандешан билгалза кеп. Хандешан карара, йахана, йогӀу хан.   </w:t>
      </w:r>
    </w:p>
    <w:p w:rsidR="00887271" w:rsidRPr="00887271" w:rsidRDefault="00887271" w:rsidP="006A6D8A">
      <w:pPr>
        <w:spacing w:after="0" w:line="360" w:lineRule="auto"/>
        <w:jc w:val="both"/>
        <w:rPr>
          <w:rFonts w:ascii="Times New Roman" w:eastAsia="Calibri" w:hAnsi="Times New Roman" w:cs="Times New Roman"/>
          <w:iCs/>
          <w:sz w:val="24"/>
          <w:szCs w:val="24"/>
        </w:rPr>
      </w:pPr>
      <w:r w:rsidRPr="00887271">
        <w:rPr>
          <w:rFonts w:ascii="Times New Roman" w:eastAsia="Calibri" w:hAnsi="Times New Roman" w:cs="Times New Roman"/>
          <w:sz w:val="24"/>
          <w:szCs w:val="24"/>
        </w:rPr>
        <w:t xml:space="preserve">ДештӀаьхье (карладаккхар). </w:t>
      </w:r>
      <w:r w:rsidRPr="00887271">
        <w:rPr>
          <w:rFonts w:ascii="Times New Roman" w:eastAsia="Calibri" w:hAnsi="Times New Roman" w:cs="Times New Roman"/>
          <w:iCs/>
          <w:sz w:val="24"/>
          <w:szCs w:val="24"/>
        </w:rPr>
        <w:t>ДештӀаьхьенаш</w:t>
      </w:r>
      <w:r w:rsidRPr="00887271">
        <w:rPr>
          <w:rFonts w:ascii="Times New Roman" w:eastAsia="Calibri" w:hAnsi="Times New Roman" w:cs="Times New Roman"/>
          <w:sz w:val="24"/>
          <w:szCs w:val="24"/>
        </w:rPr>
        <w:t xml:space="preserve"> </w:t>
      </w:r>
      <w:r w:rsidRPr="00887271">
        <w:rPr>
          <w:rFonts w:ascii="Times New Roman" w:eastAsia="Calibri" w:hAnsi="Times New Roman" w:cs="Times New Roman"/>
          <w:i/>
          <w:sz w:val="24"/>
          <w:szCs w:val="24"/>
        </w:rPr>
        <w:t xml:space="preserve">тӀе, чу, </w:t>
      </w:r>
      <w:r w:rsidRPr="00887271">
        <w:rPr>
          <w:rFonts w:ascii="Times New Roman" w:eastAsia="Calibri" w:hAnsi="Times New Roman" w:cs="Times New Roman"/>
          <w:iCs/>
          <w:sz w:val="24"/>
          <w:szCs w:val="24"/>
        </w:rPr>
        <w:t>церан</w:t>
      </w:r>
      <w:r w:rsidRPr="00887271">
        <w:rPr>
          <w:rFonts w:ascii="Times New Roman" w:eastAsia="Calibri" w:hAnsi="Times New Roman" w:cs="Times New Roman"/>
          <w:i/>
          <w:sz w:val="24"/>
          <w:szCs w:val="24"/>
        </w:rPr>
        <w:t xml:space="preserve"> </w:t>
      </w:r>
      <w:r w:rsidRPr="00887271">
        <w:rPr>
          <w:rFonts w:ascii="Times New Roman" w:eastAsia="Calibri" w:hAnsi="Times New Roman" w:cs="Times New Roman"/>
          <w:iCs/>
          <w:sz w:val="24"/>
          <w:szCs w:val="24"/>
        </w:rPr>
        <w:t>дешхьалхенех</w:t>
      </w:r>
      <w:r w:rsidRPr="00887271">
        <w:rPr>
          <w:rFonts w:ascii="Times New Roman" w:eastAsia="Calibri" w:hAnsi="Times New Roman" w:cs="Times New Roman"/>
          <w:i/>
          <w:sz w:val="24"/>
          <w:szCs w:val="24"/>
        </w:rPr>
        <w:t xml:space="preserve"> (тӀе-, чу-</w:t>
      </w:r>
      <w:r w:rsidRPr="00887271">
        <w:rPr>
          <w:rFonts w:ascii="Times New Roman" w:eastAsia="Calibri" w:hAnsi="Times New Roman" w:cs="Times New Roman"/>
          <w:sz w:val="24"/>
          <w:szCs w:val="24"/>
        </w:rPr>
        <w:t>)</w:t>
      </w:r>
      <w:r w:rsidRPr="00887271">
        <w:rPr>
          <w:rFonts w:ascii="Times New Roman" w:eastAsia="Calibri" w:hAnsi="Times New Roman" w:cs="Times New Roman"/>
          <w:iCs/>
          <w:sz w:val="24"/>
          <w:szCs w:val="24"/>
        </w:rPr>
        <w:t xml:space="preserve"> къастар.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i/>
          <w:sz w:val="24"/>
          <w:szCs w:val="24"/>
        </w:rPr>
        <w:t xml:space="preserve"> Ца, ма</w:t>
      </w:r>
      <w:r w:rsidRPr="00887271">
        <w:rPr>
          <w:rFonts w:ascii="Times New Roman" w:eastAsia="Calibri" w:hAnsi="Times New Roman" w:cs="Times New Roman"/>
          <w:sz w:val="24"/>
          <w:szCs w:val="24"/>
        </w:rPr>
        <w:t xml:space="preserve"> дакъалгаш а</w:t>
      </w:r>
      <w:r w:rsidRPr="00887271">
        <w:rPr>
          <w:rFonts w:ascii="Times New Roman" w:eastAsia="Calibri" w:hAnsi="Times New Roman" w:cs="Times New Roman"/>
          <w:i/>
          <w:sz w:val="24"/>
          <w:szCs w:val="24"/>
        </w:rPr>
        <w:t>,</w:t>
      </w:r>
      <w:r w:rsidRPr="00887271">
        <w:rPr>
          <w:rFonts w:ascii="Times New Roman" w:eastAsia="Calibri" w:hAnsi="Times New Roman" w:cs="Times New Roman"/>
          <w:sz w:val="24"/>
          <w:szCs w:val="24"/>
        </w:rPr>
        <w:t xml:space="preserve"> церан маьӀна а. </w:t>
      </w:r>
    </w:p>
    <w:p w:rsidR="00887271" w:rsidRPr="00887271" w:rsidRDefault="00887271" w:rsidP="006A6D8A">
      <w:pPr>
        <w:spacing w:after="0" w:line="360" w:lineRule="auto"/>
        <w:jc w:val="both"/>
        <w:rPr>
          <w:rFonts w:ascii="Times New Roman" w:eastAsia="Calibri" w:hAnsi="Times New Roman" w:cs="Times New Roman"/>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Синтаксис</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Предложени. Дешнийн цхьаьнакхетар. МаьӀнийн (синтаксисан) хаттарийн гӀоьнца предложенехь дешнашна йукъара уьйр билгалйаккхар.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 Предложенин коьрта меженаш: подлежащи, сказуеми. Предложенин коьртаза меженаш (тайпанашка а ца йоькуш). Йаьржина а, йаржаза а предложенеш.</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Хуттург йоцчу а, </w:t>
      </w:r>
      <w:r w:rsidRPr="00887271">
        <w:rPr>
          <w:rFonts w:ascii="Times New Roman" w:eastAsia="Calibri" w:hAnsi="Times New Roman" w:cs="Times New Roman"/>
          <w:i/>
          <w:sz w:val="24"/>
          <w:szCs w:val="24"/>
        </w:rPr>
        <w:t>а</w:t>
      </w:r>
      <w:r w:rsidRPr="00887271">
        <w:rPr>
          <w:rFonts w:ascii="Times New Roman" w:eastAsia="Calibri" w:hAnsi="Times New Roman" w:cs="Times New Roman"/>
          <w:sz w:val="24"/>
          <w:szCs w:val="24"/>
        </w:rPr>
        <w:t xml:space="preserve"> хуттургаца </w:t>
      </w:r>
      <w:r w:rsidRPr="00887271">
        <w:rPr>
          <w:rFonts w:ascii="Times New Roman" w:eastAsia="Calibri" w:hAnsi="Times New Roman" w:cs="Times New Roman"/>
          <w:iCs/>
          <w:sz w:val="24"/>
          <w:szCs w:val="24"/>
        </w:rPr>
        <w:t>йолчу а предложенин цхьанатайпанчу</w:t>
      </w:r>
      <w:r w:rsidRPr="00887271">
        <w:rPr>
          <w:rFonts w:ascii="Times New Roman" w:eastAsia="Calibri" w:hAnsi="Times New Roman" w:cs="Times New Roman"/>
          <w:sz w:val="24"/>
          <w:szCs w:val="24"/>
        </w:rPr>
        <w:t xml:space="preserve"> меженашна тӀехь тергам. </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Орфографи а, пунктуаци а</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Орфографин син иралла нийсайаздаран гӀалат дан тарлун меттигах кхетар санна; ша хӀоттийна а, билгалйаьхна а тексташ талларехь таллам а, ша шена таллам а (карладаккхар а, нийсайаздаран керлачу коьчалехь пайдаэцар а).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Нийсайаздаран (орфографин) дошамах дешан нийсайаздар къастош (нисдеш) пайдаэцар.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Нийсайаздаран бакъонаш а, царах пайдаэцар а: долахь цӀерашкахь (фамилеш, цӀераш, дайн цӀераш, дийнатийн цӀераш, меттигийн цӀераш, говзарийн,  журналийн, газетийн… цӀераш) а, йукъарчу цӀерашкахь  </w:t>
      </w:r>
      <w:r w:rsidRPr="00887271">
        <w:rPr>
          <w:rFonts w:ascii="Times New Roman" w:eastAsia="Calibri" w:hAnsi="Times New Roman" w:cs="Times New Roman"/>
          <w:i/>
          <w:sz w:val="24"/>
          <w:szCs w:val="24"/>
        </w:rPr>
        <w:t>я, яь, ю, юь, е</w:t>
      </w:r>
      <w:r w:rsidRPr="00887271">
        <w:rPr>
          <w:rFonts w:ascii="Times New Roman" w:eastAsia="Calibri" w:hAnsi="Times New Roman" w:cs="Times New Roman"/>
          <w:sz w:val="24"/>
          <w:szCs w:val="24"/>
        </w:rPr>
        <w:t xml:space="preserve"> элпийн нийсайаздар  (карладаккхар а, тӀечӀагдар а); йеха а, йоца а </w:t>
      </w:r>
      <w:r w:rsidRPr="00887271">
        <w:rPr>
          <w:rFonts w:ascii="Times New Roman" w:eastAsia="Calibri" w:hAnsi="Times New Roman" w:cs="Times New Roman"/>
          <w:i/>
          <w:sz w:val="24"/>
          <w:szCs w:val="24"/>
        </w:rPr>
        <w:t>иэ, уо</w:t>
      </w:r>
      <w:r w:rsidRPr="00887271">
        <w:rPr>
          <w:rFonts w:ascii="Times New Roman" w:eastAsia="Calibri" w:hAnsi="Times New Roman" w:cs="Times New Roman"/>
          <w:sz w:val="24"/>
          <w:szCs w:val="24"/>
        </w:rPr>
        <w:t xml:space="preserve"> дифтонгийн нийсайазйар; чаккхенгахь </w:t>
      </w:r>
      <w:r w:rsidRPr="00887271">
        <w:rPr>
          <w:rFonts w:ascii="Times New Roman" w:eastAsia="Calibri" w:hAnsi="Times New Roman" w:cs="Times New Roman"/>
          <w:i/>
          <w:sz w:val="24"/>
          <w:szCs w:val="24"/>
        </w:rPr>
        <w:t xml:space="preserve">-г, -к </w:t>
      </w:r>
      <w:r w:rsidRPr="00887271">
        <w:rPr>
          <w:rFonts w:ascii="Times New Roman" w:eastAsia="Calibri" w:hAnsi="Times New Roman" w:cs="Times New Roman"/>
          <w:iCs/>
          <w:sz w:val="24"/>
          <w:szCs w:val="24"/>
        </w:rPr>
        <w:t>элпаш долчу</w:t>
      </w:r>
      <w:r w:rsidRPr="00887271">
        <w:rPr>
          <w:rFonts w:ascii="Times New Roman" w:eastAsia="Calibri" w:hAnsi="Times New Roman" w:cs="Times New Roman"/>
          <w:sz w:val="24"/>
          <w:szCs w:val="24"/>
        </w:rPr>
        <w:t xml:space="preserve"> цӀердешнашкахь  </w:t>
      </w:r>
      <w:r w:rsidRPr="00887271">
        <w:rPr>
          <w:rFonts w:ascii="Times New Roman" w:eastAsia="Calibri" w:hAnsi="Times New Roman" w:cs="Times New Roman"/>
          <w:i/>
          <w:sz w:val="24"/>
          <w:szCs w:val="24"/>
        </w:rPr>
        <w:t xml:space="preserve">а </w:t>
      </w:r>
      <w:r w:rsidRPr="00887271">
        <w:rPr>
          <w:rFonts w:ascii="Times New Roman" w:eastAsia="Calibri" w:hAnsi="Times New Roman" w:cs="Times New Roman"/>
          <w:sz w:val="24"/>
          <w:szCs w:val="24"/>
        </w:rPr>
        <w:t xml:space="preserve">йа </w:t>
      </w:r>
      <w:r w:rsidRPr="00887271">
        <w:rPr>
          <w:rFonts w:ascii="Times New Roman" w:eastAsia="Calibri" w:hAnsi="Times New Roman" w:cs="Times New Roman"/>
          <w:i/>
          <w:sz w:val="24"/>
          <w:szCs w:val="24"/>
        </w:rPr>
        <w:t>и</w:t>
      </w:r>
      <w:r w:rsidRPr="00887271">
        <w:rPr>
          <w:rFonts w:ascii="Times New Roman" w:eastAsia="Calibri" w:hAnsi="Times New Roman" w:cs="Times New Roman"/>
          <w:sz w:val="24"/>
          <w:szCs w:val="24"/>
        </w:rPr>
        <w:t xml:space="preserve"> элп йаздар; дешан чаккхенгахь шала мукъаза элпаш йаздар </w:t>
      </w:r>
      <w:r w:rsidRPr="00887271">
        <w:rPr>
          <w:rFonts w:ascii="Times New Roman" w:eastAsia="Calibri" w:hAnsi="Times New Roman" w:cs="Times New Roman"/>
          <w:i/>
          <w:sz w:val="24"/>
          <w:szCs w:val="24"/>
        </w:rPr>
        <w:t>(дитт, мотт, балл…)</w:t>
      </w:r>
      <w:r w:rsidRPr="00887271">
        <w:rPr>
          <w:rFonts w:ascii="Times New Roman" w:eastAsia="Calibri" w:hAnsi="Times New Roman" w:cs="Times New Roman"/>
          <w:sz w:val="24"/>
          <w:szCs w:val="24"/>
        </w:rPr>
        <w:t xml:space="preserve">; нохчийн меттан шатайпа мукъаза элпаш нийсайаздар  </w:t>
      </w:r>
      <w:r w:rsidRPr="00887271">
        <w:rPr>
          <w:rFonts w:ascii="Times New Roman" w:eastAsia="Calibri" w:hAnsi="Times New Roman" w:cs="Times New Roman"/>
          <w:i/>
          <w:sz w:val="24"/>
          <w:szCs w:val="24"/>
        </w:rPr>
        <w:t>(ккх, ккъ, чкӀ,..)</w:t>
      </w:r>
      <w:r w:rsidRPr="00887271">
        <w:rPr>
          <w:rFonts w:ascii="Times New Roman" w:eastAsia="Calibri" w:hAnsi="Times New Roman" w:cs="Times New Roman"/>
          <w:sz w:val="24"/>
          <w:szCs w:val="24"/>
        </w:rPr>
        <w:t xml:space="preserve">; дешан чаккхенгахь  </w:t>
      </w:r>
      <w:r w:rsidRPr="00887271">
        <w:rPr>
          <w:rFonts w:ascii="Times New Roman" w:eastAsia="Calibri" w:hAnsi="Times New Roman" w:cs="Times New Roman"/>
          <w:i/>
          <w:sz w:val="24"/>
          <w:szCs w:val="24"/>
        </w:rPr>
        <w:t>н</w:t>
      </w:r>
      <w:r w:rsidRPr="00887271">
        <w:rPr>
          <w:rFonts w:ascii="Times New Roman" w:eastAsia="Calibri" w:hAnsi="Times New Roman" w:cs="Times New Roman"/>
          <w:sz w:val="24"/>
          <w:szCs w:val="24"/>
        </w:rPr>
        <w:t xml:space="preserve"> элп йаздар; дештӀаьхьенаш йаххьийн цӀерметдешнашца къаьстина йазйар; </w:t>
      </w:r>
      <w:r w:rsidRPr="00887271">
        <w:rPr>
          <w:rFonts w:ascii="Times New Roman" w:eastAsia="Calibri" w:hAnsi="Times New Roman" w:cs="Times New Roman"/>
          <w:iCs/>
          <w:sz w:val="24"/>
          <w:szCs w:val="24"/>
        </w:rPr>
        <w:t xml:space="preserve">дакъалгаш </w:t>
      </w:r>
      <w:r w:rsidRPr="00887271">
        <w:rPr>
          <w:rFonts w:ascii="Times New Roman" w:eastAsia="Calibri" w:hAnsi="Times New Roman" w:cs="Times New Roman"/>
          <w:i/>
          <w:sz w:val="24"/>
          <w:szCs w:val="24"/>
        </w:rPr>
        <w:t xml:space="preserve">ца, ма </w:t>
      </w:r>
      <w:r w:rsidRPr="00887271">
        <w:rPr>
          <w:rFonts w:ascii="Times New Roman" w:eastAsia="Calibri" w:hAnsi="Times New Roman" w:cs="Times New Roman"/>
          <w:sz w:val="24"/>
          <w:szCs w:val="24"/>
        </w:rPr>
        <w:t xml:space="preserve">хандешнашца къаьстина йаздар;  </w:t>
      </w:r>
      <w:r w:rsidRPr="00887271">
        <w:rPr>
          <w:rFonts w:ascii="Times New Roman" w:eastAsia="Calibri" w:hAnsi="Times New Roman" w:cs="Times New Roman"/>
          <w:i/>
          <w:sz w:val="24"/>
          <w:szCs w:val="24"/>
        </w:rPr>
        <w:t xml:space="preserve">й, ъ, ь </w:t>
      </w:r>
      <w:r w:rsidRPr="00887271">
        <w:rPr>
          <w:rFonts w:ascii="Times New Roman" w:eastAsia="Calibri" w:hAnsi="Times New Roman" w:cs="Times New Roman"/>
          <w:iCs/>
          <w:sz w:val="24"/>
          <w:szCs w:val="24"/>
        </w:rPr>
        <w:t>элпашца долу дешнаш сехьадахар</w:t>
      </w:r>
      <w:r w:rsidRPr="00887271">
        <w:rPr>
          <w:rFonts w:ascii="Times New Roman" w:eastAsia="Calibri" w:hAnsi="Times New Roman" w:cs="Times New Roman"/>
          <w:sz w:val="24"/>
          <w:szCs w:val="24"/>
        </w:rPr>
        <w:t xml:space="preserve">; шала мукъазчу элпашца </w:t>
      </w:r>
      <w:r w:rsidRPr="00887271">
        <w:rPr>
          <w:rFonts w:ascii="Times New Roman" w:eastAsia="Calibri" w:hAnsi="Times New Roman" w:cs="Times New Roman"/>
          <w:i/>
          <w:sz w:val="24"/>
          <w:szCs w:val="24"/>
        </w:rPr>
        <w:t>(лл, тт, сс…)</w:t>
      </w:r>
      <w:r w:rsidRPr="00887271">
        <w:rPr>
          <w:rFonts w:ascii="Times New Roman" w:eastAsia="Calibri" w:hAnsi="Times New Roman" w:cs="Times New Roman"/>
          <w:sz w:val="24"/>
          <w:szCs w:val="24"/>
        </w:rPr>
        <w:t xml:space="preserve"> долу дешнаш сехьадахар; шалхачу шала мукъазчу элпашца </w:t>
      </w:r>
      <w:r w:rsidRPr="00887271">
        <w:rPr>
          <w:rFonts w:ascii="Times New Roman" w:eastAsia="Calibri" w:hAnsi="Times New Roman" w:cs="Times New Roman"/>
          <w:i/>
          <w:sz w:val="24"/>
          <w:szCs w:val="24"/>
        </w:rPr>
        <w:t xml:space="preserve">(ккх, ткъ, чкъ…) </w:t>
      </w:r>
      <w:r w:rsidRPr="00887271">
        <w:rPr>
          <w:rFonts w:ascii="Times New Roman" w:eastAsia="Calibri" w:hAnsi="Times New Roman" w:cs="Times New Roman"/>
          <w:sz w:val="24"/>
          <w:szCs w:val="24"/>
        </w:rPr>
        <w:t xml:space="preserve">долу дешнаш сехьадахар; цӀердешнийн дукхаллин терахьан чаккхе; дештӀаьхьенийн нийсайазйар;  </w:t>
      </w:r>
      <w:r w:rsidRPr="00887271">
        <w:rPr>
          <w:rFonts w:ascii="Times New Roman" w:eastAsia="Calibri" w:hAnsi="Times New Roman" w:cs="Times New Roman"/>
          <w:i/>
          <w:sz w:val="24"/>
          <w:szCs w:val="24"/>
        </w:rPr>
        <w:t xml:space="preserve">ца, ма, </w:t>
      </w:r>
      <w:r w:rsidRPr="00887271">
        <w:rPr>
          <w:rFonts w:ascii="Times New Roman" w:eastAsia="Calibri" w:hAnsi="Times New Roman" w:cs="Times New Roman"/>
          <w:iCs/>
          <w:sz w:val="24"/>
          <w:szCs w:val="24"/>
        </w:rPr>
        <w:t>дакъалгашца</w:t>
      </w:r>
      <w:r w:rsidRPr="00887271">
        <w:rPr>
          <w:rFonts w:ascii="Times New Roman" w:eastAsia="Calibri" w:hAnsi="Times New Roman" w:cs="Times New Roman"/>
          <w:i/>
          <w:sz w:val="24"/>
          <w:szCs w:val="24"/>
        </w:rPr>
        <w:t xml:space="preserve"> </w:t>
      </w:r>
      <w:r w:rsidRPr="00887271">
        <w:rPr>
          <w:rFonts w:ascii="Times New Roman" w:eastAsia="Calibri" w:hAnsi="Times New Roman" w:cs="Times New Roman"/>
          <w:sz w:val="24"/>
          <w:szCs w:val="24"/>
        </w:rPr>
        <w:t xml:space="preserve"> дешхьалхенийн цхьаьна а, къаьстина а йазйар.</w:t>
      </w:r>
    </w:p>
    <w:p w:rsidR="00887271" w:rsidRPr="00887271" w:rsidRDefault="00887271" w:rsidP="006A6D8A">
      <w:pPr>
        <w:spacing w:after="0" w:line="360" w:lineRule="auto"/>
        <w:jc w:val="both"/>
        <w:rPr>
          <w:rFonts w:ascii="Times New Roman" w:eastAsia="Calibri" w:hAnsi="Times New Roman" w:cs="Times New Roman"/>
          <w:b/>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Къамел кхиор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Къамелан этикетан норманаш: барта а, йозанан а кхайкхар, дехар дар, бехк цабиллар дехар, баркалла алар, духатохар, и.д.кх. Дешаран а, Ӏер-дахаран а тӀекеренан хьелашкахь къамелан этикетан норманаш а, нийсааларан (орфоэпин) норманаш а ларйар. Диалогехь а, дискуссехь а шена хетарг кепе дало, тӀечӀагӀдан; барт бан а, цхьаьна гӀуллакхдарехь йукъарчу сацамна тӀетан а; шимма цхьаьна, тобанашца болх кхочушбеш, дарашна тӀехь таллам (контроль) бан (барта уьйр йан) гӀо ден къамелан гӀирсаш.</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Нохчийн мотт ца хуучу нахаца тӀекере лелоран хьелашкахь къамелан этикетан башхаллаш.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 Текстан план. Текстан план хӀоттор, йеллачу планаца текст йазйар.  Йаххьийн цӀерметдешнийн, синонимийн, хуттургийн гӀоьнца текстехь предложенийн уьйр. Текстехь коьрта дешнаш.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Текстийн  тайпанаш (дийцар, суртхӀоттор, ойлайар) къастор а, билгалйинчу кепан  шен тексташ кхоллар а.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Кехатан, дӀакхайкхоран (объявленин) жанр.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Массара цхьаьна йа ша хӀоттийнчу планаца текст схьайийцар.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Талламан, довзийтаран йешар.</w:t>
      </w:r>
    </w:p>
    <w:p w:rsidR="00887271" w:rsidRPr="00887271" w:rsidRDefault="00887271" w:rsidP="006A6D8A">
      <w:pPr>
        <w:widowControl w:val="0"/>
        <w:autoSpaceDE w:val="0"/>
        <w:autoSpaceDN w:val="0"/>
        <w:spacing w:before="4" w:after="0" w:line="240" w:lineRule="auto"/>
        <w:rPr>
          <w:rFonts w:ascii="Times New Roman" w:eastAsia="Times New Roman" w:hAnsi="Times New Roman" w:cs="Times New Roman"/>
          <w:sz w:val="24"/>
          <w:szCs w:val="24"/>
        </w:rPr>
      </w:pPr>
    </w:p>
    <w:p w:rsidR="00887271" w:rsidRPr="00887271" w:rsidRDefault="00887271" w:rsidP="006A6D8A">
      <w:pPr>
        <w:spacing w:after="0" w:line="24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4 КЛАСС</w:t>
      </w:r>
    </w:p>
    <w:p w:rsidR="00887271" w:rsidRPr="00887271" w:rsidRDefault="00887271" w:rsidP="006A6D8A">
      <w:pPr>
        <w:spacing w:after="0" w:line="240" w:lineRule="auto"/>
        <w:jc w:val="both"/>
        <w:rPr>
          <w:rFonts w:ascii="Times New Roman" w:eastAsia="Calibri" w:hAnsi="Times New Roman" w:cs="Times New Roman"/>
          <w:b/>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Нохчийн маттах болу хаамаш</w:t>
      </w:r>
    </w:p>
    <w:p w:rsidR="00887271" w:rsidRPr="00887271" w:rsidRDefault="00887271" w:rsidP="006A6D8A">
      <w:pPr>
        <w:spacing w:after="0" w:line="360" w:lineRule="auto"/>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Нохчийн мотт Нохчийн Республикин пачхьалкхан мотт санна.                                                          Мотт – халкъан синъоьздангаллин коьртачу мехаллех  цхьаъ санна. </w:t>
      </w:r>
    </w:p>
    <w:p w:rsidR="006A6D8A" w:rsidRPr="006A6D8A"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Мотт бовзаран тайп-тайпана некъаш: тергам, анализ, лингвистикин экс</w:t>
      </w:r>
      <w:r w:rsidR="006A6D8A">
        <w:rPr>
          <w:rFonts w:ascii="Times New Roman" w:eastAsia="Calibri" w:hAnsi="Times New Roman" w:cs="Times New Roman"/>
          <w:sz w:val="24"/>
          <w:szCs w:val="24"/>
        </w:rPr>
        <w:t xml:space="preserve">перимент, мини-таллам, проект. </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Фонетика, графика, орфоэпи</w:t>
      </w:r>
    </w:p>
    <w:p w:rsidR="00887271" w:rsidRPr="00887271" w:rsidRDefault="00887271" w:rsidP="006A6D8A">
      <w:pPr>
        <w:spacing w:after="0" w:line="360" w:lineRule="auto"/>
        <w:jc w:val="both"/>
        <w:rPr>
          <w:rFonts w:ascii="Times New Roman" w:eastAsia="Calibri" w:hAnsi="Times New Roman" w:cs="Times New Roman"/>
          <w:sz w:val="24"/>
          <w:szCs w:val="24"/>
          <w:highlight w:val="yellow"/>
        </w:rPr>
      </w:pPr>
      <w:r w:rsidRPr="00887271">
        <w:rPr>
          <w:rFonts w:ascii="Times New Roman" w:eastAsia="Calibri" w:hAnsi="Times New Roman" w:cs="Times New Roman"/>
          <w:sz w:val="24"/>
          <w:szCs w:val="24"/>
        </w:rPr>
        <w:t>Йеллачу параметрашца дашехь а, дашехь доцуш а аьзнийн характеристика, дустар, классификаци йар.  Дешан аьзнийн-элпийн таллам.</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Къамел даран (говорение) а, йешаран а процессехь нийса интонаци (иэшар). Аьзнийн, аьзнийн цхьаьнакхетарийн аларан норманаш; дешнашкахь, хӀинцалерчу нохчийн литературни меттан норманашца йогӀу, йохалла (Ӏаматехь Ӏамочу дешнийн  кӀеззиг масалшна тӀехь).</w:t>
      </w:r>
    </w:p>
    <w:p w:rsidR="00887271" w:rsidRPr="00887271" w:rsidRDefault="00887271" w:rsidP="006A6D8A">
      <w:pPr>
        <w:spacing w:after="0" w:line="240" w:lineRule="auto"/>
        <w:jc w:val="both"/>
        <w:rPr>
          <w:rFonts w:ascii="Times New Roman" w:eastAsia="Calibri" w:hAnsi="Times New Roman" w:cs="Times New Roman"/>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Лексика</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Къамелехь синонимех, антонимех, омонимех пайдаэцарна тӀехь тергам.</w:t>
      </w:r>
    </w:p>
    <w:p w:rsidR="00887271" w:rsidRPr="006A6D8A"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Къамелехь дешнийн чӀагӀделлачу цхьаьнакхетарех (фразеологизмех) пайдаэ</w:t>
      </w:r>
      <w:r w:rsidR="006A6D8A">
        <w:rPr>
          <w:rFonts w:ascii="Times New Roman" w:eastAsia="Calibri" w:hAnsi="Times New Roman" w:cs="Times New Roman"/>
          <w:sz w:val="24"/>
          <w:szCs w:val="24"/>
        </w:rPr>
        <w:t>царна тӀехь тергам (довзийтар).</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Дешан хӀоттам (морфемика)</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Хийцалучу дешнийн хӀоттам, морфемаш атта къасталучу  дешнашкахь орамаш, дешхьалхенаш, суффиксаш, чаккхенаш билгалйахар (Ӏамийнарг карладаккхар). </w:t>
      </w:r>
    </w:p>
    <w:p w:rsidR="00887271" w:rsidRPr="006A6D8A"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Дешан </w:t>
      </w:r>
      <w:r w:rsidR="006A6D8A">
        <w:rPr>
          <w:rFonts w:ascii="Times New Roman" w:eastAsia="Calibri" w:hAnsi="Times New Roman" w:cs="Times New Roman"/>
          <w:sz w:val="24"/>
          <w:szCs w:val="24"/>
        </w:rPr>
        <w:t>лард. Чолхе дешнаш (довзийтар).</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Морфологи</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Коьрта а, гӀуллакхан а къамелан дакъош (йуьхьанцара довзийтар).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ЦӀердош. ЦӀердешнийн легар. 1, 2, 3, 4­чу легарийн цӀердешнаш. Долахь цӀердешнийн легар (цӀераш, фамилеш).</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Билгалдош.  Лаамаза а, лааме а билгалдешнаш. Билгалдешнийн легар.1,2-чу легаран билгалдешнаш. Легалуш доцу билгалдешнаш (хьенан? стенан? хаттаршна  жоп лун билгалдешнаш).</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Терахьдош. Масаллин а, рогӀаллин а терахьдешнаш.</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ЦӀерметдош. Йаххьийн цӀерметдешнаш (карладаккхар). Цхьаллин а, дукхаллин а терахьан йаххьийн цӀерметдешнийн дожаршца хийцадалар.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Хандош. Хандешан билгалза кеп. Хандешнийн карара, йахана, йогӀу хан. Хандешнаш хенашца хийцадалар.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Куцдош (йукъара кхетам). МаьӀна, хаттарш, къамелехь пайдаэцар.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 ДештӀаьхье.</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ab/>
        <w:t xml:space="preserve">Хуттург. Цхьалхе а, чолхе а предложенешкахь хуттургаш.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Дакъалгаш </w:t>
      </w:r>
      <w:r w:rsidRPr="00887271">
        <w:rPr>
          <w:rFonts w:ascii="Times New Roman" w:eastAsia="Calibri" w:hAnsi="Times New Roman" w:cs="Times New Roman"/>
          <w:i/>
          <w:sz w:val="24"/>
          <w:szCs w:val="24"/>
        </w:rPr>
        <w:t>ца, ма,</w:t>
      </w:r>
      <w:r w:rsidRPr="00887271">
        <w:rPr>
          <w:rFonts w:ascii="Times New Roman" w:eastAsia="Calibri" w:hAnsi="Times New Roman" w:cs="Times New Roman"/>
          <w:sz w:val="24"/>
          <w:szCs w:val="24"/>
        </w:rPr>
        <w:t xml:space="preserve"> церан маьӀна.</w:t>
      </w:r>
    </w:p>
    <w:p w:rsidR="00887271" w:rsidRPr="00887271" w:rsidRDefault="00887271" w:rsidP="006A6D8A">
      <w:pPr>
        <w:spacing w:after="0" w:line="240" w:lineRule="auto"/>
        <w:jc w:val="both"/>
        <w:rPr>
          <w:rFonts w:ascii="Times New Roman" w:eastAsia="Calibri" w:hAnsi="Times New Roman" w:cs="Times New Roman"/>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Синтаксис</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Дош а, дешнийн цхьаьнакхетар а, предложени а, церан тераллех а, башхаллех а кхетар; аларан Ӏалашоне хьаьжжина, предложенийн тайпанаш (дийцаран, хаттаран, тӀедожоран); синхаамийн иэшаре (айдаран а, айдаран йоцу а) хьаьжжина, предложенийн тайпанаш; йаьржина а, йаржаза а (Ӏамийнарг карладаккхар). Цхьалхечу предложенин синтаксически таллам.</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Цхьанатайпанчу меженашца йолу предложенеш: хуттургаш йоцу а, хуттургашца йолу а. Цхьанатайпанчу меженашца йолчу предложенешкахь дагардаран интонаци (иэшар).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Цхьалхе, чолхе предложени (йовзийтар).</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Орфографи а, пунктуаци а</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Орфографин син иралла нийсайаздаран гӀалат дан тарлун меттигах кхетар санна; ша хӀоттийна а, схьакховдийна а тексташ талларехь таллам а, ша шена таллам а (карладаккхар а, нийсайаздаран керлачу коьчалехь пайдаэцар а).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Нийсайаздаран (орфографин) дошамах, дешан нийсайаздар къастош (нисдеш), пайдаэцар.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Нийсайаздаран бакъонаш а, царах пайдаэцар а: дешхьалхенийн цхьаьна а, къаьстина а йазйар; хуттургаш йоцуш а, хуттургашца а цхьаьнатоьхначу предложенешкахь сацаран хьаьркаш.</w:t>
      </w:r>
    </w:p>
    <w:p w:rsidR="00887271" w:rsidRPr="006A6D8A"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Шина цхьалхечу предложенех лаьттачу чолхечу предложе</w:t>
      </w:r>
      <w:r w:rsidR="006A6D8A">
        <w:rPr>
          <w:rFonts w:ascii="Times New Roman" w:eastAsia="Calibri" w:hAnsi="Times New Roman" w:cs="Times New Roman"/>
          <w:sz w:val="24"/>
          <w:szCs w:val="24"/>
        </w:rPr>
        <w:t>нехь сацаран хьаьркаш (тергам).</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Къамел кхиор</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Барта а, йозанан а тӀекеренан хьелаш (кехат, декъалваран открытка, дӀакхайкхор (объявлени), и.д.кх.); диалог; монолог; текстан цӀарехь текстан тема йа коьрта ойла гайтар.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Йозанан къамелан нийса хилар, хьал долуш хилар, исбаьхьалла а тидаме а оьцуш, тексташ (йелларш а, шен а) нисйар.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Схьайийцар, дӀайазйар (текстан барта а, йозанан кепехь а ма-йарра схьайийцар, текстан барта хоржуш схьайийцар).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Сочинени  йозанан белхан тайпа санна.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Талламан, йовзийтаран йешар. Текстехь гучу кепехь балийна хаам лахар.   Текстехь болчу хааман буха тӀехь цхьалхачу жамӀийн кепаш йалор. Текстехь болчу хааман  интерпретаци а,  жамӀдар а. </w:t>
      </w:r>
    </w:p>
    <w:p w:rsidR="00887271" w:rsidRPr="00887271" w:rsidRDefault="00887271" w:rsidP="006A6D8A">
      <w:pPr>
        <w:spacing w:after="0" w:line="276" w:lineRule="auto"/>
        <w:rPr>
          <w:rFonts w:ascii="Times New Roman" w:eastAsia="Calibri" w:hAnsi="Times New Roman" w:cs="Times New Roman"/>
          <w:b/>
          <w:sz w:val="24"/>
          <w:szCs w:val="24"/>
        </w:rPr>
      </w:pPr>
    </w:p>
    <w:p w:rsidR="00887271" w:rsidRPr="00887271" w:rsidRDefault="00887271" w:rsidP="006A6D8A">
      <w:pPr>
        <w:spacing w:after="0" w:line="276" w:lineRule="auto"/>
        <w:rPr>
          <w:rFonts w:ascii="Times New Roman" w:eastAsia="Calibri" w:hAnsi="Times New Roman" w:cs="Times New Roman"/>
          <w:b/>
          <w:sz w:val="24"/>
          <w:szCs w:val="24"/>
        </w:rPr>
      </w:pPr>
    </w:p>
    <w:p w:rsidR="00887271" w:rsidRDefault="00887271"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0D46DD" w:rsidRDefault="000D46DD" w:rsidP="006A6D8A">
      <w:pPr>
        <w:spacing w:after="0" w:line="276" w:lineRule="auto"/>
        <w:rPr>
          <w:rFonts w:ascii="Times New Roman" w:eastAsia="Calibri" w:hAnsi="Times New Roman" w:cs="Times New Roman"/>
          <w:b/>
          <w:sz w:val="24"/>
          <w:szCs w:val="24"/>
        </w:rPr>
      </w:pPr>
    </w:p>
    <w:p w:rsidR="000D46DD" w:rsidRDefault="000D46DD" w:rsidP="006A6D8A">
      <w:pPr>
        <w:spacing w:after="0" w:line="276" w:lineRule="auto"/>
        <w:rPr>
          <w:rFonts w:ascii="Times New Roman" w:eastAsia="Calibri" w:hAnsi="Times New Roman" w:cs="Times New Roman"/>
          <w:b/>
          <w:sz w:val="24"/>
          <w:szCs w:val="24"/>
        </w:rPr>
      </w:pPr>
    </w:p>
    <w:p w:rsidR="000D46DD" w:rsidRDefault="000D46DD" w:rsidP="006A6D8A">
      <w:pPr>
        <w:spacing w:after="0" w:line="276" w:lineRule="auto"/>
        <w:rPr>
          <w:rFonts w:ascii="Times New Roman" w:eastAsia="Calibri" w:hAnsi="Times New Roman" w:cs="Times New Roman"/>
          <w:b/>
          <w:sz w:val="24"/>
          <w:szCs w:val="24"/>
        </w:rPr>
      </w:pPr>
    </w:p>
    <w:p w:rsidR="000D46DD" w:rsidRDefault="000D46DD"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Default="006A6D8A" w:rsidP="006A6D8A">
      <w:pPr>
        <w:spacing w:after="0" w:line="276" w:lineRule="auto"/>
        <w:rPr>
          <w:rFonts w:ascii="Times New Roman" w:eastAsia="Calibri" w:hAnsi="Times New Roman" w:cs="Times New Roman"/>
          <w:b/>
          <w:sz w:val="24"/>
          <w:szCs w:val="24"/>
        </w:rPr>
      </w:pPr>
    </w:p>
    <w:p w:rsidR="006A6D8A" w:rsidRPr="00887271" w:rsidRDefault="006A6D8A" w:rsidP="006A6D8A">
      <w:pPr>
        <w:spacing w:after="0" w:line="276" w:lineRule="auto"/>
        <w:rPr>
          <w:rFonts w:ascii="Times New Roman" w:eastAsia="Calibri" w:hAnsi="Times New Roman" w:cs="Times New Roman"/>
          <w:b/>
          <w:sz w:val="24"/>
          <w:szCs w:val="24"/>
        </w:rPr>
      </w:pPr>
    </w:p>
    <w:p w:rsidR="00887271" w:rsidRPr="00887271" w:rsidRDefault="00887271" w:rsidP="006A6D8A">
      <w:pPr>
        <w:spacing w:after="0" w:line="360" w:lineRule="auto"/>
        <w:rPr>
          <w:rFonts w:ascii="Times New Roman" w:eastAsia="Calibri" w:hAnsi="Times New Roman" w:cs="Times New Roman"/>
          <w:b/>
          <w:sz w:val="24"/>
          <w:szCs w:val="24"/>
        </w:rPr>
      </w:pPr>
      <w:r w:rsidRPr="00887271">
        <w:rPr>
          <w:rFonts w:ascii="Times New Roman" w:eastAsia="Calibri" w:hAnsi="Times New Roman" w:cs="Times New Roman"/>
          <w:b/>
          <w:sz w:val="24"/>
          <w:szCs w:val="24"/>
        </w:rPr>
        <w:t xml:space="preserve">ЙУЬХЬАНЦАРЧУ ЙУККЪЕРЧУ ДЕШАРАН ТӀЕГӀАНЕХЬ «НЕНАН (НОХЧИЙН) МОТТ» ДЕШАРАН ПРЕДМЕТАН ПРОГРАММА КАРАЙЕРЗОРАН  КХОЧУШДАН ЛОРУ ЖАМӀАШ </w:t>
      </w:r>
    </w:p>
    <w:p w:rsidR="00887271" w:rsidRPr="00887271" w:rsidRDefault="00887271" w:rsidP="006A6D8A">
      <w:pPr>
        <w:spacing w:after="0" w:line="360" w:lineRule="auto"/>
        <w:rPr>
          <w:rFonts w:ascii="Times New Roman" w:eastAsia="Calibri" w:hAnsi="Times New Roman" w:cs="Times New Roman"/>
          <w:b/>
          <w:sz w:val="24"/>
          <w:szCs w:val="24"/>
        </w:rPr>
      </w:pPr>
    </w:p>
    <w:p w:rsidR="00887271" w:rsidRPr="00887271" w:rsidRDefault="00887271" w:rsidP="006A6D8A">
      <w:pPr>
        <w:spacing w:after="0" w:line="360" w:lineRule="auto"/>
        <w:rPr>
          <w:rFonts w:ascii="Times New Roman" w:eastAsia="Calibri" w:hAnsi="Times New Roman" w:cs="Times New Roman"/>
          <w:b/>
          <w:sz w:val="24"/>
          <w:szCs w:val="24"/>
        </w:rPr>
      </w:pPr>
      <w:r w:rsidRPr="00887271">
        <w:rPr>
          <w:rFonts w:ascii="Times New Roman" w:eastAsia="Calibri" w:hAnsi="Times New Roman" w:cs="Times New Roman"/>
          <w:b/>
          <w:sz w:val="24"/>
          <w:szCs w:val="24"/>
        </w:rPr>
        <w:t xml:space="preserve">ЛИЧНОСТНИ ЖАМӀАШ </w:t>
      </w: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Йуьхьанцарчу школехь «Ненан (нохчийн) мотт» предмет Ӏаморан жамӀехь кхетош-кхиоран гӀуллакхдаран коьрта некъаш кхочушдечу хенахь дешархочун кхоллалур ду хӀара </w:t>
      </w:r>
      <w:r w:rsidRPr="00887271">
        <w:rPr>
          <w:rFonts w:ascii="Times New Roman" w:eastAsia="Calibri" w:hAnsi="Times New Roman" w:cs="Times New Roman"/>
          <w:b/>
          <w:sz w:val="24"/>
          <w:szCs w:val="24"/>
        </w:rPr>
        <w:t xml:space="preserve">личностни </w:t>
      </w:r>
      <w:r w:rsidRPr="00887271">
        <w:rPr>
          <w:rFonts w:ascii="Times New Roman" w:eastAsia="Calibri" w:hAnsi="Times New Roman" w:cs="Times New Roman"/>
          <w:sz w:val="24"/>
          <w:szCs w:val="24"/>
        </w:rPr>
        <w:t xml:space="preserve">жамӀаш: </w:t>
      </w:r>
    </w:p>
    <w:p w:rsidR="00887271" w:rsidRPr="00887271" w:rsidRDefault="00887271" w:rsidP="006A6D8A">
      <w:pPr>
        <w:spacing w:after="0" w:line="360" w:lineRule="auto"/>
        <w:jc w:val="both"/>
        <w:rPr>
          <w:rFonts w:ascii="Times New Roman" w:eastAsia="Calibri" w:hAnsi="Times New Roman" w:cs="Times New Roman"/>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гражданско-патриотически кхетош-кхиоран:</w:t>
      </w:r>
    </w:p>
    <w:p w:rsidR="00887271" w:rsidRPr="00887271" w:rsidRDefault="00887271" w:rsidP="006A6D8A">
      <w:pPr>
        <w:widowControl w:val="0"/>
        <w:numPr>
          <w:ilvl w:val="0"/>
          <w:numId w:val="2"/>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шен Даймахкаца мехалаллин йукъаметтиг кхоллайалар, цу йукъахь республикин истори а, культура а гойту, ненан мотт Ӏаморехула а; </w:t>
      </w:r>
    </w:p>
    <w:p w:rsidR="00887271" w:rsidRPr="00887271" w:rsidRDefault="00887271" w:rsidP="006A6D8A">
      <w:pPr>
        <w:widowControl w:val="0"/>
        <w:numPr>
          <w:ilvl w:val="0"/>
          <w:numId w:val="2"/>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шен этнокультурин а, россин а граждански идентичностах кхетар, Нохчийн Республикин пачхьалкхан маттах санна, ненан (нохчийн) меттан маьӀналлех кхетар; </w:t>
      </w:r>
    </w:p>
    <w:p w:rsidR="00887271" w:rsidRPr="00887271" w:rsidRDefault="00887271" w:rsidP="006A6D8A">
      <w:pPr>
        <w:widowControl w:val="0"/>
        <w:numPr>
          <w:ilvl w:val="0"/>
          <w:numId w:val="3"/>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шен мехкан а, даймехкан а дӀадаханчун, таханенан, хиндолчун декъахь хилар, цу йукъахь исбаьхьаллин говзаршца болх барехь, хьелаш дийцаре дарехула а;</w:t>
      </w:r>
    </w:p>
    <w:p w:rsidR="00887271" w:rsidRPr="00887271" w:rsidRDefault="00887271" w:rsidP="006A6D8A">
      <w:pPr>
        <w:widowControl w:val="0"/>
        <w:numPr>
          <w:ilvl w:val="0"/>
          <w:numId w:val="3"/>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шен а, кхечу а халкъашка ларам, цу йукъахь исбаьхьаллин говзаршкара масалийн буха тӀехь кхуллуш берг а;</w:t>
      </w:r>
    </w:p>
    <w:p w:rsidR="00887271" w:rsidRPr="00887271" w:rsidRDefault="00887271" w:rsidP="006A6D8A">
      <w:pPr>
        <w:widowControl w:val="0"/>
        <w:numPr>
          <w:ilvl w:val="0"/>
          <w:numId w:val="3"/>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йукъараллин декъашхочух санна, адамах болу дуьххьарлера кхетам, адаман бакъонех а, жоьпаллех а, ларамах а, адаман сийлаллех а, леларан гӀиллакх-оьздангаллин норманех а, адамашна йукъарчу йукъаметтигийн бакъонех а, цу йукъахь исбаьхьаллин говзаршкахь гайтинарш а;</w:t>
      </w:r>
    </w:p>
    <w:p w:rsidR="00887271" w:rsidRPr="00887271" w:rsidRDefault="00887271" w:rsidP="006A6D8A">
      <w:pPr>
        <w:spacing w:after="0" w:line="360" w:lineRule="auto"/>
        <w:jc w:val="both"/>
        <w:rPr>
          <w:rFonts w:ascii="Times New Roman" w:eastAsia="Calibri" w:hAnsi="Times New Roman" w:cs="Times New Roman"/>
          <w:b/>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 xml:space="preserve">син-оьздангаллин кхетош-кхиоран: </w:t>
      </w:r>
    </w:p>
    <w:p w:rsidR="00887271" w:rsidRPr="00887271" w:rsidRDefault="00887271" w:rsidP="006A6D8A">
      <w:pPr>
        <w:widowControl w:val="0"/>
        <w:numPr>
          <w:ilvl w:val="0"/>
          <w:numId w:val="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шен дахарехь а, йешарехь а зеделлачунна тӀе а тевжаш, хӀора адаман индивидуальность ларар;</w:t>
      </w:r>
    </w:p>
    <w:p w:rsidR="00887271" w:rsidRPr="00887271" w:rsidRDefault="00887271" w:rsidP="000D46DD">
      <w:pPr>
        <w:widowControl w:val="0"/>
        <w:numPr>
          <w:ilvl w:val="0"/>
          <w:numId w:val="4"/>
        </w:numPr>
        <w:autoSpaceDE w:val="0"/>
        <w:autoSpaceDN w:val="0"/>
        <w:spacing w:after="0" w:line="24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догъэцар а, ларам а, диканиг лаар а гучудаккхар, царна йукъахь шегара хьал а, синхаамаш а бовзийтархьама, нийса меттан гӀирсах пайдаэцар а; </w:t>
      </w:r>
    </w:p>
    <w:p w:rsidR="00887271" w:rsidRPr="006A6D8A" w:rsidRDefault="00887271" w:rsidP="000D46DD">
      <w:pPr>
        <w:widowControl w:val="0"/>
        <w:numPr>
          <w:ilvl w:val="0"/>
          <w:numId w:val="4"/>
        </w:numPr>
        <w:autoSpaceDE w:val="0"/>
        <w:autoSpaceDN w:val="0"/>
        <w:spacing w:after="0" w:line="24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кхечу адамашна куьйган (физически) а, моральни (оьздангаллин) а зен дарна тӀехьажийнчу леларан муьлхха а кепаш цайезар (пайдаэца цатарлучу меттан гӀирсех йоьзнарш а цхьаьна);</w:t>
      </w:r>
    </w:p>
    <w:p w:rsidR="00887271" w:rsidRPr="00887271" w:rsidRDefault="00887271" w:rsidP="000D46DD">
      <w:pPr>
        <w:spacing w:after="0" w:line="24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 xml:space="preserve">эстетикин кхетош-кхиоран: </w:t>
      </w:r>
    </w:p>
    <w:p w:rsidR="00887271" w:rsidRPr="00887271" w:rsidRDefault="00887271" w:rsidP="000D46DD">
      <w:pPr>
        <w:widowControl w:val="0"/>
        <w:numPr>
          <w:ilvl w:val="0"/>
          <w:numId w:val="5"/>
        </w:numPr>
        <w:autoSpaceDE w:val="0"/>
        <w:autoSpaceDN w:val="0"/>
        <w:spacing w:after="0" w:line="24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исбаьхьаллин культурица лараме йукъаметтиг а, шовкъ а, искусстван тайпанашна а, шен а, кхечу а халкъийн ламасташна а, кхоллараллина а экамалла;</w:t>
      </w:r>
    </w:p>
    <w:p w:rsidR="00887271" w:rsidRPr="006A6D8A" w:rsidRDefault="00887271" w:rsidP="000D46DD">
      <w:pPr>
        <w:widowControl w:val="0"/>
        <w:numPr>
          <w:ilvl w:val="0"/>
          <w:numId w:val="5"/>
        </w:numPr>
        <w:autoSpaceDE w:val="0"/>
        <w:autoSpaceDN w:val="0"/>
        <w:spacing w:after="0" w:line="24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исбаьхьаллин гӀуллакхдаран тайп-тайпанчу кепашкахь ша гайта гӀертар, меттан говзаллехь а цхьаьна; тӀекеренан а, ша гайтаран а гӀирсах санна, ненан меттан мехалаллех кхетар;</w:t>
      </w:r>
    </w:p>
    <w:p w:rsidR="00887271" w:rsidRPr="00887271" w:rsidRDefault="00887271" w:rsidP="000D46DD">
      <w:pPr>
        <w:spacing w:after="0" w:line="240" w:lineRule="auto"/>
        <w:jc w:val="both"/>
        <w:rPr>
          <w:rFonts w:ascii="Times New Roman" w:eastAsia="Calibri" w:hAnsi="Times New Roman" w:cs="Times New Roman"/>
          <w:b/>
          <w:bCs/>
          <w:sz w:val="24"/>
          <w:szCs w:val="24"/>
        </w:rPr>
      </w:pPr>
      <w:r w:rsidRPr="00887271">
        <w:rPr>
          <w:rFonts w:ascii="Times New Roman" w:eastAsia="Calibri" w:hAnsi="Times New Roman" w:cs="Times New Roman"/>
          <w:b/>
          <w:bCs/>
          <w:sz w:val="24"/>
          <w:szCs w:val="24"/>
        </w:rPr>
        <w:t>физически кхетош-кхиоран, могашаллин культура а, эмоцин хьал а кхолларан:</w:t>
      </w:r>
    </w:p>
    <w:p w:rsidR="00887271" w:rsidRPr="00887271" w:rsidRDefault="00887271" w:rsidP="000D46DD">
      <w:pPr>
        <w:widowControl w:val="0"/>
        <w:numPr>
          <w:ilvl w:val="0"/>
          <w:numId w:val="5"/>
        </w:numPr>
        <w:autoSpaceDE w:val="0"/>
        <w:autoSpaceDN w:val="0"/>
        <w:spacing w:after="0" w:line="24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меттан дешаран процессехь кхин тӀе (тӀетоьхна) хаам лохуш, гонахехь (цу йуккъехь хаамийн а) могашаллин а, кхерамзаллин (шена а, кхечу адамашна а) а дахаран кепан бакъонаш ларйар;</w:t>
      </w:r>
    </w:p>
    <w:p w:rsidR="00887271" w:rsidRPr="006A6D8A" w:rsidRDefault="00887271" w:rsidP="006A6D8A">
      <w:pPr>
        <w:widowControl w:val="0"/>
        <w:numPr>
          <w:ilvl w:val="0"/>
          <w:numId w:val="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къамелехь ша гайта тарлун некъаш харжарехь а, къамелан этикетан а, тӀекеренан бакъонийн а норманаш ларйарехь а гучудолу дегӀан а, синӀаткъаман а могашаллин тӀалам бар; </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къинхьегаман кхетош-кхиоран:</w:t>
      </w:r>
    </w:p>
    <w:p w:rsidR="00887271" w:rsidRPr="006A6D8A" w:rsidRDefault="00887271" w:rsidP="006A6D8A">
      <w:pPr>
        <w:widowControl w:val="0"/>
        <w:numPr>
          <w:ilvl w:val="0"/>
          <w:numId w:val="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адаман а, йукъараллин а дахарехь къинхьегаман маьӀнах кхетар, къинхьегаман жамӀаш жоьпаллин хьаште хьажор а, лардаран йукъаметтигаш а, къинхьегаман гӀуллакхдаран тайп-тайпанчу кепашкахь дакъалацаран говзаллаш, исбаьхьаллин говзаршкара масалш дийцаре деш, тайп-тайпанчу корматаллашка кхоллалун шовкъ; </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 xml:space="preserve">экологин кхетош-кхиоран: </w:t>
      </w:r>
    </w:p>
    <w:p w:rsidR="00887271" w:rsidRPr="00887271" w:rsidRDefault="00887271" w:rsidP="006A6D8A">
      <w:pPr>
        <w:widowControl w:val="0"/>
        <w:numPr>
          <w:ilvl w:val="0"/>
          <w:numId w:val="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тексташца болх баран процессехь кхуллу Ӏалам Ӏалашдаран йукъаметтиг;</w:t>
      </w:r>
    </w:p>
    <w:p w:rsidR="00887271" w:rsidRPr="006A6D8A" w:rsidRDefault="00887271" w:rsidP="006A6D8A">
      <w:pPr>
        <w:widowControl w:val="0"/>
        <w:numPr>
          <w:ilvl w:val="0"/>
          <w:numId w:val="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цунна зен ден дараш цадезар; </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 xml:space="preserve"> Ӏилманан хаарийн мехаллаш: </w:t>
      </w:r>
    </w:p>
    <w:p w:rsidR="00887271" w:rsidRPr="00887271" w:rsidRDefault="00887271" w:rsidP="006A6D8A">
      <w:pPr>
        <w:widowControl w:val="0"/>
        <w:numPr>
          <w:ilvl w:val="0"/>
          <w:numId w:val="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дуьненан Ӏилманехула долчу суьртах йуьхьанцара кхетамаш (цу йукъахь меттан системех, дийнна дуьненан Ӏилманехула долчу суьртан цхьана декъах санна,  йуьхьанцара кхетамаш);</w:t>
      </w:r>
    </w:p>
    <w:p w:rsidR="00887271" w:rsidRDefault="00887271" w:rsidP="006A6D8A">
      <w:pPr>
        <w:widowControl w:val="0"/>
        <w:numPr>
          <w:ilvl w:val="0"/>
          <w:numId w:val="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довзаран хьашташ, жигаралла, дӀадолорна тӀера хилар, довзарехь хаа лаар а, шен лаамалла а, цуьнца цхьаьна ненан (нохчийн) мотт Ӏаморехь бовзаран хьашто а, и бовзарехь жигаралла а, шен лаамалла а.</w:t>
      </w:r>
    </w:p>
    <w:p w:rsidR="006A6D8A" w:rsidRPr="006A6D8A" w:rsidRDefault="006A6D8A" w:rsidP="00FC6224">
      <w:pPr>
        <w:widowControl w:val="0"/>
        <w:autoSpaceDE w:val="0"/>
        <w:autoSpaceDN w:val="0"/>
        <w:spacing w:after="0" w:line="360" w:lineRule="auto"/>
        <w:ind w:left="709"/>
        <w:jc w:val="both"/>
        <w:rPr>
          <w:rFonts w:ascii="Times New Roman" w:eastAsia="Times New Roman" w:hAnsi="Times New Roman" w:cs="Times New Roman"/>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МЕТАПРЕДМЕТАН ЖАМӀАШ</w:t>
      </w:r>
    </w:p>
    <w:p w:rsidR="00887271" w:rsidRPr="00887271" w:rsidRDefault="00887271" w:rsidP="006A6D8A">
      <w:pPr>
        <w:spacing w:after="0" w:line="360" w:lineRule="auto"/>
        <w:jc w:val="both"/>
        <w:rPr>
          <w:rFonts w:ascii="Times New Roman" w:eastAsia="Calibri" w:hAnsi="Times New Roman" w:cs="Times New Roman"/>
          <w:b/>
          <w:sz w:val="24"/>
          <w:szCs w:val="24"/>
        </w:rPr>
      </w:pP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Йуьхьанцарчу школехь «Ненан (нохчийн мотт)» предмет Ӏаморан жамӀехь дешархочун кхоллалур ду хӀара дешаран универсальни </w:t>
      </w:r>
      <w:r w:rsidRPr="00887271">
        <w:rPr>
          <w:rFonts w:ascii="Times New Roman" w:eastAsia="Calibri" w:hAnsi="Times New Roman" w:cs="Times New Roman"/>
          <w:b/>
          <w:sz w:val="24"/>
          <w:szCs w:val="24"/>
        </w:rPr>
        <w:t>довзаран</w:t>
      </w:r>
      <w:r w:rsidRPr="00887271">
        <w:rPr>
          <w:rFonts w:ascii="Times New Roman" w:eastAsia="Calibri" w:hAnsi="Times New Roman" w:cs="Times New Roman"/>
          <w:sz w:val="24"/>
          <w:szCs w:val="24"/>
        </w:rPr>
        <w:t xml:space="preserve"> дараш.</w:t>
      </w:r>
    </w:p>
    <w:p w:rsidR="00887271" w:rsidRPr="00887271" w:rsidRDefault="00887271" w:rsidP="006A6D8A">
      <w:pPr>
        <w:spacing w:after="0" w:line="360" w:lineRule="auto"/>
        <w:jc w:val="both"/>
        <w:rPr>
          <w:rFonts w:ascii="Times New Roman" w:eastAsia="Calibri" w:hAnsi="Times New Roman" w:cs="Times New Roman"/>
          <w:sz w:val="24"/>
          <w:szCs w:val="24"/>
        </w:rPr>
      </w:pPr>
    </w:p>
    <w:p w:rsidR="00887271" w:rsidRPr="00887271" w:rsidRDefault="00887271" w:rsidP="006A6D8A">
      <w:pPr>
        <w:spacing w:after="0" w:line="360" w:lineRule="auto"/>
        <w:rPr>
          <w:rFonts w:ascii="Times New Roman" w:eastAsia="Calibri" w:hAnsi="Times New Roman" w:cs="Times New Roman"/>
          <w:b/>
          <w:iCs/>
          <w:sz w:val="24"/>
          <w:szCs w:val="24"/>
        </w:rPr>
      </w:pPr>
      <w:r w:rsidRPr="00887271">
        <w:rPr>
          <w:rFonts w:ascii="Times New Roman" w:eastAsia="Calibri" w:hAnsi="Times New Roman" w:cs="Times New Roman"/>
          <w:b/>
          <w:iCs/>
          <w:sz w:val="24"/>
          <w:szCs w:val="24"/>
        </w:rPr>
        <w:t>Коьрта маьӀнийн дараш:</w:t>
      </w:r>
    </w:p>
    <w:p w:rsidR="00887271" w:rsidRPr="00887271" w:rsidRDefault="00887271" w:rsidP="006A6D8A">
      <w:pPr>
        <w:widowControl w:val="0"/>
        <w:numPr>
          <w:ilvl w:val="0"/>
          <w:numId w:val="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тайп-тайпана меттан дакъош дуста (аьзнаш, дешнаш, предложенеш, тексташ), меттан дакъош дустархьама баххаш билгалдаха (къамелан дакъа хилар, грамматикин билгало, лексикин маьӀна, и.д.кх.); </w:t>
      </w:r>
    </w:p>
    <w:p w:rsidR="00887271" w:rsidRPr="00887271" w:rsidRDefault="00887271" w:rsidP="006A6D8A">
      <w:pPr>
        <w:widowControl w:val="0"/>
        <w:numPr>
          <w:ilvl w:val="0"/>
          <w:numId w:val="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меттан дакъойн тераллаш къасто; </w:t>
      </w:r>
    </w:p>
    <w:p w:rsidR="00887271" w:rsidRPr="00887271" w:rsidRDefault="00887271" w:rsidP="006A6D8A">
      <w:pPr>
        <w:widowControl w:val="0"/>
        <w:numPr>
          <w:ilvl w:val="0"/>
          <w:numId w:val="8"/>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къастийнчу билгалонца объекташ (меттан дакъош) цхьаьнатоха; </w:t>
      </w:r>
    </w:p>
    <w:p w:rsidR="00887271" w:rsidRPr="00887271" w:rsidRDefault="00887271" w:rsidP="006A6D8A">
      <w:pPr>
        <w:widowControl w:val="0"/>
        <w:numPr>
          <w:ilvl w:val="0"/>
          <w:numId w:val="8"/>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меттан дакъойн (аьзнийн, къамелан дакъойн, предложенийн, текстийн) классификаци йархьама ладаме билгало къасто; меттан дакъошна классификаци йан;</w:t>
      </w:r>
    </w:p>
    <w:p w:rsidR="00887271" w:rsidRPr="00887271" w:rsidRDefault="00887271" w:rsidP="006A6D8A">
      <w:pPr>
        <w:widowControl w:val="0"/>
        <w:numPr>
          <w:ilvl w:val="0"/>
          <w:numId w:val="8"/>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хьехархочо йеллачу тергаман алгоритмаца меттан коьчалехь закономерносташ а, бӀостаналла а каро (схьалаха); меттан дакъошца болх беш, дарийн алгоритмана анализ йан, меттан дакъойн анализ йарехь ша дешаран (Ӏамаран) гӀуллакхаш къасто;</w:t>
      </w:r>
    </w:p>
    <w:p w:rsidR="00887271" w:rsidRPr="00887271" w:rsidRDefault="00887271" w:rsidP="006A6D8A">
      <w:pPr>
        <w:widowControl w:val="0"/>
        <w:numPr>
          <w:ilvl w:val="0"/>
          <w:numId w:val="8"/>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билгалйинчу алгоритман буха тӀехь дешаран а, практикин а хьесап кхочушдан оьшучу хааман тоаме цахилар гучудаккха, кхин тӀе оьшучу хааман хьашт кепе дало; </w:t>
      </w:r>
    </w:p>
    <w:p w:rsidR="00887271" w:rsidRPr="00FC6224" w:rsidRDefault="00887271" w:rsidP="006A6D8A">
      <w:pPr>
        <w:widowControl w:val="0"/>
        <w:numPr>
          <w:ilvl w:val="0"/>
          <w:numId w:val="8"/>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меттан коьчална тӀехь тергамбаран хьелашкахь бахьанийн-тӀаьхьалонийн уьйраш билгалйаха, жамӀаш дан.</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 xml:space="preserve">Коьрта талламан дараш: </w:t>
      </w:r>
    </w:p>
    <w:p w:rsidR="00887271" w:rsidRPr="00887271" w:rsidRDefault="00887271" w:rsidP="006A6D8A">
      <w:pPr>
        <w:widowControl w:val="0"/>
        <w:numPr>
          <w:ilvl w:val="0"/>
          <w:numId w:val="9"/>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хьехархочун гӀоьнца Ӏалашо кепе йало, меттан объектан, къамелан хьолан хийцамийн план хӀотто; </w:t>
      </w:r>
    </w:p>
    <w:p w:rsidR="00887271" w:rsidRPr="00887271" w:rsidRDefault="00887271" w:rsidP="006A6D8A">
      <w:pPr>
        <w:widowControl w:val="0"/>
        <w:numPr>
          <w:ilvl w:val="0"/>
          <w:numId w:val="9"/>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тӀедиллар кхочушдаран масех кеп йуста, уггар йогӀуш йерг харжа (йалийнчу критерийн буха тӀехь);</w:t>
      </w:r>
    </w:p>
    <w:p w:rsidR="00887271" w:rsidRPr="00887271" w:rsidRDefault="00887271" w:rsidP="006A6D8A">
      <w:pPr>
        <w:widowControl w:val="0"/>
        <w:numPr>
          <w:ilvl w:val="0"/>
          <w:numId w:val="9"/>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схьакховдийнчу планаца чолхе боцу лингвистикин мини-таллам дӀабахьа, схьакховдийнчу планаца проектан тӀедиллар кхочушдан;</w:t>
      </w:r>
    </w:p>
    <w:p w:rsidR="00887271" w:rsidRPr="00887271" w:rsidRDefault="00887271" w:rsidP="006A6D8A">
      <w:pPr>
        <w:widowControl w:val="0"/>
        <w:numPr>
          <w:ilvl w:val="0"/>
          <w:numId w:val="9"/>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жамӀаш кепе дало а, меттан коьчална тӀехь бинчу тергаман (классификацин, дустаран, талламан) жамӀийн буха тӀехь уьш тешаллашца тӀечӀагӀдан а; билгалйинчу меттан коьчалан анализан процессехь хьехархочун гӀоьнца хаттарийн кепаш йало; </w:t>
      </w:r>
    </w:p>
    <w:p w:rsidR="00887271" w:rsidRPr="00887271" w:rsidRDefault="00887271" w:rsidP="006A6D8A">
      <w:pPr>
        <w:widowControl w:val="0"/>
        <w:numPr>
          <w:ilvl w:val="0"/>
          <w:numId w:val="9"/>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процессийн а, хиламийн а, церан тӀаьхьалонийн а и санначу йа терачу хьелашкахь хила тарлучу кхиаран прогноз йан. </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 xml:space="preserve">Хаамца болх бар: </w:t>
      </w:r>
    </w:p>
    <w:p w:rsidR="00887271" w:rsidRPr="00887271" w:rsidRDefault="00887271" w:rsidP="006A6D8A">
      <w:pPr>
        <w:widowControl w:val="0"/>
        <w:numPr>
          <w:ilvl w:val="0"/>
          <w:numId w:val="10"/>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хаам схьаэцаран хьоста харжа: боьху хаам схьаэцархьама, нисбархьама оьшу дошам;</w:t>
      </w:r>
    </w:p>
    <w:p w:rsidR="00887271" w:rsidRPr="00887271" w:rsidRDefault="00887271" w:rsidP="006A6D8A">
      <w:pPr>
        <w:widowControl w:val="0"/>
        <w:numPr>
          <w:ilvl w:val="0"/>
          <w:numId w:val="10"/>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билгалдинчу хьостанехь (дошам тӀехь, справочник тӀехь) йеллачу алгоритмаца гучу кепахь балийна болу хаам схьалаха (каро);</w:t>
      </w:r>
    </w:p>
    <w:p w:rsidR="00887271" w:rsidRPr="00887271" w:rsidRDefault="00887271" w:rsidP="006A6D8A">
      <w:pPr>
        <w:widowControl w:val="0"/>
        <w:numPr>
          <w:ilvl w:val="0"/>
          <w:numId w:val="10"/>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шенна йа хьехархочо и талла (дошамашна, справочникашна, Ӏаматашна тӀе о хьожуш) схьакховдийначу некъаца бакъ болу а, бакъ боцу а хаам бовза;</w:t>
      </w:r>
    </w:p>
    <w:p w:rsidR="00887271" w:rsidRPr="00887271" w:rsidRDefault="00887271" w:rsidP="006A6D8A">
      <w:pPr>
        <w:widowControl w:val="0"/>
        <w:numPr>
          <w:ilvl w:val="0"/>
          <w:numId w:val="10"/>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 Интернет  машанехь хаам (дешан йаздарх, аларх, дешан маьӀнах, дешан схьадаларх, дешан синонимех) лохуш, баккхийчеран (хьехаран белхахойн,  дайн-нанойн, законехь векалш болчеран) гӀоьнца информационни кхерамзаллин бакъонаш ларйан;</w:t>
      </w:r>
    </w:p>
    <w:p w:rsidR="00887271" w:rsidRPr="00887271" w:rsidRDefault="00887271" w:rsidP="006A6D8A">
      <w:pPr>
        <w:widowControl w:val="0"/>
        <w:numPr>
          <w:ilvl w:val="0"/>
          <w:numId w:val="10"/>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дешаран хьесапе хаьжжина, анализ йан а, кхолла а текстан, видеон-, графикин, озан хаам; </w:t>
      </w:r>
    </w:p>
    <w:p w:rsidR="00887271" w:rsidRPr="00887271" w:rsidRDefault="00887271" w:rsidP="006A6D8A">
      <w:pPr>
        <w:widowControl w:val="0"/>
        <w:numPr>
          <w:ilvl w:val="0"/>
          <w:numId w:val="10"/>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таблицийн, схемийн кепахь билгалбинчу лингвистикин хаамах кхета; лингвистикин хаам бовзийтархьама ша схемаш, таблицаш кхолла. </w:t>
      </w:r>
    </w:p>
    <w:p w:rsidR="00887271" w:rsidRPr="00887271" w:rsidRDefault="00887271" w:rsidP="006A6D8A">
      <w:pPr>
        <w:spacing w:after="0" w:line="360" w:lineRule="auto"/>
        <w:jc w:val="both"/>
        <w:rPr>
          <w:rFonts w:ascii="Times New Roman" w:eastAsia="Calibri" w:hAnsi="Times New Roman" w:cs="Times New Roman"/>
          <w:sz w:val="24"/>
          <w:szCs w:val="24"/>
        </w:rPr>
      </w:pPr>
    </w:p>
    <w:p w:rsidR="00887271" w:rsidRPr="00887271" w:rsidRDefault="00887271" w:rsidP="006A6D8A">
      <w:pPr>
        <w:spacing w:after="0" w:line="360" w:lineRule="auto"/>
        <w:jc w:val="both"/>
        <w:rPr>
          <w:rFonts w:ascii="Times New Roman" w:eastAsia="Calibri" w:hAnsi="Times New Roman" w:cs="Times New Roman"/>
          <w:sz w:val="24"/>
          <w:szCs w:val="24"/>
          <w:highlight w:val="yellow"/>
        </w:rPr>
      </w:pPr>
      <w:r w:rsidRPr="00887271">
        <w:rPr>
          <w:rFonts w:ascii="Times New Roman" w:eastAsia="Calibri" w:hAnsi="Times New Roman" w:cs="Times New Roman"/>
          <w:sz w:val="24"/>
          <w:szCs w:val="24"/>
        </w:rPr>
        <w:t xml:space="preserve">Йуьхьанцарчу школехь «Ненан (нохчийн) мотт» предмет Ӏаморан жамӀехь дешархочун кхоллалур ду хӀара дешаран универсальни </w:t>
      </w:r>
      <w:r w:rsidRPr="00887271">
        <w:rPr>
          <w:rFonts w:ascii="Times New Roman" w:eastAsia="Calibri" w:hAnsi="Times New Roman" w:cs="Times New Roman"/>
          <w:b/>
          <w:sz w:val="24"/>
          <w:szCs w:val="24"/>
        </w:rPr>
        <w:t>коммуникативни</w:t>
      </w:r>
      <w:r w:rsidRPr="00887271">
        <w:rPr>
          <w:rFonts w:ascii="Times New Roman" w:eastAsia="Calibri" w:hAnsi="Times New Roman" w:cs="Times New Roman"/>
          <w:sz w:val="24"/>
          <w:szCs w:val="24"/>
        </w:rPr>
        <w:t xml:space="preserve"> дараш.</w:t>
      </w: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 xml:space="preserve">ТӀекере: </w:t>
      </w:r>
    </w:p>
    <w:p w:rsidR="00887271" w:rsidRPr="00887271" w:rsidRDefault="00887271" w:rsidP="006A6D8A">
      <w:pPr>
        <w:widowControl w:val="0"/>
        <w:numPr>
          <w:ilvl w:val="0"/>
          <w:numId w:val="11"/>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хетарг тӀеэца а, кепе дало а, бевзачарна йукъахь Ӏалашонашца а, тӀекеренан хьелашца а цхьаьнайогӀу эмоцеш гайта а; </w:t>
      </w:r>
    </w:p>
    <w:p w:rsidR="00887271" w:rsidRPr="00887271" w:rsidRDefault="00887271" w:rsidP="006A6D8A">
      <w:pPr>
        <w:widowControl w:val="0"/>
        <w:numPr>
          <w:ilvl w:val="0"/>
          <w:numId w:val="11"/>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къамелхочуьнца лараме йукъаметтиг лело, диалог а, дискусси а дӀайахьаран бакъонаш ларйан; </w:t>
      </w:r>
    </w:p>
    <w:p w:rsidR="00887271" w:rsidRPr="00887271" w:rsidRDefault="00887271" w:rsidP="006A6D8A">
      <w:pPr>
        <w:widowControl w:val="0"/>
        <w:numPr>
          <w:ilvl w:val="0"/>
          <w:numId w:val="11"/>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хетарг тайп-тайпана хила тарлуш хиларх кхета; </w:t>
      </w:r>
    </w:p>
    <w:p w:rsidR="00887271" w:rsidRPr="00887271" w:rsidRDefault="00887271" w:rsidP="006A6D8A">
      <w:pPr>
        <w:widowControl w:val="0"/>
        <w:numPr>
          <w:ilvl w:val="0"/>
          <w:numId w:val="11"/>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оьзда а, аргументаш йалош а шена хетарг дӀаала;</w:t>
      </w:r>
    </w:p>
    <w:p w:rsidR="00887271" w:rsidRPr="00887271" w:rsidRDefault="00887271" w:rsidP="006A6D8A">
      <w:pPr>
        <w:widowControl w:val="0"/>
        <w:numPr>
          <w:ilvl w:val="0"/>
          <w:numId w:val="11"/>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хӀоттийнчу хьесапе хьаьжжина, къамелан алар хӀотто;</w:t>
      </w:r>
    </w:p>
    <w:p w:rsidR="00887271" w:rsidRPr="00887271" w:rsidRDefault="00887271" w:rsidP="006A6D8A">
      <w:pPr>
        <w:widowControl w:val="0"/>
        <w:numPr>
          <w:ilvl w:val="0"/>
          <w:numId w:val="11"/>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къамелан хьоле хьаьжжина, барта а, йозанан кепахь а тексташ (суртхӀоттор, ойлайар, дийцар) кхолла; </w:t>
      </w:r>
    </w:p>
    <w:p w:rsidR="00887271" w:rsidRPr="00887271" w:rsidRDefault="00887271" w:rsidP="006A6D8A">
      <w:pPr>
        <w:widowControl w:val="0"/>
        <w:numPr>
          <w:ilvl w:val="0"/>
          <w:numId w:val="11"/>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тергаман, мини-талламан, проектан тӀедахкарийн жамӀех а, шимма цхьаьна а, тобанашца а бинчу белхан жамӀех а нахана гуш-хезаш дӀадийца доцца къамел дар кечдан;</w:t>
      </w:r>
    </w:p>
    <w:p w:rsidR="00887271" w:rsidRPr="00887271" w:rsidRDefault="00887271" w:rsidP="006A6D8A">
      <w:pPr>
        <w:widowControl w:val="0"/>
        <w:numPr>
          <w:ilvl w:val="0"/>
          <w:numId w:val="11"/>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къамел даран (выступленин) текстана иллюстрацин коьчал (дехкина суьрташ, даьхна суьрташ (фото), плакаташ) харжа.</w:t>
      </w:r>
    </w:p>
    <w:p w:rsidR="00887271" w:rsidRPr="00887271" w:rsidRDefault="00887271" w:rsidP="006A6D8A">
      <w:pPr>
        <w:spacing w:after="0" w:line="360" w:lineRule="auto"/>
        <w:jc w:val="both"/>
        <w:rPr>
          <w:rFonts w:ascii="Times New Roman" w:eastAsia="Calibri" w:hAnsi="Times New Roman" w:cs="Times New Roman"/>
          <w:sz w:val="24"/>
          <w:szCs w:val="24"/>
        </w:rPr>
      </w:pPr>
    </w:p>
    <w:p w:rsidR="00887271" w:rsidRPr="00887271" w:rsidRDefault="00887271" w:rsidP="006A6D8A">
      <w:pPr>
        <w:spacing w:after="0" w:line="360" w:lineRule="auto"/>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 xml:space="preserve">Йуьхьанцарчу школехь Ӏаморан чаккхенгахь «Нохчийн мотт» предмет Ӏаморан жамӀехь дешархочун кхуьур ду хӀара дешаран универсальни </w:t>
      </w:r>
      <w:r w:rsidRPr="00887271">
        <w:rPr>
          <w:rFonts w:ascii="Times New Roman" w:eastAsia="Calibri" w:hAnsi="Times New Roman" w:cs="Times New Roman"/>
          <w:b/>
          <w:sz w:val="24"/>
          <w:szCs w:val="24"/>
        </w:rPr>
        <w:t>регулятивни</w:t>
      </w:r>
      <w:r w:rsidRPr="00887271">
        <w:rPr>
          <w:rFonts w:ascii="Times New Roman" w:eastAsia="Calibri" w:hAnsi="Times New Roman" w:cs="Times New Roman"/>
          <w:sz w:val="24"/>
          <w:szCs w:val="24"/>
        </w:rPr>
        <w:t xml:space="preserve"> дараш.</w:t>
      </w:r>
    </w:p>
    <w:p w:rsidR="00887271" w:rsidRPr="00887271" w:rsidRDefault="00887271" w:rsidP="006A6D8A">
      <w:pPr>
        <w:spacing w:after="0" w:line="360" w:lineRule="auto"/>
        <w:jc w:val="both"/>
        <w:rPr>
          <w:rFonts w:ascii="Times New Roman" w:eastAsia="Calibri" w:hAnsi="Times New Roman" w:cs="Times New Roman"/>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 xml:space="preserve">Самоорганизаци: </w:t>
      </w:r>
    </w:p>
    <w:p w:rsidR="00887271" w:rsidRPr="00887271" w:rsidRDefault="00887271" w:rsidP="006A6D8A">
      <w:pPr>
        <w:widowControl w:val="0"/>
        <w:numPr>
          <w:ilvl w:val="0"/>
          <w:numId w:val="12"/>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жамӀе кхачархьама, дешаран хьесап кхочушдарехула дарийн план хӀотто; </w:t>
      </w:r>
    </w:p>
    <w:p w:rsidR="00887271" w:rsidRPr="00887271" w:rsidRDefault="00887271" w:rsidP="006A6D8A">
      <w:pPr>
        <w:widowControl w:val="0"/>
        <w:numPr>
          <w:ilvl w:val="0"/>
          <w:numId w:val="12"/>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хьаьржинчу дарийн хьалх-тӀаьхьалла (рогӀалла) хӀотто.</w:t>
      </w:r>
    </w:p>
    <w:p w:rsidR="00887271" w:rsidRPr="00887271" w:rsidRDefault="00887271" w:rsidP="006A6D8A">
      <w:pPr>
        <w:widowControl w:val="0"/>
        <w:autoSpaceDE w:val="0"/>
        <w:autoSpaceDN w:val="0"/>
        <w:spacing w:after="0" w:line="360" w:lineRule="auto"/>
        <w:jc w:val="both"/>
        <w:rPr>
          <w:rFonts w:ascii="Times New Roman" w:eastAsia="Times New Roman" w:hAnsi="Times New Roman" w:cs="Times New Roman"/>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 xml:space="preserve">Самоконтроль: </w:t>
      </w:r>
    </w:p>
    <w:p w:rsidR="00887271" w:rsidRPr="00887271" w:rsidRDefault="00887271" w:rsidP="006A6D8A">
      <w:pPr>
        <w:widowControl w:val="0"/>
        <w:numPr>
          <w:ilvl w:val="0"/>
          <w:numId w:val="12"/>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 дешаран гӀуллакхдаран кхиаман/аьтто цабаларан бахьанаш къасто; </w:t>
      </w:r>
    </w:p>
    <w:p w:rsidR="00887271" w:rsidRPr="00887271" w:rsidRDefault="00887271" w:rsidP="006A6D8A">
      <w:pPr>
        <w:widowControl w:val="0"/>
        <w:numPr>
          <w:ilvl w:val="0"/>
          <w:numId w:val="12"/>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къамелан а, нийсайаздаран а гӀалаташ иэшорхьама, шен дешаран дараш нисдан; </w:t>
      </w:r>
    </w:p>
    <w:p w:rsidR="00887271" w:rsidRPr="00887271" w:rsidRDefault="00887271" w:rsidP="006A6D8A">
      <w:pPr>
        <w:widowControl w:val="0"/>
        <w:numPr>
          <w:ilvl w:val="0"/>
          <w:numId w:val="12"/>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меттан дакъойх пайдаэцархьама, къасторхьама, характеристика йархьама хӀоттийнчу дешаран (Ӏаморан) хьесапца гӀуллакхдаран жамӀ цхьаьнадало;</w:t>
      </w:r>
    </w:p>
    <w:p w:rsidR="00887271" w:rsidRPr="00887271" w:rsidRDefault="00887271" w:rsidP="006A6D8A">
      <w:pPr>
        <w:widowControl w:val="0"/>
        <w:numPr>
          <w:ilvl w:val="0"/>
          <w:numId w:val="12"/>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маттехула йолчу коьчалца болх беш дина гӀалат схьалаха, нийсайаздаран(орфографин) а, пунктуацин а гӀалат схьалаха (каро); </w:t>
      </w:r>
    </w:p>
    <w:p w:rsidR="00887271" w:rsidRPr="00887271" w:rsidRDefault="00887271" w:rsidP="006A6D8A">
      <w:pPr>
        <w:widowControl w:val="0"/>
        <w:numPr>
          <w:ilvl w:val="0"/>
          <w:numId w:val="12"/>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одноклассникийн гӀуллакхдаран а, шен гӀуллакхдаран а жамӀаш дуста, йалийнчу критерешца церан нийса (объективно) мах хадо. </w:t>
      </w:r>
    </w:p>
    <w:p w:rsidR="00887271" w:rsidRPr="00887271" w:rsidRDefault="00887271" w:rsidP="006A6D8A">
      <w:pPr>
        <w:spacing w:after="0" w:line="360" w:lineRule="auto"/>
        <w:jc w:val="both"/>
        <w:rPr>
          <w:rFonts w:ascii="Times New Roman" w:eastAsia="Calibri" w:hAnsi="Times New Roman" w:cs="Times New Roman"/>
          <w:sz w:val="24"/>
          <w:szCs w:val="24"/>
        </w:rPr>
      </w:pPr>
    </w:p>
    <w:p w:rsidR="00887271" w:rsidRPr="00887271" w:rsidRDefault="00887271" w:rsidP="006A6D8A">
      <w:pPr>
        <w:spacing w:after="0" w:line="360" w:lineRule="auto"/>
        <w:jc w:val="both"/>
        <w:rPr>
          <w:rFonts w:ascii="Times New Roman" w:eastAsia="Calibri" w:hAnsi="Times New Roman" w:cs="Times New Roman"/>
          <w:b/>
          <w:sz w:val="24"/>
          <w:szCs w:val="24"/>
        </w:rPr>
      </w:pPr>
      <w:r w:rsidRPr="00887271">
        <w:rPr>
          <w:rFonts w:ascii="Times New Roman" w:eastAsia="Calibri" w:hAnsi="Times New Roman" w:cs="Times New Roman"/>
          <w:b/>
          <w:sz w:val="24"/>
          <w:szCs w:val="24"/>
        </w:rPr>
        <w:t>Цхьаьна гӀуллакхдар:</w:t>
      </w:r>
    </w:p>
    <w:p w:rsidR="00887271" w:rsidRPr="00887271" w:rsidRDefault="00887271" w:rsidP="006A6D8A">
      <w:pPr>
        <w:widowControl w:val="0"/>
        <w:numPr>
          <w:ilvl w:val="0"/>
          <w:numId w:val="1"/>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хьехархочо йеллачу планированин кепан, йукъан гӀулчийн а, хенийн а дӀанисйаран буха тӀехь, стандартни (типовой) хьолехь, йоццачу хенан а, йеххачу хенан а Ӏалошонаш (йукъара хьесапашкахь дакъалацар тидаме о оьцуш, индивидуальни) кепе йало;</w:t>
      </w:r>
    </w:p>
    <w:p w:rsidR="00887271" w:rsidRPr="00887271" w:rsidRDefault="00887271" w:rsidP="006A6D8A">
      <w:pPr>
        <w:widowControl w:val="0"/>
        <w:numPr>
          <w:ilvl w:val="0"/>
          <w:numId w:val="13"/>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цхьаьна гӀуллакхдаран Ӏалашо тӀеэца, цуьнга кхачаран дараш цхьаьна хӀитто: ролаш дӀасайекъа, бартбан, цхьаьна бечу белхан процесс а, жамӀаш а дийцаре дан; </w:t>
      </w:r>
    </w:p>
    <w:p w:rsidR="00887271" w:rsidRPr="00887271" w:rsidRDefault="00887271" w:rsidP="006A6D8A">
      <w:pPr>
        <w:widowControl w:val="0"/>
        <w:numPr>
          <w:ilvl w:val="0"/>
          <w:numId w:val="13"/>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куьйгалла дан, тӀедиллинарг кхочушдан, аьллачун тӀехь хила а кийча хилар гайта;</w:t>
      </w:r>
    </w:p>
    <w:p w:rsidR="00887271" w:rsidRPr="00887271" w:rsidRDefault="00887271" w:rsidP="006A6D8A">
      <w:pPr>
        <w:widowControl w:val="0"/>
        <w:numPr>
          <w:ilvl w:val="0"/>
          <w:numId w:val="13"/>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белхан шен дакъа жоьпаллица кхочушдан;</w:t>
      </w:r>
    </w:p>
    <w:p w:rsidR="00887271" w:rsidRPr="00887271" w:rsidRDefault="00887271" w:rsidP="006A6D8A">
      <w:pPr>
        <w:widowControl w:val="0"/>
        <w:numPr>
          <w:ilvl w:val="0"/>
          <w:numId w:val="13"/>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йукъарчу жамӀехь ша лаьцначу декъан мах хадо;</w:t>
      </w:r>
    </w:p>
    <w:p w:rsidR="00887271" w:rsidRPr="006A6D8A" w:rsidRDefault="00887271" w:rsidP="006A6D8A">
      <w:pPr>
        <w:widowControl w:val="0"/>
        <w:numPr>
          <w:ilvl w:val="0"/>
          <w:numId w:val="13"/>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йеллачу (схьакховдийнчу) кепашна тӀе а тевжаш, цхьаьна ден проектан тӀедахкарш кхочушдан. </w:t>
      </w:r>
    </w:p>
    <w:p w:rsidR="00887271" w:rsidRPr="00887271" w:rsidRDefault="00887271" w:rsidP="006A6D8A">
      <w:pPr>
        <w:spacing w:after="0" w:line="360" w:lineRule="auto"/>
        <w:jc w:val="center"/>
        <w:rPr>
          <w:rFonts w:ascii="Times New Roman" w:eastAsia="Calibri" w:hAnsi="Times New Roman" w:cs="Times New Roman"/>
          <w:b/>
          <w:bCs/>
          <w:sz w:val="24"/>
          <w:szCs w:val="24"/>
        </w:rPr>
      </w:pPr>
    </w:p>
    <w:p w:rsidR="00887271" w:rsidRPr="00887271" w:rsidRDefault="00887271" w:rsidP="006A6D8A">
      <w:pPr>
        <w:spacing w:after="0" w:line="360" w:lineRule="auto"/>
        <w:jc w:val="center"/>
        <w:rPr>
          <w:rFonts w:ascii="Times New Roman" w:eastAsia="Calibri" w:hAnsi="Times New Roman" w:cs="Times New Roman"/>
          <w:b/>
          <w:bCs/>
          <w:sz w:val="24"/>
          <w:szCs w:val="24"/>
        </w:rPr>
      </w:pPr>
      <w:r w:rsidRPr="00887271">
        <w:rPr>
          <w:rFonts w:ascii="Times New Roman" w:eastAsia="Calibri" w:hAnsi="Times New Roman" w:cs="Times New Roman"/>
          <w:b/>
          <w:bCs/>
          <w:sz w:val="24"/>
          <w:szCs w:val="24"/>
        </w:rPr>
        <w:t>ПРЕДМЕТАН ЖАМӀАШ</w:t>
      </w:r>
    </w:p>
    <w:p w:rsidR="00887271" w:rsidRPr="00887271" w:rsidRDefault="00887271" w:rsidP="006A6D8A">
      <w:pPr>
        <w:spacing w:after="0" w:line="360" w:lineRule="auto"/>
        <w:jc w:val="center"/>
        <w:rPr>
          <w:rFonts w:ascii="Times New Roman" w:eastAsia="Calibri" w:hAnsi="Times New Roman" w:cs="Times New Roman"/>
          <w:sz w:val="24"/>
          <w:szCs w:val="24"/>
        </w:rPr>
      </w:pPr>
      <w:r w:rsidRPr="00887271">
        <w:rPr>
          <w:rFonts w:ascii="Times New Roman" w:eastAsia="Calibri" w:hAnsi="Times New Roman" w:cs="Times New Roman"/>
          <w:sz w:val="24"/>
          <w:szCs w:val="24"/>
        </w:rPr>
        <w:t>1-4 классашкахь «Ненан (нохчийн) мотт» дешаран предмет Ӏаморо аьтто бо:</w:t>
      </w:r>
    </w:p>
    <w:p w:rsidR="00887271" w:rsidRPr="00887271" w:rsidRDefault="00887271" w:rsidP="006A6D8A">
      <w:pPr>
        <w:widowControl w:val="0"/>
        <w:numPr>
          <w:ilvl w:val="0"/>
          <w:numId w:val="20"/>
        </w:numPr>
        <w:autoSpaceDE w:val="0"/>
        <w:autoSpaceDN w:val="0"/>
        <w:spacing w:before="83" w:after="0" w:line="360" w:lineRule="auto"/>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адамийн тӀекеренан коьртачу гӀирсах санна нохчийн маттах кхета, нохчийн мотт нохчийн халкъан синъоьздангаллин коьрта мехалла санна тӀеэца;</w:t>
      </w:r>
    </w:p>
    <w:p w:rsidR="00887271" w:rsidRPr="00887271" w:rsidRDefault="00887271" w:rsidP="006A6D8A">
      <w:pPr>
        <w:widowControl w:val="0"/>
        <w:numPr>
          <w:ilvl w:val="0"/>
          <w:numId w:val="20"/>
        </w:numPr>
        <w:autoSpaceDE w:val="0"/>
        <w:autoSpaceDN w:val="0"/>
        <w:spacing w:before="83" w:after="0" w:line="360" w:lineRule="auto"/>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халкъан ламасташ а, культура а карайерзорехь а, чӀагӀйарехь а нохчийн меттан маьӀнах кхета;</w:t>
      </w:r>
    </w:p>
    <w:p w:rsidR="00887271" w:rsidRPr="00887271" w:rsidRDefault="00887271" w:rsidP="006A6D8A">
      <w:pPr>
        <w:widowControl w:val="0"/>
        <w:numPr>
          <w:ilvl w:val="0"/>
          <w:numId w:val="20"/>
        </w:numPr>
        <w:autoSpaceDE w:val="0"/>
        <w:autoSpaceDN w:val="0"/>
        <w:spacing w:before="83" w:after="0" w:line="360" w:lineRule="auto"/>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ненан мотт бовзаран шовкъ а, и Ӏамо лаам а гайта;</w:t>
      </w:r>
    </w:p>
    <w:p w:rsidR="00887271" w:rsidRPr="00887271" w:rsidRDefault="00887271" w:rsidP="006A6D8A">
      <w:pPr>
        <w:widowControl w:val="0"/>
        <w:numPr>
          <w:ilvl w:val="0"/>
          <w:numId w:val="20"/>
        </w:numPr>
        <w:autoSpaceDE w:val="0"/>
        <w:autoSpaceDN w:val="0"/>
        <w:spacing w:before="83" w:after="0" w:line="360" w:lineRule="auto"/>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Россин Федерацин меттан а, культурин а цхьааллин а, тайп-тайпаналлин а шортенах, Россин халкъийн кхечу меттанашна йукъахь нохчийн меттан меттигах а йуьхьанцара кхетамаш кхолла;</w:t>
      </w:r>
    </w:p>
    <w:p w:rsidR="00887271" w:rsidRPr="00887271" w:rsidRDefault="00887271" w:rsidP="006A6D8A">
      <w:pPr>
        <w:widowControl w:val="0"/>
        <w:numPr>
          <w:ilvl w:val="0"/>
          <w:numId w:val="20"/>
        </w:numPr>
        <w:autoSpaceDE w:val="0"/>
        <w:autoSpaceDN w:val="0"/>
        <w:spacing w:before="83" w:after="0" w:line="360" w:lineRule="auto"/>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нохчийн меттан фонетикех, лексикех, грамматикех, орфографех, пунктуацех йуьхьанцара хаамаш кхолла;</w:t>
      </w:r>
    </w:p>
    <w:p w:rsidR="00887271" w:rsidRPr="00887271" w:rsidRDefault="00887271" w:rsidP="006A6D8A">
      <w:pPr>
        <w:widowControl w:val="0"/>
        <w:numPr>
          <w:ilvl w:val="0"/>
          <w:numId w:val="20"/>
        </w:numPr>
        <w:autoSpaceDE w:val="0"/>
        <w:autoSpaceDN w:val="0"/>
        <w:spacing w:before="83" w:after="0" w:line="360" w:lineRule="auto"/>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къамелан гӀуллакхдарехь карадерзийнчу  хаарех пайдаэца хаар кхолла, къамелехь Ӏамийнчу лексикех пайдаэца, карайерзийнчу лексикех а, маттах долчу хаарех а пайда а оьцуш, барта аларш хӀитто;</w:t>
      </w:r>
    </w:p>
    <w:p w:rsidR="00887271" w:rsidRPr="00887271" w:rsidRDefault="00887271" w:rsidP="006A6D8A">
      <w:pPr>
        <w:widowControl w:val="0"/>
        <w:numPr>
          <w:ilvl w:val="0"/>
          <w:numId w:val="20"/>
        </w:numPr>
        <w:autoSpaceDE w:val="0"/>
        <w:autoSpaceDN w:val="0"/>
        <w:spacing w:before="83" w:after="0" w:line="360" w:lineRule="auto"/>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къамелан этикетехула Ӏамийнчу кепех пайда а оьцуш, къамелан тӀекеренехь дакъалаца;</w:t>
      </w:r>
    </w:p>
    <w:p w:rsidR="00887271" w:rsidRPr="00887271" w:rsidRDefault="00887271" w:rsidP="006A6D8A">
      <w:pPr>
        <w:widowControl w:val="0"/>
        <w:numPr>
          <w:ilvl w:val="0"/>
          <w:numId w:val="20"/>
        </w:numPr>
        <w:autoSpaceDE w:val="0"/>
        <w:autoSpaceDN w:val="0"/>
        <w:spacing w:before="83" w:after="0" w:line="360" w:lineRule="auto"/>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нохчийн маттахь къамелан гӀуллакхдаран массо а тайпанаш (ладогӀар, къамел дар, йешар, йоза) вовшахтоха а, кхио а,  билгалйинчу темехула даккхий доцу дийцарш хӀитто хаар кхолла.</w:t>
      </w:r>
    </w:p>
    <w:p w:rsidR="006A6D8A" w:rsidRDefault="006A6D8A" w:rsidP="006A6D8A">
      <w:pPr>
        <w:spacing w:after="0" w:line="360" w:lineRule="auto"/>
        <w:jc w:val="center"/>
        <w:rPr>
          <w:rFonts w:ascii="Times New Roman" w:eastAsia="Calibri" w:hAnsi="Times New Roman" w:cs="Times New Roman"/>
          <w:b/>
          <w:bCs/>
          <w:sz w:val="24"/>
          <w:szCs w:val="24"/>
        </w:rPr>
      </w:pPr>
    </w:p>
    <w:p w:rsidR="006A6D8A" w:rsidRDefault="006A6D8A" w:rsidP="006A6D8A">
      <w:pPr>
        <w:spacing w:after="0" w:line="360" w:lineRule="auto"/>
        <w:jc w:val="center"/>
        <w:rPr>
          <w:rFonts w:ascii="Times New Roman" w:eastAsia="Calibri" w:hAnsi="Times New Roman" w:cs="Times New Roman"/>
          <w:b/>
          <w:bCs/>
          <w:sz w:val="24"/>
          <w:szCs w:val="24"/>
        </w:rPr>
      </w:pPr>
    </w:p>
    <w:p w:rsidR="006A6D8A" w:rsidRDefault="006A6D8A" w:rsidP="006A6D8A">
      <w:pPr>
        <w:spacing w:after="0" w:line="360" w:lineRule="auto"/>
        <w:jc w:val="center"/>
        <w:rPr>
          <w:rFonts w:ascii="Times New Roman" w:eastAsia="Calibri" w:hAnsi="Times New Roman" w:cs="Times New Roman"/>
          <w:b/>
          <w:bCs/>
          <w:sz w:val="24"/>
          <w:szCs w:val="24"/>
        </w:rPr>
      </w:pPr>
    </w:p>
    <w:p w:rsidR="006A6D8A" w:rsidRDefault="006A6D8A" w:rsidP="006A6D8A">
      <w:pPr>
        <w:spacing w:after="0" w:line="360" w:lineRule="auto"/>
        <w:jc w:val="center"/>
        <w:rPr>
          <w:rFonts w:ascii="Times New Roman" w:eastAsia="Calibri" w:hAnsi="Times New Roman" w:cs="Times New Roman"/>
          <w:b/>
          <w:bCs/>
          <w:sz w:val="24"/>
          <w:szCs w:val="24"/>
        </w:rPr>
      </w:pPr>
    </w:p>
    <w:p w:rsidR="006A6D8A" w:rsidRDefault="006A6D8A" w:rsidP="00FC6224">
      <w:pPr>
        <w:spacing w:after="0" w:line="360" w:lineRule="auto"/>
        <w:rPr>
          <w:rFonts w:ascii="Times New Roman" w:eastAsia="Calibri" w:hAnsi="Times New Roman" w:cs="Times New Roman"/>
          <w:b/>
          <w:bCs/>
          <w:sz w:val="24"/>
          <w:szCs w:val="24"/>
        </w:rPr>
      </w:pPr>
    </w:p>
    <w:p w:rsidR="006A6D8A" w:rsidRDefault="006A6D8A" w:rsidP="006A6D8A">
      <w:pPr>
        <w:spacing w:after="0" w:line="360" w:lineRule="auto"/>
        <w:jc w:val="center"/>
        <w:rPr>
          <w:rFonts w:ascii="Times New Roman" w:eastAsia="Calibri" w:hAnsi="Times New Roman" w:cs="Times New Roman"/>
          <w:b/>
          <w:bCs/>
          <w:sz w:val="24"/>
          <w:szCs w:val="24"/>
        </w:rPr>
      </w:pPr>
    </w:p>
    <w:p w:rsidR="000D46DD" w:rsidRDefault="000D46DD" w:rsidP="006A6D8A">
      <w:pPr>
        <w:spacing w:after="0" w:line="360" w:lineRule="auto"/>
        <w:jc w:val="center"/>
        <w:rPr>
          <w:rFonts w:ascii="Times New Roman" w:eastAsia="Calibri" w:hAnsi="Times New Roman" w:cs="Times New Roman"/>
          <w:b/>
          <w:bCs/>
          <w:sz w:val="24"/>
          <w:szCs w:val="24"/>
        </w:rPr>
      </w:pPr>
    </w:p>
    <w:p w:rsidR="000D46DD" w:rsidRDefault="000D46DD" w:rsidP="006A6D8A">
      <w:pPr>
        <w:spacing w:after="0" w:line="360" w:lineRule="auto"/>
        <w:jc w:val="center"/>
        <w:rPr>
          <w:rFonts w:ascii="Times New Roman" w:eastAsia="Calibri" w:hAnsi="Times New Roman" w:cs="Times New Roman"/>
          <w:b/>
          <w:bCs/>
          <w:sz w:val="24"/>
          <w:szCs w:val="24"/>
        </w:rPr>
      </w:pPr>
    </w:p>
    <w:p w:rsidR="000D46DD" w:rsidRDefault="000D46DD" w:rsidP="006A6D8A">
      <w:pPr>
        <w:spacing w:after="0" w:line="360" w:lineRule="auto"/>
        <w:jc w:val="center"/>
        <w:rPr>
          <w:rFonts w:ascii="Times New Roman" w:eastAsia="Calibri" w:hAnsi="Times New Roman" w:cs="Times New Roman"/>
          <w:b/>
          <w:bCs/>
          <w:sz w:val="24"/>
          <w:szCs w:val="24"/>
        </w:rPr>
      </w:pPr>
    </w:p>
    <w:p w:rsidR="006A6D8A" w:rsidRDefault="006A6D8A" w:rsidP="006A6D8A">
      <w:pPr>
        <w:spacing w:after="0" w:line="360" w:lineRule="auto"/>
        <w:jc w:val="center"/>
        <w:rPr>
          <w:rFonts w:ascii="Times New Roman" w:eastAsia="Calibri" w:hAnsi="Times New Roman" w:cs="Times New Roman"/>
          <w:b/>
          <w:bCs/>
          <w:sz w:val="24"/>
          <w:szCs w:val="24"/>
        </w:rPr>
      </w:pPr>
    </w:p>
    <w:p w:rsidR="00887271" w:rsidRPr="00887271" w:rsidRDefault="00887271" w:rsidP="006A6D8A">
      <w:pPr>
        <w:spacing w:after="0" w:line="360" w:lineRule="auto"/>
        <w:jc w:val="center"/>
        <w:rPr>
          <w:rFonts w:ascii="Times New Roman" w:eastAsia="Calibri" w:hAnsi="Times New Roman" w:cs="Times New Roman"/>
          <w:b/>
          <w:bCs/>
          <w:sz w:val="24"/>
          <w:szCs w:val="24"/>
        </w:rPr>
      </w:pPr>
      <w:r w:rsidRPr="00887271">
        <w:rPr>
          <w:rFonts w:ascii="Times New Roman" w:eastAsia="Calibri" w:hAnsi="Times New Roman" w:cs="Times New Roman"/>
          <w:b/>
          <w:bCs/>
          <w:sz w:val="24"/>
          <w:szCs w:val="24"/>
        </w:rPr>
        <w:t>КЛАССАШКАХУЛА ПРЕДМЕТАН ЖАМӀАШ</w:t>
      </w:r>
    </w:p>
    <w:p w:rsidR="00887271" w:rsidRPr="00887271" w:rsidRDefault="00887271" w:rsidP="006A6D8A">
      <w:pPr>
        <w:spacing w:after="0" w:line="360" w:lineRule="auto"/>
        <w:jc w:val="center"/>
        <w:rPr>
          <w:rFonts w:ascii="Times New Roman" w:eastAsia="Calibri" w:hAnsi="Times New Roman" w:cs="Times New Roman"/>
          <w:b/>
          <w:bCs/>
          <w:sz w:val="24"/>
          <w:szCs w:val="24"/>
        </w:rPr>
      </w:pPr>
      <w:r w:rsidRPr="00887271">
        <w:rPr>
          <w:rFonts w:ascii="Times New Roman" w:eastAsia="Calibri" w:hAnsi="Times New Roman" w:cs="Times New Roman"/>
          <w:b/>
          <w:bCs/>
          <w:sz w:val="24"/>
          <w:szCs w:val="24"/>
        </w:rPr>
        <w:t>1 КЛАСС</w:t>
      </w:r>
    </w:p>
    <w:p w:rsidR="00887271" w:rsidRPr="00887271" w:rsidRDefault="00887271" w:rsidP="006A6D8A">
      <w:pPr>
        <w:spacing w:after="0" w:line="360" w:lineRule="auto"/>
        <w:jc w:val="both"/>
        <w:rPr>
          <w:rFonts w:ascii="Times New Roman" w:eastAsia="Calibri" w:hAnsi="Times New Roman" w:cs="Times New Roman"/>
          <w:bCs/>
          <w:sz w:val="24"/>
          <w:szCs w:val="24"/>
        </w:rPr>
      </w:pPr>
      <w:r w:rsidRPr="00887271">
        <w:rPr>
          <w:rFonts w:ascii="Times New Roman" w:eastAsia="Calibri" w:hAnsi="Times New Roman" w:cs="Times New Roman"/>
          <w:b/>
          <w:sz w:val="24"/>
          <w:szCs w:val="24"/>
        </w:rPr>
        <w:t xml:space="preserve"> </w:t>
      </w:r>
      <w:r w:rsidRPr="00887271">
        <w:rPr>
          <w:rFonts w:ascii="Times New Roman" w:eastAsia="Calibri" w:hAnsi="Times New Roman" w:cs="Times New Roman"/>
          <w:bCs/>
          <w:sz w:val="24"/>
          <w:szCs w:val="24"/>
        </w:rPr>
        <w:t>Дешархо Ӏемар ву:</w:t>
      </w:r>
    </w:p>
    <w:p w:rsidR="00887271" w:rsidRPr="00887271" w:rsidRDefault="00887271" w:rsidP="006A6D8A">
      <w:pPr>
        <w:widowControl w:val="0"/>
        <w:numPr>
          <w:ilvl w:val="0"/>
          <w:numId w:val="14"/>
        </w:numPr>
        <w:autoSpaceDE w:val="0"/>
        <w:autoSpaceDN w:val="0"/>
        <w:spacing w:before="40"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дош а, предложени а йовза (къасто); предложенешкара дешнаш схьакъасто;</w:t>
      </w:r>
    </w:p>
    <w:p w:rsidR="00887271" w:rsidRPr="00887271" w:rsidRDefault="00887271" w:rsidP="006A6D8A">
      <w:pPr>
        <w:widowControl w:val="0"/>
        <w:numPr>
          <w:ilvl w:val="0"/>
          <w:numId w:val="14"/>
        </w:numPr>
        <w:autoSpaceDE w:val="0"/>
        <w:autoSpaceDN w:val="0"/>
        <w:spacing w:before="40"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суьртийн а, схемийн а гӀоьнца къамел маьӀнин дакъошка (предложенешка) декъа;</w:t>
      </w:r>
    </w:p>
    <w:p w:rsidR="00887271" w:rsidRPr="00887271" w:rsidRDefault="00887271" w:rsidP="006A6D8A">
      <w:pPr>
        <w:widowControl w:val="0"/>
        <w:numPr>
          <w:ilvl w:val="0"/>
          <w:numId w:val="14"/>
        </w:numPr>
        <w:autoSpaceDE w:val="0"/>
        <w:autoSpaceDN w:val="0"/>
        <w:spacing w:before="83" w:after="0" w:line="360" w:lineRule="auto"/>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къамелехь нохчийн меттан гӀиллакхе дешнех пайдаэца (маршалла хаттар– </w:t>
      </w:r>
      <w:r w:rsidRPr="00887271">
        <w:rPr>
          <w:rFonts w:ascii="Times New Roman" w:eastAsia="Times New Roman" w:hAnsi="Times New Roman" w:cs="Times New Roman"/>
          <w:sz w:val="24"/>
          <w:szCs w:val="24"/>
          <w:lang w:val="en-US"/>
        </w:rPr>
        <w:t>I</w:t>
      </w:r>
      <w:r w:rsidRPr="00887271">
        <w:rPr>
          <w:rFonts w:ascii="Times New Roman" w:eastAsia="Times New Roman" w:hAnsi="Times New Roman" w:cs="Times New Roman"/>
          <w:sz w:val="24"/>
          <w:szCs w:val="24"/>
        </w:rPr>
        <w:t xml:space="preserve">уьйре дика хуьлда! Суьйре дика хуьлда! Де дика хуьлда! Ӏодика йар – </w:t>
      </w:r>
      <w:r w:rsidRPr="00887271">
        <w:rPr>
          <w:rFonts w:ascii="Times New Roman" w:eastAsia="Times New Roman" w:hAnsi="Times New Roman" w:cs="Times New Roman"/>
          <w:sz w:val="24"/>
          <w:szCs w:val="24"/>
          <w:lang w:val="en-US"/>
        </w:rPr>
        <w:t>I</w:t>
      </w:r>
      <w:r w:rsidRPr="00887271">
        <w:rPr>
          <w:rFonts w:ascii="Times New Roman" w:eastAsia="Times New Roman" w:hAnsi="Times New Roman" w:cs="Times New Roman"/>
          <w:sz w:val="24"/>
          <w:szCs w:val="24"/>
        </w:rPr>
        <w:t xml:space="preserve">одика йойла! благодарность – Дела реза хуьлда! Баркалла!  ...). </w:t>
      </w:r>
    </w:p>
    <w:p w:rsidR="00887271" w:rsidRPr="00887271" w:rsidRDefault="00887271" w:rsidP="006A6D8A">
      <w:pPr>
        <w:widowControl w:val="0"/>
        <w:numPr>
          <w:ilvl w:val="0"/>
          <w:numId w:val="14"/>
        </w:numPr>
        <w:autoSpaceDE w:val="0"/>
        <w:autoSpaceDN w:val="0"/>
        <w:spacing w:before="40"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нохчийн алфавитан оьрсийн алфавитаца йолу башхалла къасто;</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мукъа а, мукъаза а аьзнаш довза (къасто); </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зевне а, къора а мукъазнаш довза (къасто);</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«аз» а, «элп» а кхетамаш бовза (къасто); </w:t>
      </w:r>
    </w:p>
    <w:p w:rsidR="00887271" w:rsidRPr="00887271" w:rsidRDefault="00887271" w:rsidP="006A6D8A">
      <w:pPr>
        <w:widowControl w:val="0"/>
        <w:numPr>
          <w:ilvl w:val="0"/>
          <w:numId w:val="14"/>
        </w:numPr>
        <w:autoSpaceDE w:val="0"/>
        <w:autoSpaceDN w:val="0"/>
        <w:spacing w:before="83" w:after="0" w:line="360" w:lineRule="auto"/>
        <w:jc w:val="both"/>
        <w:rPr>
          <w:rFonts w:ascii="Times New Roman" w:eastAsia="Times New Roman" w:hAnsi="Times New Roman" w:cs="Times New Roman"/>
          <w:bCs/>
          <w:sz w:val="24"/>
          <w:szCs w:val="24"/>
        </w:rPr>
      </w:pPr>
      <w:r w:rsidRPr="00887271">
        <w:rPr>
          <w:rFonts w:ascii="Times New Roman" w:eastAsia="Times New Roman" w:hAnsi="Times New Roman" w:cs="Times New Roman"/>
          <w:bCs/>
          <w:sz w:val="24"/>
          <w:szCs w:val="24"/>
        </w:rPr>
        <w:t xml:space="preserve">цхьана йа масех озаца къаьсташ долу дешнаш  дуьхь-дуьхьал хӀиттор: </w:t>
      </w:r>
      <w:r w:rsidRPr="00887271">
        <w:rPr>
          <w:rFonts w:ascii="Times New Roman" w:eastAsia="Times New Roman" w:hAnsi="Times New Roman" w:cs="Times New Roman"/>
          <w:bCs/>
          <w:i/>
          <w:iCs/>
          <w:sz w:val="24"/>
          <w:szCs w:val="24"/>
        </w:rPr>
        <w:t>лом, лам, кхор, кор, лу, ло</w:t>
      </w:r>
      <w:r w:rsidRPr="00887271">
        <w:rPr>
          <w:rFonts w:ascii="Times New Roman" w:eastAsia="Times New Roman" w:hAnsi="Times New Roman" w:cs="Times New Roman"/>
          <w:bCs/>
          <w:sz w:val="24"/>
          <w:szCs w:val="24"/>
        </w:rPr>
        <w:t>;</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i/>
          <w:iCs/>
          <w:sz w:val="24"/>
          <w:szCs w:val="24"/>
        </w:rPr>
        <w:t>ккх, тт, лл, и.д.кх</w:t>
      </w:r>
      <w:r w:rsidRPr="00887271">
        <w:rPr>
          <w:rFonts w:ascii="Times New Roman" w:eastAsia="Times New Roman" w:hAnsi="Times New Roman" w:cs="Times New Roman"/>
          <w:sz w:val="24"/>
          <w:szCs w:val="24"/>
        </w:rPr>
        <w:t>. шала мукъазнаш деха цхьа аз санна схьаала;</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схемина тӀе а тевжаш, къамелан аьзнашна характеристика йан;</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Ӏамош долу нохчийн меттан аьзнаш оьрсийн меттан аьзнашца дуста (соотносить);</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дашехь дешдакъойн барам билгалбаккха (къасто); дешнаш дешдакъошка декъа  (атта дешнаш: мукъазчеран цхьаьнакхетарш доцу дешнаш); </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нохчийн абатан (алфавитан) элпийн цӀераш нийса йаха; нохчийн абатан (алфавитан) элпийн рогӀаллех долчу хаарех, кӀеззигчу дешнийн къепйоза нисдеш, пайдаэца; </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талхор доцучу цӀена къаьстачу хотӀаца даккхий а, могӀанан а элпаш, элпийн, дешнийн цхьаьнатохарш йаздан;  </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iCs/>
          <w:sz w:val="24"/>
          <w:szCs w:val="24"/>
        </w:rPr>
      </w:pPr>
      <w:r w:rsidRPr="00887271">
        <w:rPr>
          <w:rFonts w:ascii="Times New Roman" w:eastAsia="Times New Roman" w:hAnsi="Times New Roman" w:cs="Times New Roman"/>
          <w:sz w:val="24"/>
          <w:szCs w:val="24"/>
        </w:rPr>
        <w:t xml:space="preserve">Ӏамийнчу нийсайаздаран бакъонех пайдаэца: нохчийн меттан шатайпанчу элпийн </w:t>
      </w:r>
      <w:r w:rsidRPr="00887271">
        <w:rPr>
          <w:rFonts w:ascii="Times New Roman" w:eastAsia="Times New Roman" w:hAnsi="Times New Roman" w:cs="Times New Roman"/>
          <w:i/>
          <w:sz w:val="24"/>
          <w:szCs w:val="24"/>
        </w:rPr>
        <w:t xml:space="preserve">(аь, оь, уь, юь, яь, гӀ, кӀ, къ, кх, пӀ, тӀ, хӀ, хь, цӀ, чӀ, Ӏ) </w:t>
      </w:r>
      <w:r w:rsidRPr="00887271">
        <w:rPr>
          <w:rFonts w:ascii="Times New Roman" w:eastAsia="Times New Roman" w:hAnsi="Times New Roman" w:cs="Times New Roman"/>
          <w:iCs/>
          <w:sz w:val="24"/>
          <w:szCs w:val="24"/>
        </w:rPr>
        <w:t>йаздар</w:t>
      </w:r>
      <w:r w:rsidRPr="00887271">
        <w:rPr>
          <w:rFonts w:ascii="Times New Roman" w:eastAsia="Times New Roman" w:hAnsi="Times New Roman" w:cs="Times New Roman"/>
          <w:sz w:val="24"/>
          <w:szCs w:val="24"/>
        </w:rPr>
        <w:t xml:space="preserve">.  </w:t>
      </w:r>
      <w:r w:rsidRPr="00887271">
        <w:rPr>
          <w:rFonts w:ascii="Times New Roman" w:eastAsia="Times New Roman" w:hAnsi="Times New Roman" w:cs="Times New Roman"/>
          <w:i/>
          <w:sz w:val="24"/>
          <w:szCs w:val="24"/>
        </w:rPr>
        <w:t xml:space="preserve">щ, ь, ы, ф, ё, е </w:t>
      </w:r>
      <w:r w:rsidRPr="00887271">
        <w:rPr>
          <w:rFonts w:ascii="Times New Roman" w:eastAsia="Times New Roman" w:hAnsi="Times New Roman" w:cs="Times New Roman"/>
          <w:iCs/>
          <w:sz w:val="24"/>
          <w:szCs w:val="24"/>
        </w:rPr>
        <w:t>элпашца долчу дешнийн йаздар;</w:t>
      </w:r>
    </w:p>
    <w:p w:rsidR="00887271" w:rsidRPr="00887271" w:rsidRDefault="00887271" w:rsidP="006A6D8A">
      <w:pPr>
        <w:widowControl w:val="0"/>
        <w:numPr>
          <w:ilvl w:val="0"/>
          <w:numId w:val="14"/>
        </w:numPr>
        <w:tabs>
          <w:tab w:val="left" w:pos="1134"/>
        </w:tabs>
        <w:autoSpaceDE w:val="0"/>
        <w:autoSpaceDN w:val="0"/>
        <w:spacing w:after="0" w:line="360" w:lineRule="auto"/>
        <w:jc w:val="both"/>
        <w:rPr>
          <w:rFonts w:ascii="Times New Roman" w:eastAsia="Times New Roman" w:hAnsi="Times New Roman" w:cs="Times New Roman"/>
          <w:iCs/>
          <w:sz w:val="24"/>
          <w:szCs w:val="24"/>
        </w:rPr>
      </w:pPr>
      <w:r w:rsidRPr="00887271">
        <w:rPr>
          <w:rFonts w:ascii="Times New Roman" w:eastAsia="Times New Roman" w:hAnsi="Times New Roman" w:cs="Times New Roman"/>
          <w:i/>
          <w:sz w:val="24"/>
          <w:szCs w:val="24"/>
        </w:rPr>
        <w:t xml:space="preserve">е, ё, ю, я, й </w:t>
      </w:r>
      <w:r w:rsidRPr="00887271">
        <w:rPr>
          <w:rFonts w:ascii="Times New Roman" w:eastAsia="Times New Roman" w:hAnsi="Times New Roman" w:cs="Times New Roman"/>
          <w:iCs/>
          <w:sz w:val="24"/>
          <w:szCs w:val="24"/>
        </w:rPr>
        <w:t>элпийн гӀуллакх (функциш) къастор;</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 предложенехь дешнийн къаьстина йаздар; предложенин чаккхенгахь сацаран хьаьркаш: тӀадам, хаттаран а, айдаран а хьаьркаш; предложенин йуьххьехь а, долахь цӀерашкахь (цӀерашкахь, фамилешкахь, дийнатийн цӀерашкахь) а доккха элп; дош дешдакъошца (атта меттигаш: кху кепарчу дешдакъойх лаьтта дешнаш «мукъаза + мукъа») сехьадаккхар;</w:t>
      </w:r>
    </w:p>
    <w:p w:rsidR="00887271" w:rsidRPr="00887271" w:rsidRDefault="00887271" w:rsidP="000D46DD">
      <w:pPr>
        <w:widowControl w:val="0"/>
        <w:numPr>
          <w:ilvl w:val="0"/>
          <w:numId w:val="14"/>
        </w:numPr>
        <w:autoSpaceDE w:val="0"/>
        <w:autoSpaceDN w:val="0"/>
        <w:spacing w:after="0" w:line="24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дешнаш а, предложенеш а, 25 дашал сов барам боцу тексташ а нийса схьайазйан (йукъахдитарш а доцуш, элпаш а ца талхош); </w:t>
      </w:r>
    </w:p>
    <w:p w:rsidR="00887271" w:rsidRPr="00887271" w:rsidRDefault="00887271" w:rsidP="000D46DD">
      <w:pPr>
        <w:widowControl w:val="0"/>
        <w:numPr>
          <w:ilvl w:val="0"/>
          <w:numId w:val="14"/>
        </w:numPr>
        <w:autoSpaceDE w:val="0"/>
        <w:autoSpaceDN w:val="0"/>
        <w:spacing w:after="0" w:line="24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нийсайаздар аларца ца къаьсташ долу дешнаш а, 3-5 дашах лаьтта предложенеш а, 20 дашал сов барам боцу тексташ а олуш дӀайазйан (йукъахдитарш а доцуш, элпаш а ца талхош); </w:t>
      </w:r>
    </w:p>
    <w:p w:rsidR="00887271" w:rsidRPr="00887271" w:rsidRDefault="00887271" w:rsidP="000D46DD">
      <w:pPr>
        <w:widowControl w:val="0"/>
        <w:numPr>
          <w:ilvl w:val="0"/>
          <w:numId w:val="14"/>
        </w:numPr>
        <w:autoSpaceDE w:val="0"/>
        <w:autoSpaceDN w:val="0"/>
        <w:spacing w:after="0" w:line="24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lang w:eastAsia="ru-RU"/>
        </w:rPr>
        <w:t>элпийн боцу графикин гӀирсийн гӀуллакхах кхетар: дешнашна йукъарчу кӀайдарган, сехьадаккхаран хьаьркан</w:t>
      </w:r>
      <w:r w:rsidRPr="00887271">
        <w:rPr>
          <w:rFonts w:ascii="Times New Roman" w:eastAsia="Times New Roman" w:hAnsi="Times New Roman" w:cs="Times New Roman"/>
          <w:sz w:val="24"/>
          <w:szCs w:val="24"/>
        </w:rPr>
        <w:t>;</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Ӏамийнчу бакъонашна долу гӀалаташ, опискаш каро (схьалаха) а, нисйан а; </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йешначу текстах кхета;</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интонаци (иэшар) а, предложенин чаккхенгара сацаран хьаьркашца йогӀу соцунгӀаш а ларйеш, йоца тексташ хозуьйтуш а, дагахь а йеша (кхета а кхеташ); </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текстехь, маьӀна нисдан оьшу дешнаш схьалаха; </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дешнийн кепийн гуламах предложени хӀотто; </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кеп йохийна предложенеш меттахӀитто;</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предложенин схемаш йеша, предложени а, цуьнан схема а йуста (соотносить), схемица а, билгалдинчу дешнашца а предложенеш хӀитто; </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сюжетан суьрташкахула а, тергамашкахула а барта 3-5 предложенех лаьтта текст хӀотто;</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нохчийн маттехула йолчу тексташкахь оьрсийн маттара тӀеэцна дешнаш довза;</w:t>
      </w:r>
    </w:p>
    <w:p w:rsidR="00887271" w:rsidRPr="00887271" w:rsidRDefault="00887271" w:rsidP="006A6D8A">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дешаран хьесапаш кхочушдеш, Ӏамийнчу кхетамех пайдаэца.</w:t>
      </w:r>
    </w:p>
    <w:p w:rsidR="006A6D8A" w:rsidRDefault="006A6D8A" w:rsidP="006A6D8A">
      <w:pPr>
        <w:tabs>
          <w:tab w:val="left" w:pos="528"/>
          <w:tab w:val="center" w:pos="4961"/>
        </w:tabs>
        <w:spacing w:after="0" w:line="36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p>
    <w:p w:rsidR="00887271" w:rsidRPr="00887271" w:rsidRDefault="006A6D8A" w:rsidP="006A6D8A">
      <w:pPr>
        <w:tabs>
          <w:tab w:val="left" w:pos="528"/>
          <w:tab w:val="center" w:pos="4961"/>
        </w:tabs>
        <w:spacing w:after="0" w:line="36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887271" w:rsidRPr="00887271">
        <w:rPr>
          <w:rFonts w:ascii="Times New Roman" w:eastAsia="Calibri" w:hAnsi="Times New Roman" w:cs="Times New Roman"/>
          <w:b/>
          <w:sz w:val="24"/>
          <w:szCs w:val="24"/>
        </w:rPr>
        <w:t>2 КЛАСС</w:t>
      </w:r>
    </w:p>
    <w:p w:rsidR="00887271" w:rsidRPr="00887271" w:rsidRDefault="00887271" w:rsidP="006A6D8A">
      <w:pPr>
        <w:widowControl w:val="0"/>
        <w:autoSpaceDE w:val="0"/>
        <w:autoSpaceDN w:val="0"/>
        <w:spacing w:before="83" w:after="0" w:line="360" w:lineRule="auto"/>
        <w:jc w:val="both"/>
        <w:rPr>
          <w:rFonts w:ascii="Times New Roman" w:eastAsia="Times New Roman" w:hAnsi="Times New Roman" w:cs="Times New Roman"/>
          <w:bCs/>
          <w:sz w:val="24"/>
          <w:szCs w:val="24"/>
        </w:rPr>
      </w:pPr>
      <w:r w:rsidRPr="00887271">
        <w:rPr>
          <w:rFonts w:ascii="Times New Roman" w:eastAsia="Times New Roman" w:hAnsi="Times New Roman" w:cs="Times New Roman"/>
          <w:bCs/>
          <w:sz w:val="24"/>
          <w:szCs w:val="24"/>
        </w:rPr>
        <w:t>Дешархо Ӏемар ву:</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тӀекеренан коьрта гӀирс санна, мотт тӀеэца; </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тергамах а, анализах а мотт бовзаран некъах санна пайдаэца;</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дашехь дешдакъойн барам билгалбаккха (къасто) (мукъазчеран цхьаьнакхетарш долчу дешнашкахь а цхьаьна); дош дешдакъошка декъа;</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i/>
          <w:sz w:val="24"/>
          <w:szCs w:val="24"/>
        </w:rPr>
        <w:t xml:space="preserve">е, ё, ю, я </w:t>
      </w:r>
      <w:r w:rsidRPr="00887271">
        <w:rPr>
          <w:rFonts w:ascii="Times New Roman" w:eastAsia="Times New Roman" w:hAnsi="Times New Roman" w:cs="Times New Roman"/>
          <w:iCs/>
          <w:sz w:val="24"/>
          <w:szCs w:val="24"/>
        </w:rPr>
        <w:t>элпийн гӀуллакх тидаме а оьцуш, аьзнийн а, элпийн а хӀоттаман цхьаьнабар къасто</w:t>
      </w:r>
      <w:r w:rsidRPr="00887271">
        <w:rPr>
          <w:rFonts w:ascii="Times New Roman" w:eastAsia="Times New Roman" w:hAnsi="Times New Roman" w:cs="Times New Roman"/>
          <w:i/>
          <w:sz w:val="24"/>
          <w:szCs w:val="24"/>
        </w:rPr>
        <w:t>;</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цхьанаораман дешнаш лаха (каро); </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дашехь орам билгалбаккха (атта меттигаш); </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текстехь дукха маьӀнийн дешнех пайдаэцна меттигаш гучуйаха а, церан маьӀнех кхета а, дешаран дошамашкахула маьӀна нисдан а; синонимех а, антонимех (кхетамийн цӀераш а ца йохуш) пайдаэцна меттигаш гучуйаха; </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долахь а, йукъара а цӀердешнаш боху кхетамаш къасто (определять);</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iCs/>
          <w:sz w:val="24"/>
          <w:szCs w:val="24"/>
        </w:rPr>
      </w:pPr>
      <w:r w:rsidRPr="00887271">
        <w:rPr>
          <w:rFonts w:ascii="Times New Roman" w:eastAsia="Times New Roman" w:hAnsi="Times New Roman" w:cs="Times New Roman"/>
          <w:i/>
          <w:sz w:val="24"/>
          <w:szCs w:val="24"/>
        </w:rPr>
        <w:t xml:space="preserve">«мила?», «хӀун?» </w:t>
      </w:r>
      <w:r w:rsidRPr="00887271">
        <w:rPr>
          <w:rFonts w:ascii="Times New Roman" w:eastAsia="Times New Roman" w:hAnsi="Times New Roman" w:cs="Times New Roman"/>
          <w:iCs/>
          <w:sz w:val="24"/>
          <w:szCs w:val="24"/>
        </w:rPr>
        <w:t>бохучу хаттаршна жоп лун дешнаш довза;</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i/>
          <w:sz w:val="24"/>
          <w:szCs w:val="24"/>
        </w:rPr>
        <w:t>«хӀун до?», «хӀун дина?», «хӀун дийр ду?»</w:t>
      </w:r>
      <w:r w:rsidRPr="00887271">
        <w:rPr>
          <w:rFonts w:ascii="Times New Roman" w:eastAsia="Times New Roman" w:hAnsi="Times New Roman" w:cs="Times New Roman"/>
          <w:iCs/>
          <w:sz w:val="24"/>
          <w:szCs w:val="24"/>
        </w:rPr>
        <w:t xml:space="preserve"> бохучу хаттаршна жоп лун дешнаш довза</w:t>
      </w:r>
      <w:r w:rsidRPr="00887271">
        <w:rPr>
          <w:rFonts w:ascii="Times New Roman" w:eastAsia="Times New Roman" w:hAnsi="Times New Roman" w:cs="Times New Roman"/>
          <w:sz w:val="24"/>
          <w:szCs w:val="24"/>
        </w:rPr>
        <w:t>;</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i/>
          <w:sz w:val="24"/>
          <w:szCs w:val="24"/>
        </w:rPr>
        <w:t>«муха?», «хьенан?», «стенан?»</w:t>
      </w:r>
      <w:r w:rsidRPr="00887271">
        <w:rPr>
          <w:rFonts w:ascii="Times New Roman" w:eastAsia="Times New Roman" w:hAnsi="Times New Roman" w:cs="Times New Roman"/>
          <w:iCs/>
          <w:sz w:val="24"/>
          <w:szCs w:val="24"/>
        </w:rPr>
        <w:t xml:space="preserve"> бохучу хаттаршна жоп лун дешнаш довза</w:t>
      </w:r>
      <w:r w:rsidRPr="00887271">
        <w:rPr>
          <w:rFonts w:ascii="Times New Roman" w:eastAsia="Times New Roman" w:hAnsi="Times New Roman" w:cs="Times New Roman"/>
          <w:sz w:val="24"/>
          <w:szCs w:val="24"/>
        </w:rPr>
        <w:t xml:space="preserve">; </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Ӏаларан Ӏалашоне, эмоцин иэшаре хьаьжжина, предложенин тайпа къасто; </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Ӏамийнчу нийсайаздаран бакъонех пайдаэца, царна йукъахь: адамийн цӀерашкахь, дайн цӀерашкахь, фамилешкахь,  дийнатийн цӀерашкахь, меттигийн цӀерашкахь доккха элп; дештӀаьхенийн цӀердешнашца къаьстина йазйар;</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дешнаш а, предложенеш а, 45 дашал сов барам боцу тексташ а нийса схьайазйан (йукъахдитарш а доцуш, элпаш а ца талхош); </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 Ӏамийна нийсайаздаран бакъонаш тидаме а оьцуш, дешнаш, предложенеш, 40 дашал сов барам боцу тексташ а олуш дӀайазйан (йукъахдитарш а доцуш, элпаш а ца талхош); </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опискаш, Ӏамийнчу бакъонашна долу гӀалаташ схьалаха а, нисдан а;</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Ӏаматан дошамех пайдаэца; </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нийсааларан (орфоэпин) норманаш, нийса интонаци (эшар) лар а йеш, барта диалоган а, монологан а аларш (билгалйинчу темина, тергамийн бух тӀехь 2-4 предложени) хӀитто; </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суьртан репродукцихула барта дийцар хӀотто;</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йешначун (хезначун) буха тӀехь барта а, йозанан кепахь а (1-2 предложени) цхьалхечу жамӀийн кеп кхолла;</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хаттаршца царна йукъара маьӀнийн уьйр а къастош, дешнех предложенеш хӀитто; </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декъалдарийн билгалдинчу масалийн анализ дӀайахьарехь декъалваран жанран башхаллаш йийцаре йан, текстийн-декъалдарийн хӀоттаман анализ йан;</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текстан тема билгалйаккха а, текстана цуьнан тема гойту цӀе тилла а;</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уьйр йоцчу предложенех, текстан дакъойх текст хӀотто;</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хаттаршна тӀе а тевжаш, 30-45 дешнийн барамехь дийцаран текстан ма-йарра схьайийцар дӀайаздан; </w:t>
      </w:r>
    </w:p>
    <w:p w:rsidR="00887271" w:rsidRPr="00887271" w:rsidRDefault="00887271" w:rsidP="006A6D8A">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шен дешнашца Ӏамийнчу кхетамийн маьӀнех кхето; Ӏамийнчу кхетамех пайдаэца.</w:t>
      </w:r>
    </w:p>
    <w:p w:rsidR="00887271" w:rsidRPr="00887271" w:rsidRDefault="00887271" w:rsidP="006A6D8A">
      <w:pPr>
        <w:spacing w:after="0" w:line="360" w:lineRule="auto"/>
        <w:jc w:val="both"/>
        <w:rPr>
          <w:rFonts w:ascii="Times New Roman" w:eastAsia="Calibri" w:hAnsi="Times New Roman" w:cs="Times New Roman"/>
          <w:b/>
          <w:sz w:val="24"/>
          <w:szCs w:val="24"/>
        </w:rPr>
      </w:pPr>
    </w:p>
    <w:p w:rsidR="00887271" w:rsidRPr="00887271" w:rsidRDefault="00887271" w:rsidP="006A6D8A">
      <w:pPr>
        <w:spacing w:after="0" w:line="360" w:lineRule="auto"/>
        <w:jc w:val="center"/>
        <w:rPr>
          <w:rFonts w:ascii="Times New Roman" w:eastAsia="Calibri" w:hAnsi="Times New Roman" w:cs="Times New Roman"/>
          <w:b/>
          <w:sz w:val="24"/>
          <w:szCs w:val="24"/>
        </w:rPr>
      </w:pPr>
      <w:r w:rsidRPr="00887271">
        <w:rPr>
          <w:rFonts w:ascii="Times New Roman" w:eastAsia="Calibri" w:hAnsi="Times New Roman" w:cs="Times New Roman"/>
          <w:b/>
          <w:sz w:val="24"/>
          <w:szCs w:val="24"/>
        </w:rPr>
        <w:t>3 КЛАСС</w:t>
      </w:r>
    </w:p>
    <w:p w:rsidR="00887271" w:rsidRPr="00887271" w:rsidRDefault="00887271" w:rsidP="006A6D8A">
      <w:pPr>
        <w:widowControl w:val="0"/>
        <w:autoSpaceDE w:val="0"/>
        <w:autoSpaceDN w:val="0"/>
        <w:spacing w:before="83" w:after="0" w:line="360" w:lineRule="auto"/>
        <w:jc w:val="both"/>
        <w:rPr>
          <w:rFonts w:ascii="Times New Roman" w:eastAsia="Times New Roman" w:hAnsi="Times New Roman" w:cs="Times New Roman"/>
          <w:bCs/>
          <w:sz w:val="24"/>
          <w:szCs w:val="24"/>
        </w:rPr>
      </w:pPr>
      <w:r w:rsidRPr="00887271">
        <w:rPr>
          <w:rFonts w:ascii="Times New Roman" w:eastAsia="Times New Roman" w:hAnsi="Times New Roman" w:cs="Times New Roman"/>
          <w:bCs/>
          <w:sz w:val="24"/>
          <w:szCs w:val="24"/>
        </w:rPr>
        <w:t>Дешархо Ӏемар ву:</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Calibri" w:hAnsi="Times New Roman" w:cs="Times New Roman"/>
          <w:sz w:val="24"/>
          <w:szCs w:val="24"/>
        </w:rPr>
      </w:pPr>
      <w:r w:rsidRPr="00887271">
        <w:rPr>
          <w:rFonts w:ascii="Times New Roman" w:eastAsia="Times New Roman" w:hAnsi="Times New Roman" w:cs="Times New Roman"/>
          <w:sz w:val="24"/>
          <w:szCs w:val="24"/>
        </w:rPr>
        <w:t>къоман тӀекеренан мотт санна нохчийн меттан маьӀнах кхето</w:t>
      </w:r>
      <w:r w:rsidRPr="00887271">
        <w:rPr>
          <w:rFonts w:ascii="Times New Roman" w:eastAsia="Calibri" w:hAnsi="Times New Roman" w:cs="Times New Roman"/>
          <w:sz w:val="24"/>
          <w:szCs w:val="24"/>
        </w:rPr>
        <w:t>;</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Calibri" w:hAnsi="Times New Roman" w:cs="Times New Roman"/>
          <w:sz w:val="24"/>
          <w:szCs w:val="24"/>
        </w:rPr>
      </w:pPr>
      <w:r w:rsidRPr="00887271">
        <w:rPr>
          <w:rFonts w:ascii="Times New Roman" w:eastAsia="Calibri" w:hAnsi="Times New Roman" w:cs="Times New Roman"/>
          <w:sz w:val="24"/>
          <w:szCs w:val="24"/>
        </w:rPr>
        <w:t>лингвистикин экспериментах мотт бовзаран некъах санна пайдаэца;</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билгалйинчу параметрашца дашехь а, дашехь доцуш а аьзнийн характеристика йан, дустар кхочушдан, классификаци йан.</w:t>
      </w:r>
      <w:r w:rsidRPr="00887271">
        <w:rPr>
          <w:rFonts w:ascii="Times New Roman" w:eastAsia="Times New Roman" w:hAnsi="Times New Roman" w:cs="Times New Roman"/>
          <w:sz w:val="24"/>
          <w:szCs w:val="24"/>
          <w:highlight w:val="yellow"/>
        </w:rPr>
        <w:t xml:space="preserve">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 дешан аьзнийн-элпийн анализ йан (транскрипци ца йеш);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цхьанаораман дешнаш а, цхьана дешан кепаш а къасто; цхьанаораман дешнаш а, синонимаш а къасто;</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билггал къасталучу морфемашца долчу дешнашкахь чаккхе, орам, дешхьалхе, суффикс схьалаха (каро);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синонимех а, антонимех а пайдаэцна меттигаш гучуйаха; тайп-тайпанчу къамелан дакъойн дешнашна синонимаш а, антонимаш а йало;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нийсачу а, тӀедеанчу а маьӀнехь далийна дешнаш (атта дешнаш) довза;</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текстехь дешан маьӀна къасто;</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къамелехь а, йозанехь а </w:t>
      </w:r>
      <w:r w:rsidRPr="00887271">
        <w:rPr>
          <w:rFonts w:ascii="Times New Roman" w:eastAsia="Times New Roman" w:hAnsi="Times New Roman" w:cs="Times New Roman"/>
          <w:i/>
          <w:sz w:val="24"/>
          <w:szCs w:val="24"/>
        </w:rPr>
        <w:t>-р, -хо, -ча</w:t>
      </w:r>
      <w:r w:rsidRPr="00887271">
        <w:rPr>
          <w:rFonts w:ascii="Times New Roman" w:eastAsia="Times New Roman" w:hAnsi="Times New Roman" w:cs="Times New Roman"/>
          <w:iCs/>
          <w:sz w:val="24"/>
          <w:szCs w:val="24"/>
        </w:rPr>
        <w:t xml:space="preserve"> суффиксашца долчу дешнех пайдаэца;</w:t>
      </w:r>
    </w:p>
    <w:p w:rsidR="00887271" w:rsidRPr="00887271" w:rsidRDefault="00887271" w:rsidP="006A6D8A">
      <w:pPr>
        <w:widowControl w:val="0"/>
        <w:numPr>
          <w:ilvl w:val="0"/>
          <w:numId w:val="16"/>
        </w:numPr>
        <w:autoSpaceDE w:val="0"/>
        <w:autoSpaceDN w:val="0"/>
        <w:spacing w:before="83" w:after="0" w:line="360" w:lineRule="auto"/>
        <w:ind w:hanging="76"/>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хьастаран-жимдаран суффиксийн гӀоьнца дешнаш кхолла </w:t>
      </w:r>
      <w:r w:rsidRPr="00887271">
        <w:rPr>
          <w:rFonts w:ascii="Times New Roman" w:eastAsia="Times New Roman" w:hAnsi="Times New Roman" w:cs="Times New Roman"/>
          <w:i/>
          <w:sz w:val="24"/>
          <w:szCs w:val="24"/>
        </w:rPr>
        <w:t>(цӀа-цӀелиг, кема-кемалг…);</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цӀердешнаш довза; цӀердешнийн грамматикин билгалонаш къасто: класс, терахь, дожар;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билгалдешнаш довза; билгалдешнийн грамматикин билгалонаш къасто: класс, терахь, дожар;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лааме а, лаамаза а билгалдешнаш къасто;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цхьаллин йа дукхаллин терахьан бен кеп йоцу  цӀердешнаш къасто (довза);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хандешнаш довза; </w:t>
      </w:r>
      <w:r w:rsidRPr="00887271">
        <w:rPr>
          <w:rFonts w:ascii="Times New Roman" w:eastAsia="Times New Roman" w:hAnsi="Times New Roman" w:cs="Times New Roman"/>
          <w:i/>
          <w:sz w:val="24"/>
          <w:szCs w:val="24"/>
        </w:rPr>
        <w:t xml:space="preserve">«хӀун дан?» </w:t>
      </w:r>
      <w:r w:rsidRPr="00887271">
        <w:rPr>
          <w:rFonts w:ascii="Times New Roman" w:eastAsia="Times New Roman" w:hAnsi="Times New Roman" w:cs="Times New Roman"/>
          <w:iCs/>
          <w:sz w:val="24"/>
          <w:szCs w:val="24"/>
        </w:rPr>
        <w:t>бохучу хаттарна жоп лун</w:t>
      </w:r>
      <w:r w:rsidRPr="00887271">
        <w:rPr>
          <w:rFonts w:ascii="Times New Roman" w:eastAsia="Times New Roman" w:hAnsi="Times New Roman" w:cs="Times New Roman"/>
          <w:i/>
          <w:sz w:val="24"/>
          <w:szCs w:val="24"/>
        </w:rPr>
        <w:t xml:space="preserve"> </w:t>
      </w:r>
      <w:r w:rsidRPr="00887271">
        <w:rPr>
          <w:rFonts w:ascii="Times New Roman" w:eastAsia="Times New Roman" w:hAnsi="Times New Roman" w:cs="Times New Roman"/>
          <w:iCs/>
          <w:sz w:val="24"/>
          <w:szCs w:val="24"/>
        </w:rPr>
        <w:t>хандешнаш къасто</w:t>
      </w:r>
      <w:r w:rsidRPr="00887271">
        <w:rPr>
          <w:rFonts w:ascii="Times New Roman" w:eastAsia="Times New Roman" w:hAnsi="Times New Roman" w:cs="Times New Roman"/>
          <w:sz w:val="24"/>
          <w:szCs w:val="24"/>
        </w:rPr>
        <w:t>; хандешнийн хан билгалйаккха;</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йаххьийн цӀерметдешнаш (йуьхьанцарчу кепехь) довза; йаххьийн цӀерметдешнех, текстехь  ца оьшу йух-йуха аларш дӀадахархьама, пайдаэца;</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дештӀаьхьенаш а, дешхьалхенаш а къасто;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аларан Ӏалашоне а, эмоцин иэшаре а хьаьжжина, предложенин тайпа къасто;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предложенин коьрта а, коьртаза (тайпанашка а ца йоькъуш) меженаш лаха;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йаьржина а, йаьржаза а предложенеш йовза;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дешнаш, предложенеш, 60 дашал сов барам боцу тексташ нийса схьайазйан;</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Ӏамийна нийсайаздаран бакъонаш тидаме а оьцуш, 55 дашал сов барам боцу тексташ олуш дӀайазйан;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опискаш а, Ӏамийнчу бакъонашна долу гӀалаташ а лаха, нисдан;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тайп-тайпанчу тайпанийн текстех кхета, текстехь балийна (белла) хаам схьалаха;</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бешначу (хезначу) хааман буха тӀехь барта а, йозанехь а (1-2 предложени) цхьалхечу жамӀийн кеп кхолла;</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нийсааларан (орфоэпин) норманаш, нийса интонаци (иэшар) лар а йеш, барта диалоган а, монологан а аларш (билгалйинчу темина, тергамийн буха тӀехь 3-5 предложенех) хӀитто; къамелан этикетан норманех пайда а оьцуш, шайца кхайкхар, дехар, бехк цабиллар, баркалла алар, духатохар долу йаккхий йоцу барта а, йозанан а тексташ (2-4 предложени) кхолла;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текстехь предложенийн уьйр къасто (</w:t>
      </w:r>
      <w:r w:rsidRPr="00887271">
        <w:rPr>
          <w:rFonts w:ascii="Times New Roman" w:eastAsia="Times New Roman" w:hAnsi="Times New Roman" w:cs="Times New Roman"/>
          <w:b/>
          <w:i/>
          <w:sz w:val="24"/>
          <w:szCs w:val="24"/>
        </w:rPr>
        <w:t xml:space="preserve">а </w:t>
      </w:r>
      <w:r w:rsidRPr="00887271">
        <w:rPr>
          <w:rFonts w:ascii="Times New Roman" w:eastAsia="Times New Roman" w:hAnsi="Times New Roman" w:cs="Times New Roman"/>
          <w:bCs/>
          <w:iCs/>
          <w:sz w:val="24"/>
          <w:szCs w:val="24"/>
        </w:rPr>
        <w:t>хуттурган гӀоьнца</w:t>
      </w:r>
      <w:r w:rsidRPr="00887271">
        <w:rPr>
          <w:rFonts w:ascii="Times New Roman" w:eastAsia="Times New Roman" w:hAnsi="Times New Roman" w:cs="Times New Roman"/>
          <w:sz w:val="24"/>
          <w:szCs w:val="24"/>
        </w:rPr>
        <w:t xml:space="preserve">);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текстехь коьрта дешнаш къасто;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текстан тема а, текстан коьрта ойла а билгалйаккха;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текстан дакъош (абзацаш) билгалдаха а, коьртачу дешнийн  йа предложенийн  гӀоьнца церан маьӀнийн чулацам гайта а;</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текстан план хӀотто, цунна тӀоьхула текст кхолла а, текст нисйан а;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йеллачу, массара цхьаьна йа ша хӀоттийнчу планаца ма-дарра схьадийцар дӀайаздан;</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шен дешнашца Ӏамийнчу кхетамийн маьӀнех кхето; Ӏамийнчу кхетамех пайдаэца; </w:t>
      </w:r>
    </w:p>
    <w:p w:rsidR="00887271" w:rsidRPr="00887271" w:rsidRDefault="00887271" w:rsidP="006A6D8A">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дошаман гӀоьнца дешан маьӀна нисдан;</w:t>
      </w:r>
    </w:p>
    <w:p w:rsidR="006A6D8A" w:rsidRPr="00FC6224" w:rsidRDefault="00887271" w:rsidP="00FC6224">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мини-таллам дӀабахьа, проектан гӀуллакхдарехь дакъалаца.</w:t>
      </w:r>
    </w:p>
    <w:p w:rsidR="00887271" w:rsidRPr="00887271" w:rsidRDefault="00887271" w:rsidP="006A6D8A">
      <w:pPr>
        <w:spacing w:after="0" w:line="360" w:lineRule="auto"/>
        <w:jc w:val="center"/>
        <w:rPr>
          <w:rFonts w:ascii="Times New Roman" w:eastAsia="Calibri" w:hAnsi="Times New Roman" w:cs="Times New Roman"/>
          <w:b/>
          <w:sz w:val="24"/>
          <w:szCs w:val="24"/>
        </w:rPr>
      </w:pPr>
      <w:r w:rsidRPr="00887271">
        <w:rPr>
          <w:rFonts w:ascii="Times New Roman" w:eastAsia="Calibri" w:hAnsi="Times New Roman" w:cs="Times New Roman"/>
          <w:b/>
          <w:sz w:val="24"/>
          <w:szCs w:val="24"/>
        </w:rPr>
        <w:t>4 КЛАСС</w:t>
      </w:r>
    </w:p>
    <w:p w:rsidR="00887271" w:rsidRPr="00887271" w:rsidRDefault="00887271" w:rsidP="006A6D8A">
      <w:pPr>
        <w:spacing w:after="0" w:line="276" w:lineRule="auto"/>
        <w:jc w:val="both"/>
        <w:rPr>
          <w:rFonts w:ascii="Times New Roman" w:eastAsia="Calibri" w:hAnsi="Times New Roman" w:cs="Times New Roman"/>
          <w:bCs/>
          <w:sz w:val="24"/>
          <w:szCs w:val="24"/>
        </w:rPr>
      </w:pPr>
      <w:r w:rsidRPr="00887271">
        <w:rPr>
          <w:rFonts w:ascii="Times New Roman" w:eastAsia="Calibri" w:hAnsi="Times New Roman" w:cs="Times New Roman"/>
          <w:bCs/>
          <w:sz w:val="24"/>
          <w:szCs w:val="24"/>
        </w:rPr>
        <w:t>Дешархо Ӏемар ву:</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Россин Федерацин махкахь меттан а, культурин а тайп-тайпаналлех кхета, мотт халкъан син-оьздангаллин коьртачу мехаллех цхьаъ хилар тӀеэца;</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тӀекеренан коьртачу гӀирсах санна, меттан маьӀнах кхета; Нохчийн республикин пачхьалкхан а, къоман тӀекеренан а мотт санна, нохчийн меттан меттигах кхета;</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нийса барта а, йозанан а къамел адаман оьздангаллин йукъара гайтам санна тӀеэца;</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деллачу дешнашна синонимаш йало; деллачу дешнашна антонимаш йало; </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къамелехь маьӀна нисдан оьшу дешнаш гучудаха, контекстехула дешан маьӀна къасто;</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атта схьакъасталучу морфемашца долчу дешнийн хӀоттамехула таллам бан; дешан хӀоттаман  схема хӀотто; дешан хӀоттам  йеллачу схемица цхьаьнабало; </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карайерзийнчу грамматикин билгалонийн комплексца (Ӏамийнчун барамехь), дош билггалчу къамелан декъан хилар къасто; </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цӀердешнийн грамматикин билгалонаш къасто: легар, класс, терахь, дожар; </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билгалдешнийн грамматикин билгалонаш къасто: терахь, дожар, кеп (</w:t>
      </w:r>
      <w:r w:rsidRPr="00887271">
        <w:rPr>
          <w:rFonts w:ascii="Times New Roman" w:eastAsia="Times New Roman" w:hAnsi="Times New Roman" w:cs="Times New Roman"/>
          <w:i/>
          <w:sz w:val="24"/>
          <w:szCs w:val="24"/>
        </w:rPr>
        <w:t>лааме, лаамаза</w:t>
      </w:r>
      <w:r w:rsidRPr="00887271">
        <w:rPr>
          <w:rFonts w:ascii="Times New Roman" w:eastAsia="Times New Roman" w:hAnsi="Times New Roman" w:cs="Times New Roman"/>
          <w:sz w:val="24"/>
          <w:szCs w:val="24"/>
        </w:rPr>
        <w:t xml:space="preserve">); </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билгалдешнаш дожарца лего;</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терахьдешнаш довза а, царах пайдаэца а, масаллин а, рогӀаллин а терахьдешнаш къасто;</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хандешан билгалза кеп къасто (схьалаха); хандешан хан къасто; </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йуьхьан цӀерметдешан йуьхьанцарчу кепан грамматикин билгалонаш къасто: йуьхь, терахь; йаххьийн цӀерметдешнех, текстехь  ца оьшу йух-йуха аларш дӀадахархьама, пайдаэца;</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дош, дешнийн цхьаьнакхетар, предложени къасто (йовза); </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аларан Ӏалашоне а, эмоцин иэшаре а хьаьжжина а, предложенийн классификаци йан;</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йаьржина а, йаьржаза а предложенеш йовза; </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цхьанатайпанчу меженашца йолу предложенеш йовза; цхьанатайпанчу меженашца йолу предложенеш  хӀитто; цхьанатайпанчу меженашца йолчу предложенех къамелехь пайдаэца;</w:t>
      </w:r>
    </w:p>
    <w:p w:rsidR="00887271" w:rsidRPr="00887271" w:rsidRDefault="00887271" w:rsidP="006A6D8A">
      <w:pPr>
        <w:widowControl w:val="0"/>
        <w:numPr>
          <w:ilvl w:val="0"/>
          <w:numId w:val="17"/>
        </w:numPr>
        <w:autoSpaceDE w:val="0"/>
        <w:autoSpaceDN w:val="0"/>
        <w:spacing w:before="40" w:after="0" w:line="360" w:lineRule="auto"/>
        <w:ind w:left="709" w:hanging="283"/>
        <w:jc w:val="both"/>
        <w:rPr>
          <w:rFonts w:ascii="Times New Roman" w:eastAsia="Times New Roman" w:hAnsi="Times New Roman" w:cs="Times New Roman"/>
          <w:sz w:val="24"/>
          <w:szCs w:val="24"/>
        </w:rPr>
      </w:pPr>
      <w:r w:rsidRPr="00887271">
        <w:rPr>
          <w:rFonts w:ascii="Times New Roman" w:eastAsia="Calibri" w:hAnsi="Times New Roman" w:cs="Times New Roman"/>
          <w:sz w:val="24"/>
          <w:szCs w:val="24"/>
        </w:rPr>
        <w:t>цхьалхе йаьржина предложенеш а, шина цхьалхечу предложенех лаьтта чолхе предложенеш а дӀасакъасто; цхьалхечу предложенина синтаксисан таллам бан</w:t>
      </w:r>
      <w:r w:rsidRPr="00887271">
        <w:rPr>
          <w:rFonts w:ascii="Times New Roman" w:eastAsia="Times New Roman" w:hAnsi="Times New Roman" w:cs="Times New Roman"/>
          <w:sz w:val="24"/>
          <w:szCs w:val="24"/>
        </w:rPr>
        <w:t xml:space="preserve">; </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Ӏамийнчу нийсайаздаран бакъонех пайдаэца, царна йукъахь: долахь цӀерашкахь доккха элп; йукъарчу цӀерашкахь а, кхечу къамелан дакъошкахь а (нохчийн меттан дешнашкахь) </w:t>
      </w:r>
      <w:r w:rsidRPr="00887271">
        <w:rPr>
          <w:rFonts w:ascii="Times New Roman" w:eastAsia="Times New Roman" w:hAnsi="Times New Roman" w:cs="Times New Roman"/>
          <w:i/>
          <w:sz w:val="24"/>
          <w:szCs w:val="24"/>
        </w:rPr>
        <w:t>я, яь, ю, юь, е (ё)</w:t>
      </w:r>
      <w:r w:rsidRPr="00887271">
        <w:rPr>
          <w:rFonts w:ascii="Times New Roman" w:eastAsia="Times New Roman" w:hAnsi="Times New Roman" w:cs="Times New Roman"/>
          <w:sz w:val="24"/>
          <w:szCs w:val="24"/>
        </w:rPr>
        <w:t xml:space="preserve"> элпаш; тӀеэцначу (йукъарчу) дешнашкахь а, кхечу къамелан дакъошкахь а  </w:t>
      </w:r>
      <w:r w:rsidRPr="00887271">
        <w:rPr>
          <w:rFonts w:ascii="Times New Roman" w:eastAsia="Times New Roman" w:hAnsi="Times New Roman" w:cs="Times New Roman"/>
          <w:i/>
          <w:sz w:val="24"/>
          <w:szCs w:val="24"/>
        </w:rPr>
        <w:t>я, ю, е (ё)</w:t>
      </w:r>
      <w:r w:rsidRPr="00887271">
        <w:rPr>
          <w:rFonts w:ascii="Times New Roman" w:eastAsia="Times New Roman" w:hAnsi="Times New Roman" w:cs="Times New Roman"/>
          <w:sz w:val="24"/>
          <w:szCs w:val="24"/>
        </w:rPr>
        <w:t xml:space="preserve"> элпаш; долахь цӀерашкахь </w:t>
      </w:r>
      <w:r w:rsidRPr="00887271">
        <w:rPr>
          <w:rFonts w:ascii="Times New Roman" w:eastAsia="Times New Roman" w:hAnsi="Times New Roman" w:cs="Times New Roman"/>
          <w:i/>
          <w:sz w:val="24"/>
          <w:szCs w:val="24"/>
        </w:rPr>
        <w:t>я, яь, ю, юь, е (ё)</w:t>
      </w:r>
      <w:r w:rsidRPr="00887271">
        <w:rPr>
          <w:rFonts w:ascii="Times New Roman" w:eastAsia="Times New Roman" w:hAnsi="Times New Roman" w:cs="Times New Roman"/>
          <w:sz w:val="24"/>
          <w:szCs w:val="24"/>
        </w:rPr>
        <w:t xml:space="preserve">, тӀеэцначу (долахь цӀерашкахь)  </w:t>
      </w:r>
      <w:r w:rsidRPr="00887271">
        <w:rPr>
          <w:rFonts w:ascii="Times New Roman" w:eastAsia="Times New Roman" w:hAnsi="Times New Roman" w:cs="Times New Roman"/>
          <w:i/>
          <w:sz w:val="24"/>
          <w:szCs w:val="24"/>
        </w:rPr>
        <w:t>я, ю, е (ё)</w:t>
      </w:r>
      <w:r w:rsidRPr="00887271">
        <w:rPr>
          <w:rFonts w:ascii="Times New Roman" w:eastAsia="Times New Roman" w:hAnsi="Times New Roman" w:cs="Times New Roman"/>
          <w:sz w:val="24"/>
          <w:szCs w:val="24"/>
        </w:rPr>
        <w:t xml:space="preserve"> элпаш; мукъаза элпаш </w:t>
      </w:r>
      <w:r w:rsidRPr="00887271">
        <w:rPr>
          <w:rFonts w:ascii="Times New Roman" w:eastAsia="Times New Roman" w:hAnsi="Times New Roman" w:cs="Times New Roman"/>
          <w:i/>
          <w:sz w:val="24"/>
          <w:szCs w:val="24"/>
        </w:rPr>
        <w:t>(къ, кӀ, кх, гӀ и т.д.)</w:t>
      </w:r>
      <w:r w:rsidRPr="00887271">
        <w:rPr>
          <w:rFonts w:ascii="Times New Roman" w:eastAsia="Times New Roman" w:hAnsi="Times New Roman" w:cs="Times New Roman"/>
          <w:sz w:val="24"/>
          <w:szCs w:val="24"/>
        </w:rPr>
        <w:t xml:space="preserve">;    </w:t>
      </w:r>
      <w:r w:rsidRPr="00887271">
        <w:rPr>
          <w:rFonts w:ascii="Times New Roman" w:eastAsia="Times New Roman" w:hAnsi="Times New Roman" w:cs="Times New Roman"/>
          <w:i/>
          <w:sz w:val="24"/>
          <w:szCs w:val="24"/>
        </w:rPr>
        <w:t xml:space="preserve">-эв,-аьв,-ев </w:t>
      </w:r>
      <w:r w:rsidRPr="00887271">
        <w:rPr>
          <w:rFonts w:ascii="Times New Roman" w:eastAsia="Times New Roman" w:hAnsi="Times New Roman" w:cs="Times New Roman"/>
          <w:iCs/>
          <w:sz w:val="24"/>
          <w:szCs w:val="24"/>
        </w:rPr>
        <w:t>йаздаран бакъонаш</w:t>
      </w:r>
      <w:r w:rsidRPr="00887271">
        <w:rPr>
          <w:rFonts w:ascii="Times New Roman" w:eastAsia="Times New Roman" w:hAnsi="Times New Roman" w:cs="Times New Roman"/>
          <w:sz w:val="24"/>
          <w:szCs w:val="24"/>
        </w:rPr>
        <w:t xml:space="preserve">; оьрсийн маттера а, оьрсийн маттехула а тӀеэцначу дешнашкахь </w:t>
      </w:r>
      <w:r w:rsidRPr="00887271">
        <w:rPr>
          <w:rFonts w:ascii="Times New Roman" w:eastAsia="Times New Roman" w:hAnsi="Times New Roman" w:cs="Times New Roman"/>
          <w:i/>
          <w:sz w:val="24"/>
          <w:szCs w:val="24"/>
        </w:rPr>
        <w:t xml:space="preserve">щ, ь, ы, ф </w:t>
      </w:r>
      <w:r w:rsidRPr="00887271">
        <w:rPr>
          <w:rFonts w:ascii="Times New Roman" w:eastAsia="Times New Roman" w:hAnsi="Times New Roman" w:cs="Times New Roman"/>
          <w:iCs/>
          <w:sz w:val="24"/>
          <w:szCs w:val="24"/>
        </w:rPr>
        <w:t>элпаш йаздар</w:t>
      </w:r>
      <w:r w:rsidRPr="00887271">
        <w:rPr>
          <w:rFonts w:ascii="Times New Roman" w:eastAsia="Times New Roman" w:hAnsi="Times New Roman" w:cs="Times New Roman"/>
          <w:sz w:val="24"/>
          <w:szCs w:val="24"/>
        </w:rPr>
        <w:t>; мукъа аьзнаш [</w:t>
      </w:r>
      <w:r w:rsidRPr="00887271">
        <w:rPr>
          <w:rFonts w:ascii="Times New Roman" w:eastAsia="Times New Roman" w:hAnsi="Times New Roman" w:cs="Times New Roman"/>
          <w:i/>
          <w:sz w:val="24"/>
          <w:szCs w:val="24"/>
        </w:rPr>
        <w:t>и</w:t>
      </w:r>
      <w:r w:rsidRPr="00887271">
        <w:rPr>
          <w:rFonts w:ascii="Times New Roman" w:eastAsia="Times New Roman" w:hAnsi="Times New Roman" w:cs="Times New Roman"/>
          <w:iCs/>
          <w:sz w:val="24"/>
          <w:szCs w:val="24"/>
        </w:rPr>
        <w:t>]</w:t>
      </w:r>
      <w:r w:rsidRPr="00887271">
        <w:rPr>
          <w:rFonts w:ascii="Times New Roman" w:eastAsia="Times New Roman" w:hAnsi="Times New Roman" w:cs="Times New Roman"/>
          <w:i/>
          <w:sz w:val="24"/>
          <w:szCs w:val="24"/>
        </w:rPr>
        <w:t xml:space="preserve">, </w:t>
      </w:r>
      <w:r w:rsidRPr="00887271">
        <w:rPr>
          <w:rFonts w:ascii="Times New Roman" w:eastAsia="Times New Roman" w:hAnsi="Times New Roman" w:cs="Times New Roman"/>
          <w:iCs/>
          <w:sz w:val="24"/>
          <w:szCs w:val="24"/>
        </w:rPr>
        <w:t>[</w:t>
      </w:r>
      <w:r w:rsidRPr="00887271">
        <w:rPr>
          <w:rFonts w:ascii="Times New Roman" w:eastAsia="Times New Roman" w:hAnsi="Times New Roman" w:cs="Times New Roman"/>
          <w:i/>
          <w:sz w:val="24"/>
          <w:szCs w:val="24"/>
        </w:rPr>
        <w:t>уь</w:t>
      </w:r>
      <w:r w:rsidRPr="00887271">
        <w:rPr>
          <w:rFonts w:ascii="Times New Roman" w:eastAsia="Times New Roman" w:hAnsi="Times New Roman" w:cs="Times New Roman"/>
          <w:iCs/>
          <w:sz w:val="24"/>
          <w:szCs w:val="24"/>
        </w:rPr>
        <w:t xml:space="preserve">] </w:t>
      </w:r>
      <w:r w:rsidRPr="00887271">
        <w:rPr>
          <w:rFonts w:ascii="Times New Roman" w:eastAsia="Times New Roman" w:hAnsi="Times New Roman" w:cs="Times New Roman"/>
          <w:iCs/>
          <w:sz w:val="24"/>
          <w:szCs w:val="24"/>
          <w:lang w:bidi="ar-AE"/>
        </w:rPr>
        <w:t xml:space="preserve">деха хилар гойтуш, </w:t>
      </w:r>
      <w:r w:rsidRPr="00887271">
        <w:rPr>
          <w:rFonts w:ascii="Times New Roman" w:eastAsia="Times New Roman" w:hAnsi="Times New Roman" w:cs="Times New Roman"/>
          <w:i/>
          <w:sz w:val="24"/>
          <w:szCs w:val="24"/>
          <w:lang w:bidi="ar-AE"/>
        </w:rPr>
        <w:t>й</w:t>
      </w:r>
      <w:r w:rsidRPr="00887271">
        <w:rPr>
          <w:rFonts w:ascii="Times New Roman" w:eastAsia="Times New Roman" w:hAnsi="Times New Roman" w:cs="Times New Roman"/>
          <w:iCs/>
          <w:sz w:val="24"/>
          <w:szCs w:val="24"/>
          <w:lang w:bidi="ar-AE"/>
        </w:rPr>
        <w:t xml:space="preserve"> элп йаздар</w:t>
      </w:r>
      <w:r w:rsidRPr="00887271">
        <w:rPr>
          <w:rFonts w:ascii="Times New Roman" w:eastAsia="Times New Roman" w:hAnsi="Times New Roman" w:cs="Times New Roman"/>
          <w:sz w:val="24"/>
          <w:szCs w:val="24"/>
        </w:rPr>
        <w:t xml:space="preserve">; йеха а, йоца дифтонгаш </w:t>
      </w:r>
      <w:r w:rsidRPr="00887271">
        <w:rPr>
          <w:rFonts w:ascii="Times New Roman" w:eastAsia="Times New Roman" w:hAnsi="Times New Roman" w:cs="Times New Roman"/>
          <w:i/>
          <w:sz w:val="24"/>
          <w:szCs w:val="24"/>
        </w:rPr>
        <w:t>иэ, уо</w:t>
      </w:r>
      <w:r w:rsidRPr="00887271">
        <w:rPr>
          <w:rFonts w:ascii="Times New Roman" w:eastAsia="Times New Roman" w:hAnsi="Times New Roman" w:cs="Times New Roman"/>
          <w:sz w:val="24"/>
          <w:szCs w:val="24"/>
        </w:rPr>
        <w:t xml:space="preserve">; чаккхенгахь </w:t>
      </w:r>
      <w:r w:rsidRPr="00887271">
        <w:rPr>
          <w:rFonts w:ascii="Times New Roman" w:eastAsia="Times New Roman" w:hAnsi="Times New Roman" w:cs="Times New Roman"/>
          <w:i/>
          <w:sz w:val="24"/>
          <w:szCs w:val="24"/>
        </w:rPr>
        <w:t xml:space="preserve">-г, -к </w:t>
      </w:r>
      <w:r w:rsidRPr="00887271">
        <w:rPr>
          <w:rFonts w:ascii="Times New Roman" w:eastAsia="Times New Roman" w:hAnsi="Times New Roman" w:cs="Times New Roman"/>
          <w:iCs/>
          <w:sz w:val="24"/>
          <w:szCs w:val="24"/>
        </w:rPr>
        <w:t>элпаш долчу цӀердешнашкахь</w:t>
      </w:r>
      <w:r w:rsidRPr="00887271">
        <w:rPr>
          <w:rFonts w:ascii="Times New Roman" w:eastAsia="Times New Roman" w:hAnsi="Times New Roman" w:cs="Times New Roman"/>
          <w:i/>
          <w:sz w:val="24"/>
          <w:szCs w:val="24"/>
        </w:rPr>
        <w:t xml:space="preserve"> </w:t>
      </w:r>
      <w:r w:rsidRPr="00887271">
        <w:rPr>
          <w:rFonts w:ascii="Times New Roman" w:eastAsia="Times New Roman" w:hAnsi="Times New Roman" w:cs="Times New Roman"/>
          <w:b/>
          <w:i/>
          <w:sz w:val="24"/>
          <w:szCs w:val="24"/>
        </w:rPr>
        <w:t>а</w:t>
      </w:r>
      <w:r w:rsidRPr="00887271">
        <w:rPr>
          <w:rFonts w:ascii="Times New Roman" w:eastAsia="Times New Roman" w:hAnsi="Times New Roman" w:cs="Times New Roman"/>
          <w:sz w:val="24"/>
          <w:szCs w:val="24"/>
        </w:rPr>
        <w:t xml:space="preserve"> и </w:t>
      </w:r>
      <w:r w:rsidRPr="00887271">
        <w:rPr>
          <w:rFonts w:ascii="Times New Roman" w:eastAsia="Times New Roman" w:hAnsi="Times New Roman" w:cs="Times New Roman"/>
          <w:b/>
          <w:i/>
          <w:sz w:val="24"/>
          <w:szCs w:val="24"/>
        </w:rPr>
        <w:t>и</w:t>
      </w:r>
      <w:r w:rsidRPr="00887271">
        <w:rPr>
          <w:rFonts w:ascii="Times New Roman" w:eastAsia="Times New Roman" w:hAnsi="Times New Roman" w:cs="Times New Roman"/>
          <w:sz w:val="24"/>
          <w:szCs w:val="24"/>
        </w:rPr>
        <w:t xml:space="preserve"> элпаш; дешан чаккхенгахь шала мукъаза элпаш; нохчийн меттан шалха мукъаза элпаш; дешан чаккхенгахь </w:t>
      </w:r>
      <w:r w:rsidRPr="00887271">
        <w:rPr>
          <w:rFonts w:ascii="Times New Roman" w:eastAsia="Times New Roman" w:hAnsi="Times New Roman" w:cs="Times New Roman"/>
          <w:b/>
          <w:i/>
          <w:sz w:val="24"/>
          <w:szCs w:val="24"/>
        </w:rPr>
        <w:t>н</w:t>
      </w:r>
      <w:r w:rsidRPr="00887271">
        <w:rPr>
          <w:rFonts w:ascii="Times New Roman" w:eastAsia="Times New Roman" w:hAnsi="Times New Roman" w:cs="Times New Roman"/>
          <w:sz w:val="24"/>
          <w:szCs w:val="24"/>
        </w:rPr>
        <w:t xml:space="preserve">; цӀердешнашца а, йаххьийн цӀерметдешнашца а дештӀаьхьенийн къаьстина йазйар; </w:t>
      </w:r>
      <w:r w:rsidRPr="00887271">
        <w:rPr>
          <w:rFonts w:ascii="Times New Roman" w:eastAsia="Times New Roman" w:hAnsi="Times New Roman" w:cs="Times New Roman"/>
          <w:i/>
          <w:sz w:val="24"/>
          <w:szCs w:val="24"/>
        </w:rPr>
        <w:t>ца, ма</w:t>
      </w:r>
      <w:r w:rsidRPr="00887271">
        <w:rPr>
          <w:rFonts w:ascii="Times New Roman" w:eastAsia="Times New Roman" w:hAnsi="Times New Roman" w:cs="Times New Roman"/>
          <w:sz w:val="24"/>
          <w:szCs w:val="24"/>
        </w:rPr>
        <w:t xml:space="preserve"> дакъалгийн хандешнашца къаьстина йаздар; </w:t>
      </w:r>
      <w:r w:rsidRPr="00887271">
        <w:rPr>
          <w:rFonts w:ascii="Times New Roman" w:eastAsia="Times New Roman" w:hAnsi="Times New Roman" w:cs="Times New Roman"/>
          <w:i/>
          <w:sz w:val="24"/>
          <w:szCs w:val="24"/>
        </w:rPr>
        <w:t xml:space="preserve">й, ъ, ь </w:t>
      </w:r>
      <w:r w:rsidRPr="00887271">
        <w:rPr>
          <w:rFonts w:ascii="Times New Roman" w:eastAsia="Times New Roman" w:hAnsi="Times New Roman" w:cs="Times New Roman"/>
          <w:iCs/>
          <w:sz w:val="24"/>
          <w:szCs w:val="24"/>
        </w:rPr>
        <w:t>долчу дешнийн сехьадаккхар</w:t>
      </w:r>
      <w:r w:rsidRPr="00887271">
        <w:rPr>
          <w:rFonts w:ascii="Times New Roman" w:eastAsia="Times New Roman" w:hAnsi="Times New Roman" w:cs="Times New Roman"/>
          <w:sz w:val="24"/>
          <w:szCs w:val="24"/>
        </w:rPr>
        <w:t xml:space="preserve">; шала мукъазчу элпашца долчу дешнийн сехьадаккхар; шалхачу мукъазчу элпашца долчу дешнийн сехьадаккхар; дукхаллин терахьан цӀердешнийн чаккхенаш; дешхьалхенийн цхьаьна а, къаьстина а </w:t>
      </w:r>
      <w:r w:rsidRPr="00887271">
        <w:rPr>
          <w:rFonts w:ascii="Times New Roman" w:eastAsia="Times New Roman" w:hAnsi="Times New Roman" w:cs="Times New Roman"/>
          <w:i/>
          <w:sz w:val="24"/>
          <w:szCs w:val="24"/>
        </w:rPr>
        <w:t xml:space="preserve">(ца, ма, а) </w:t>
      </w:r>
      <w:r w:rsidRPr="00887271">
        <w:rPr>
          <w:rFonts w:ascii="Times New Roman" w:eastAsia="Times New Roman" w:hAnsi="Times New Roman" w:cs="Times New Roman"/>
          <w:iCs/>
          <w:sz w:val="24"/>
          <w:szCs w:val="24"/>
        </w:rPr>
        <w:t>йазйар</w:t>
      </w:r>
      <w:r w:rsidRPr="00887271">
        <w:rPr>
          <w:rFonts w:ascii="Times New Roman" w:eastAsia="Times New Roman" w:hAnsi="Times New Roman" w:cs="Times New Roman"/>
          <w:sz w:val="24"/>
          <w:szCs w:val="24"/>
        </w:rPr>
        <w:t xml:space="preserve">; </w:t>
      </w:r>
      <w:r w:rsidRPr="00887271">
        <w:rPr>
          <w:rFonts w:ascii="Times New Roman" w:eastAsia="Times New Roman" w:hAnsi="Times New Roman" w:cs="Times New Roman"/>
          <w:i/>
          <w:iCs/>
          <w:sz w:val="24"/>
          <w:szCs w:val="24"/>
        </w:rPr>
        <w:t>а</w:t>
      </w:r>
      <w:r w:rsidRPr="00887271">
        <w:rPr>
          <w:rFonts w:ascii="Times New Roman" w:eastAsia="Times New Roman" w:hAnsi="Times New Roman" w:cs="Times New Roman"/>
          <w:sz w:val="24"/>
          <w:szCs w:val="24"/>
        </w:rPr>
        <w:t xml:space="preserve"> хуттурго а, хуттургаш йоцуш а  цхьаьнатоьхначу цхьанатайпанара меженашца йолчу предложенешкахь сацаран хьаьркаш; шина цхьалхечу предложенех лаьттачу чолхечу предложенехь сацаран хьаьркаш;</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80 дашал сов барам боцу тексташ нийса схьайазйан; </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Ӏамийна нийсайаздаран бакъонаш тидаме а оьцуш, 75 дашал сов барам боцу тексташ олуш дӀайазйан;</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опискаш, Ӏамийнчу бакъонашна орфографин а, пунктуацин а гӀалаташ схьалаха а, нисдан а; </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тӀекеренан хьолах кхета (муьлхачу Ӏалашонца, хьаьнца, мичахь  хуьлуш йу тӀекере); тӀекеренан хьолахь  нийса (адекватни) меттан гӀирсаш харжа; </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нийса интонаци, къамелан зӀе хиларан норманаш, орфоэпин норманаш ларйеш, барта диалоган а, монологан а аларш (4-6 предложени) хӀитто;</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барта а, йозанан кепахь (йозанан тӀекеренан билгалчу хьолана лерина (кехаташ, декъалваран открыткаш, дӀакхайкхорш (объявленеш), и.д.кх.) а, йаккхий йоцу тексташ (3-5 предложенех) кхолла;</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текстан тема а, коьрта ойла а къасто; темина йа коьртачу ойланна тӀе а тевжаш, текстана ша цӀе тилла; </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 предложенийн а, текстан дакъойн а къеп нисйан; </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йеллачу тексташна план хӀотто;</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текст ма-йарра схьайийцар кхочушдан (барта а, йозанан кепахь а); </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текст хоржуш (йукъ-йукъара) схьайийцар кхочушдан (барта); </w:t>
      </w:r>
    </w:p>
    <w:p w:rsidR="00887271" w:rsidRPr="00887271"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билгалйинчу теманашца сочиненеш йазйан (хьалххе кечам биначул тӀаьхьа);</w:t>
      </w:r>
    </w:p>
    <w:p w:rsidR="006A6D8A"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довзийтаран, талламан йешар, хаам лахар кхочушдан; бешначу (хезначу) хааман буха тӀехь барта а, йозанан кепехь а цхьалхечу жамӀийн кепаш йало; </w:t>
      </w:r>
    </w:p>
    <w:p w:rsidR="00887271" w:rsidRPr="006A6D8A"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6A6D8A">
        <w:rPr>
          <w:rFonts w:ascii="Times New Roman" w:eastAsia="Times New Roman" w:hAnsi="Times New Roman" w:cs="Times New Roman"/>
          <w:sz w:val="24"/>
          <w:szCs w:val="24"/>
        </w:rPr>
        <w:t>текстехь йолчу хааман интерпретаци йан а, жамӀаш дан а;</w:t>
      </w:r>
    </w:p>
    <w:p w:rsidR="006A6D8A"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887271">
        <w:rPr>
          <w:rFonts w:ascii="Times New Roman" w:eastAsia="Times New Roman" w:hAnsi="Times New Roman" w:cs="Times New Roman"/>
          <w:sz w:val="24"/>
          <w:szCs w:val="24"/>
        </w:rPr>
        <w:t xml:space="preserve">шен дешнашца Ӏамийнчу кхетамийн маьӀна даста; Ӏамийнчу кхетамех пайдаэца; </w:t>
      </w:r>
    </w:p>
    <w:p w:rsidR="00887271" w:rsidRPr="006A6D8A" w:rsidRDefault="00887271" w:rsidP="006A6D8A">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szCs w:val="24"/>
        </w:rPr>
      </w:pPr>
      <w:r w:rsidRPr="006A6D8A">
        <w:rPr>
          <w:rFonts w:ascii="Times New Roman" w:eastAsia="Times New Roman" w:hAnsi="Times New Roman" w:cs="Times New Roman"/>
          <w:sz w:val="24"/>
          <w:szCs w:val="24"/>
        </w:rPr>
        <w:t>дошаман (кехатан а, электронан а носитель тӀехь) гӀоьнца, тӀаьхьа хьожучу чуваларан хьелашкахь Интернет чохь дешан маьӀна нисдан.</w:t>
      </w:r>
    </w:p>
    <w:p w:rsidR="00887271" w:rsidRPr="00887271" w:rsidRDefault="00887271" w:rsidP="006A6D8A">
      <w:pPr>
        <w:spacing w:after="0" w:line="240" w:lineRule="auto"/>
        <w:jc w:val="both"/>
        <w:rPr>
          <w:rFonts w:ascii="Times New Roman" w:eastAsia="Calibri" w:hAnsi="Times New Roman" w:cs="Times New Roman"/>
          <w:sz w:val="24"/>
          <w:szCs w:val="24"/>
        </w:rPr>
      </w:pPr>
    </w:p>
    <w:p w:rsidR="00887271" w:rsidRPr="00887271" w:rsidRDefault="00887271" w:rsidP="006A6D8A">
      <w:pPr>
        <w:spacing w:after="0" w:line="240" w:lineRule="auto"/>
        <w:jc w:val="both"/>
        <w:rPr>
          <w:rFonts w:ascii="Times New Roman" w:eastAsia="Calibri" w:hAnsi="Times New Roman" w:cs="Times New Roman"/>
          <w:sz w:val="24"/>
          <w:szCs w:val="24"/>
        </w:rPr>
      </w:pPr>
    </w:p>
    <w:p w:rsidR="00887271" w:rsidRPr="00887271" w:rsidRDefault="00887271" w:rsidP="006A6D8A">
      <w:pPr>
        <w:spacing w:after="0" w:line="240" w:lineRule="auto"/>
        <w:jc w:val="both"/>
        <w:rPr>
          <w:rFonts w:ascii="Times New Roman" w:eastAsia="Calibri" w:hAnsi="Times New Roman" w:cs="Times New Roman"/>
          <w:sz w:val="24"/>
          <w:szCs w:val="24"/>
        </w:rPr>
      </w:pPr>
    </w:p>
    <w:p w:rsidR="00887271" w:rsidRPr="00887271" w:rsidRDefault="00887271" w:rsidP="006A6D8A">
      <w:pPr>
        <w:spacing w:after="0" w:line="240" w:lineRule="auto"/>
        <w:jc w:val="both"/>
        <w:rPr>
          <w:rFonts w:ascii="Times New Roman" w:eastAsia="Calibri" w:hAnsi="Times New Roman" w:cs="Times New Roman"/>
          <w:sz w:val="24"/>
          <w:szCs w:val="24"/>
        </w:rPr>
      </w:pPr>
    </w:p>
    <w:p w:rsidR="00887271" w:rsidRPr="00887271" w:rsidRDefault="00887271" w:rsidP="006A6D8A">
      <w:pPr>
        <w:spacing w:after="0" w:line="240" w:lineRule="auto"/>
        <w:rPr>
          <w:rFonts w:ascii="Times New Roman" w:eastAsia="Calibri" w:hAnsi="Times New Roman" w:cs="Times New Roman"/>
          <w:b/>
          <w:sz w:val="24"/>
          <w:szCs w:val="24"/>
        </w:rPr>
      </w:pPr>
    </w:p>
    <w:p w:rsidR="00887271" w:rsidRPr="00887271" w:rsidRDefault="00887271" w:rsidP="006A6D8A">
      <w:pPr>
        <w:spacing w:after="0" w:line="240" w:lineRule="auto"/>
        <w:jc w:val="center"/>
        <w:rPr>
          <w:rFonts w:ascii="Times New Roman" w:eastAsia="Calibri" w:hAnsi="Times New Roman" w:cs="Times New Roman"/>
          <w:b/>
          <w:sz w:val="24"/>
          <w:szCs w:val="24"/>
        </w:rPr>
      </w:pPr>
    </w:p>
    <w:p w:rsidR="00887271" w:rsidRPr="00887271" w:rsidRDefault="00887271" w:rsidP="006A6D8A">
      <w:pPr>
        <w:spacing w:after="0" w:line="240" w:lineRule="auto"/>
        <w:jc w:val="center"/>
        <w:rPr>
          <w:rFonts w:ascii="Times New Roman" w:eastAsia="Calibri" w:hAnsi="Times New Roman" w:cs="Times New Roman"/>
          <w:b/>
          <w:sz w:val="24"/>
          <w:szCs w:val="24"/>
        </w:rPr>
      </w:pPr>
    </w:p>
    <w:p w:rsidR="00887271" w:rsidRPr="00887271" w:rsidRDefault="00887271" w:rsidP="006A6D8A">
      <w:pPr>
        <w:spacing w:after="0" w:line="240" w:lineRule="auto"/>
        <w:jc w:val="center"/>
        <w:rPr>
          <w:rFonts w:ascii="Times New Roman" w:eastAsia="Calibri" w:hAnsi="Times New Roman" w:cs="Times New Roman"/>
          <w:b/>
          <w:sz w:val="24"/>
          <w:szCs w:val="24"/>
        </w:rPr>
      </w:pPr>
    </w:p>
    <w:p w:rsidR="00887271" w:rsidRPr="00887271" w:rsidRDefault="00887271" w:rsidP="006A6D8A">
      <w:pPr>
        <w:spacing w:after="0" w:line="240" w:lineRule="auto"/>
        <w:jc w:val="center"/>
        <w:rPr>
          <w:rFonts w:ascii="Times New Roman" w:eastAsia="Calibri" w:hAnsi="Times New Roman" w:cs="Times New Roman"/>
          <w:b/>
          <w:sz w:val="24"/>
          <w:szCs w:val="24"/>
        </w:rPr>
      </w:pPr>
    </w:p>
    <w:p w:rsidR="00887271" w:rsidRPr="00887271" w:rsidRDefault="00887271" w:rsidP="006A6D8A">
      <w:pPr>
        <w:spacing w:after="0" w:line="240" w:lineRule="auto"/>
        <w:jc w:val="center"/>
        <w:rPr>
          <w:rFonts w:ascii="Times New Roman" w:eastAsia="Calibri" w:hAnsi="Times New Roman" w:cs="Times New Roman"/>
          <w:b/>
          <w:sz w:val="24"/>
          <w:szCs w:val="24"/>
        </w:rPr>
      </w:pPr>
    </w:p>
    <w:p w:rsidR="00887271" w:rsidRPr="00887271" w:rsidRDefault="00887271" w:rsidP="006A6D8A">
      <w:pPr>
        <w:spacing w:after="0" w:line="240" w:lineRule="auto"/>
        <w:jc w:val="center"/>
        <w:rPr>
          <w:rFonts w:ascii="Times New Roman" w:eastAsia="Calibri" w:hAnsi="Times New Roman" w:cs="Times New Roman"/>
          <w:b/>
          <w:sz w:val="24"/>
          <w:szCs w:val="24"/>
        </w:rPr>
      </w:pPr>
    </w:p>
    <w:p w:rsidR="00887271" w:rsidRPr="00887271" w:rsidRDefault="00887271" w:rsidP="006A6D8A">
      <w:pPr>
        <w:spacing w:after="0" w:line="240" w:lineRule="auto"/>
        <w:jc w:val="center"/>
        <w:rPr>
          <w:rFonts w:ascii="Times New Roman" w:eastAsia="Calibri" w:hAnsi="Times New Roman" w:cs="Times New Roman"/>
          <w:b/>
          <w:sz w:val="24"/>
          <w:szCs w:val="24"/>
        </w:rPr>
      </w:pPr>
    </w:p>
    <w:p w:rsidR="00887271" w:rsidRPr="00887271" w:rsidRDefault="00887271" w:rsidP="006A6D8A">
      <w:pPr>
        <w:spacing w:after="0" w:line="240" w:lineRule="auto"/>
        <w:jc w:val="center"/>
        <w:rPr>
          <w:rFonts w:ascii="Times New Roman" w:eastAsia="Calibri" w:hAnsi="Times New Roman" w:cs="Times New Roman"/>
          <w:b/>
          <w:sz w:val="24"/>
          <w:szCs w:val="24"/>
        </w:rPr>
      </w:pPr>
    </w:p>
    <w:p w:rsidR="00887271" w:rsidRPr="00887271" w:rsidRDefault="00887271" w:rsidP="006A6D8A">
      <w:pPr>
        <w:spacing w:after="0" w:line="240" w:lineRule="auto"/>
        <w:jc w:val="center"/>
        <w:rPr>
          <w:rFonts w:ascii="Times New Roman" w:eastAsia="Calibri" w:hAnsi="Times New Roman" w:cs="Times New Roman"/>
          <w:b/>
          <w:sz w:val="24"/>
          <w:szCs w:val="24"/>
        </w:rPr>
      </w:pPr>
    </w:p>
    <w:p w:rsidR="00887271" w:rsidRPr="00887271" w:rsidRDefault="00887271" w:rsidP="006A6D8A">
      <w:pPr>
        <w:spacing w:after="0" w:line="240" w:lineRule="auto"/>
        <w:jc w:val="center"/>
        <w:rPr>
          <w:rFonts w:ascii="Times New Roman" w:eastAsia="Calibri" w:hAnsi="Times New Roman" w:cs="Times New Roman"/>
          <w:b/>
          <w:sz w:val="24"/>
          <w:szCs w:val="24"/>
        </w:rPr>
      </w:pPr>
    </w:p>
    <w:p w:rsidR="00931689" w:rsidRDefault="00931689" w:rsidP="00931689">
      <w:pPr>
        <w:spacing w:after="0" w:line="240" w:lineRule="auto"/>
        <w:rPr>
          <w:rFonts w:ascii="Times New Roman" w:eastAsia="Calibri" w:hAnsi="Times New Roman" w:cs="Times New Roman"/>
          <w:b/>
          <w:sz w:val="24"/>
          <w:szCs w:val="24"/>
        </w:rPr>
        <w:sectPr w:rsidR="00931689" w:rsidSect="00887271">
          <w:footerReference w:type="default" r:id="rId8"/>
          <w:pgSz w:w="11906" w:h="16838"/>
          <w:pgMar w:top="709" w:right="850" w:bottom="1134" w:left="1134" w:header="708" w:footer="708" w:gutter="0"/>
          <w:cols w:space="708"/>
          <w:titlePg/>
          <w:docGrid w:linePitch="360"/>
        </w:sectPr>
      </w:pPr>
    </w:p>
    <w:p w:rsidR="00931689" w:rsidRDefault="00931689" w:rsidP="00931689">
      <w:pPr>
        <w:tabs>
          <w:tab w:val="left" w:pos="1116"/>
          <w:tab w:val="center" w:pos="7497"/>
        </w:tabs>
        <w:spacing w:after="0" w:line="240" w:lineRule="auto"/>
        <w:rPr>
          <w:rFonts w:ascii="Times New Roman" w:eastAsia="Calibri" w:hAnsi="Times New Roman" w:cs="Times New Roman"/>
          <w:b/>
          <w:sz w:val="24"/>
          <w:szCs w:val="24"/>
        </w:rPr>
      </w:pPr>
    </w:p>
    <w:p w:rsidR="00931689" w:rsidRPr="00931689" w:rsidRDefault="00931689" w:rsidP="00931689">
      <w:pPr>
        <w:spacing w:after="0" w:line="240" w:lineRule="auto"/>
        <w:jc w:val="center"/>
        <w:rPr>
          <w:rFonts w:ascii="Times New Roman" w:hAnsi="Times New Roman" w:cs="Times New Roman"/>
          <w:b/>
          <w:sz w:val="24"/>
          <w:szCs w:val="24"/>
        </w:rPr>
      </w:pPr>
      <w:r w:rsidRPr="00931689">
        <w:rPr>
          <w:rFonts w:ascii="Times New Roman" w:hAnsi="Times New Roman" w:cs="Times New Roman"/>
          <w:b/>
          <w:sz w:val="24"/>
          <w:szCs w:val="24"/>
        </w:rPr>
        <w:t>Тематикин планировани</w:t>
      </w:r>
    </w:p>
    <w:p w:rsidR="00931689" w:rsidRPr="00931689" w:rsidRDefault="00931689" w:rsidP="00931689">
      <w:pPr>
        <w:spacing w:after="0" w:line="240" w:lineRule="auto"/>
        <w:rPr>
          <w:rFonts w:ascii="Times New Roman" w:hAnsi="Times New Roman" w:cs="Times New Roman"/>
          <w:bCs/>
          <w:sz w:val="24"/>
          <w:szCs w:val="24"/>
        </w:rPr>
      </w:pPr>
    </w:p>
    <w:p w:rsidR="00931689" w:rsidRPr="00931689" w:rsidRDefault="00931689" w:rsidP="00931689">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1 класс (165</w:t>
      </w:r>
      <w:r w:rsidRPr="00931689">
        <w:rPr>
          <w:rFonts w:ascii="Times New Roman" w:hAnsi="Times New Roman" w:cs="Times New Roman"/>
          <w:b/>
          <w:sz w:val="24"/>
          <w:szCs w:val="24"/>
        </w:rPr>
        <w:t xml:space="preserve"> сахьт)</w:t>
      </w:r>
    </w:p>
    <w:tbl>
      <w:tblPr>
        <w:tblStyle w:val="ae"/>
        <w:tblW w:w="14492" w:type="dxa"/>
        <w:tblInd w:w="-38" w:type="dxa"/>
        <w:tblLook w:val="04A0" w:firstRow="1" w:lastRow="0" w:firstColumn="1" w:lastColumn="0" w:noHBand="0" w:noVBand="1"/>
      </w:tblPr>
      <w:tblGrid>
        <w:gridCol w:w="857"/>
        <w:gridCol w:w="1490"/>
        <w:gridCol w:w="86"/>
        <w:gridCol w:w="5894"/>
        <w:gridCol w:w="108"/>
        <w:gridCol w:w="6057"/>
      </w:tblGrid>
      <w:tr w:rsidR="00931689" w:rsidRPr="00931689" w:rsidTr="00A5013B">
        <w:tc>
          <w:tcPr>
            <w:tcW w:w="859" w:type="dxa"/>
            <w:vAlign w:val="center"/>
          </w:tcPr>
          <w:p w:rsidR="00931689" w:rsidRPr="00931689" w:rsidRDefault="00931689" w:rsidP="00931689">
            <w:pPr>
              <w:jc w:val="center"/>
              <w:rPr>
                <w:rFonts w:ascii="Times New Roman" w:hAnsi="Times New Roman" w:cs="Times New Roman"/>
                <w:b/>
                <w:sz w:val="24"/>
                <w:szCs w:val="24"/>
              </w:rPr>
            </w:pPr>
            <w:r w:rsidRPr="00931689">
              <w:rPr>
                <w:rFonts w:ascii="Times New Roman" w:hAnsi="Times New Roman" w:cs="Times New Roman"/>
                <w:b/>
                <w:sz w:val="24"/>
                <w:szCs w:val="24"/>
              </w:rPr>
              <w:t>№</w:t>
            </w:r>
          </w:p>
          <w:p w:rsidR="00931689" w:rsidRPr="00931689" w:rsidRDefault="00931689" w:rsidP="00931689">
            <w:pPr>
              <w:jc w:val="center"/>
              <w:rPr>
                <w:rFonts w:ascii="Times New Roman" w:hAnsi="Times New Roman" w:cs="Times New Roman"/>
                <w:b/>
                <w:sz w:val="24"/>
                <w:szCs w:val="24"/>
              </w:rPr>
            </w:pPr>
            <w:r w:rsidRPr="00931689">
              <w:rPr>
                <w:rFonts w:ascii="Times New Roman" w:hAnsi="Times New Roman" w:cs="Times New Roman"/>
                <w:b/>
                <w:sz w:val="24"/>
                <w:szCs w:val="24"/>
              </w:rPr>
              <w:t>п/п</w:t>
            </w:r>
          </w:p>
        </w:tc>
        <w:tc>
          <w:tcPr>
            <w:tcW w:w="1528" w:type="dxa"/>
            <w:gridSpan w:val="2"/>
            <w:vAlign w:val="center"/>
          </w:tcPr>
          <w:p w:rsidR="00931689" w:rsidRPr="00931689" w:rsidRDefault="00931689" w:rsidP="00931689">
            <w:pPr>
              <w:jc w:val="center"/>
              <w:rPr>
                <w:rFonts w:ascii="Times New Roman" w:hAnsi="Times New Roman" w:cs="Times New Roman"/>
                <w:b/>
                <w:sz w:val="24"/>
                <w:szCs w:val="24"/>
              </w:rPr>
            </w:pPr>
            <w:r w:rsidRPr="00931689">
              <w:rPr>
                <w:rFonts w:ascii="Times New Roman" w:hAnsi="Times New Roman" w:cs="Times New Roman"/>
                <w:b/>
                <w:sz w:val="24"/>
                <w:szCs w:val="24"/>
              </w:rPr>
              <w:t>Дакъа</w:t>
            </w:r>
          </w:p>
        </w:tc>
        <w:tc>
          <w:tcPr>
            <w:tcW w:w="6027" w:type="dxa"/>
            <w:gridSpan w:val="2"/>
            <w:vAlign w:val="center"/>
          </w:tcPr>
          <w:p w:rsidR="00931689" w:rsidRPr="00931689" w:rsidRDefault="00931689" w:rsidP="00931689">
            <w:pPr>
              <w:jc w:val="center"/>
              <w:rPr>
                <w:rFonts w:ascii="Times New Roman" w:hAnsi="Times New Roman" w:cs="Times New Roman"/>
                <w:b/>
                <w:sz w:val="24"/>
                <w:szCs w:val="24"/>
              </w:rPr>
            </w:pPr>
            <w:r w:rsidRPr="00931689">
              <w:rPr>
                <w:rFonts w:ascii="Times New Roman" w:hAnsi="Times New Roman" w:cs="Times New Roman"/>
                <w:b/>
                <w:sz w:val="24"/>
                <w:szCs w:val="24"/>
              </w:rPr>
              <w:t>Чулацам</w:t>
            </w:r>
          </w:p>
        </w:tc>
        <w:tc>
          <w:tcPr>
            <w:tcW w:w="6078" w:type="dxa"/>
            <w:vAlign w:val="center"/>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Ӏамор вовшахтохаран некъаш а, кепаш а.                                                                 Дешархойн гӀуллакхдаран характеристика</w:t>
            </w:r>
          </w:p>
          <w:p w:rsidR="00931689" w:rsidRPr="00931689" w:rsidRDefault="00931689" w:rsidP="00931689">
            <w:pPr>
              <w:rPr>
                <w:rFonts w:ascii="Times New Roman" w:hAnsi="Times New Roman" w:cs="Times New Roman"/>
                <w:b/>
                <w:sz w:val="24"/>
                <w:szCs w:val="24"/>
              </w:rPr>
            </w:pPr>
          </w:p>
        </w:tc>
      </w:tr>
      <w:tr w:rsidR="00931689" w:rsidRPr="00931689" w:rsidTr="00931689">
        <w:trPr>
          <w:trHeight w:val="555"/>
        </w:trPr>
        <w:tc>
          <w:tcPr>
            <w:tcW w:w="14492" w:type="dxa"/>
            <w:gridSpan w:val="6"/>
          </w:tcPr>
          <w:p w:rsidR="00931689" w:rsidRPr="00931689" w:rsidRDefault="00931689" w:rsidP="00931689">
            <w:pPr>
              <w:rPr>
                <w:rFonts w:ascii="Times New Roman" w:hAnsi="Times New Roman" w:cs="Times New Roman"/>
                <w:b/>
                <w:sz w:val="24"/>
                <w:szCs w:val="24"/>
              </w:rPr>
            </w:pPr>
          </w:p>
          <w:p w:rsidR="00931689" w:rsidRPr="00931689" w:rsidRDefault="00931689" w:rsidP="00931689">
            <w:pPr>
              <w:jc w:val="center"/>
              <w:rPr>
                <w:rFonts w:ascii="Times New Roman" w:hAnsi="Times New Roman" w:cs="Times New Roman"/>
                <w:b/>
                <w:sz w:val="24"/>
                <w:szCs w:val="24"/>
              </w:rPr>
            </w:pPr>
            <w:r w:rsidRPr="00931689">
              <w:rPr>
                <w:rFonts w:ascii="Times New Roman" w:hAnsi="Times New Roman" w:cs="Times New Roman"/>
                <w:b/>
                <w:sz w:val="24"/>
                <w:szCs w:val="24"/>
              </w:rPr>
              <w:t xml:space="preserve">Йоза-дешар Ӏамор </w:t>
            </w:r>
            <w:r>
              <w:rPr>
                <w:rFonts w:ascii="Times New Roman" w:hAnsi="Times New Roman" w:cs="Times New Roman"/>
                <w:b/>
                <w:sz w:val="24"/>
                <w:szCs w:val="24"/>
              </w:rPr>
              <w:t xml:space="preserve"> </w:t>
            </w:r>
          </w:p>
          <w:p w:rsidR="00931689" w:rsidRPr="00931689" w:rsidRDefault="00931689" w:rsidP="00931689">
            <w:pPr>
              <w:jc w:val="center"/>
              <w:rPr>
                <w:rFonts w:ascii="Times New Roman" w:hAnsi="Times New Roman" w:cs="Times New Roman"/>
                <w:b/>
                <w:sz w:val="24"/>
                <w:szCs w:val="24"/>
              </w:rPr>
            </w:pPr>
          </w:p>
        </w:tc>
      </w:tr>
      <w:tr w:rsidR="00931689" w:rsidRPr="00931689" w:rsidTr="00A5013B">
        <w:tc>
          <w:tcPr>
            <w:tcW w:w="859"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1.</w:t>
            </w:r>
          </w:p>
        </w:tc>
        <w:tc>
          <w:tcPr>
            <w:tcW w:w="1528" w:type="dxa"/>
            <w:gridSpan w:val="2"/>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Къамел кхиор</w:t>
            </w:r>
          </w:p>
          <w:p w:rsidR="00931689" w:rsidRPr="00931689" w:rsidRDefault="00931689" w:rsidP="00931689">
            <w:pPr>
              <w:rPr>
                <w:rFonts w:ascii="Times New Roman" w:hAnsi="Times New Roman" w:cs="Times New Roman"/>
                <w:b/>
                <w:sz w:val="24"/>
                <w:szCs w:val="24"/>
              </w:rPr>
            </w:pPr>
            <w:r>
              <w:rPr>
                <w:rFonts w:ascii="Times New Roman" w:hAnsi="Times New Roman" w:cs="Times New Roman"/>
                <w:b/>
                <w:bCs/>
                <w:sz w:val="24"/>
                <w:szCs w:val="24"/>
              </w:rPr>
              <w:t xml:space="preserve"> </w:t>
            </w:r>
          </w:p>
        </w:tc>
        <w:tc>
          <w:tcPr>
            <w:tcW w:w="6027" w:type="dxa"/>
            <w:gridSpan w:val="2"/>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Гайтаме-васте моделийн гӀоьнца къамелах  болу йуьхьанцара  кхетам.</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Къамел суьртийн а, схемийн а гӀоьнца маьӀнийн дакъошка (предложенешка) декъар.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Текстах болу йуьхьанцара кхетам. Хозуьйтуш ша йоьшуш а, ладугӀуш а текстах кхетар.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ХӀума а, цуьнан цӀе йоккху дош а. (Мила?), (хӀун?) бохучу хаттаршна жоьпаш лун дешнаш.  ХӀуманийн дараш гойту дешнаш. Дашах а, предложенех а йукъара кхетам.</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Ӏаморан диалогехь дакъалацар. Билгалйаьхначу теманашна а, хьелашна а йуьхьанцара диалог хӀоттор.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Сюжетан суьртех а, шайн ловзарех а, занятех а, тергамех а дийцаран кепехь кегий дийцарш хӀиттор.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Къамелан  гӀиллакхаш. Нохчийн меттан гӀиллакхе дешнаш (маршалла хаттар</w:t>
            </w:r>
            <w:r w:rsidRPr="00931689">
              <w:rPr>
                <w:rFonts w:ascii="Times New Roman" w:hAnsi="Times New Roman" w:cs="Times New Roman"/>
                <w:i/>
                <w:sz w:val="24"/>
                <w:szCs w:val="24"/>
              </w:rPr>
              <w:t xml:space="preserve">– </w:t>
            </w:r>
            <w:r w:rsidRPr="00931689">
              <w:rPr>
                <w:rFonts w:ascii="Times New Roman" w:hAnsi="Times New Roman" w:cs="Times New Roman"/>
                <w:i/>
                <w:sz w:val="24"/>
                <w:szCs w:val="24"/>
                <w:lang w:val="en-US"/>
              </w:rPr>
              <w:t>I</w:t>
            </w:r>
            <w:r w:rsidRPr="00931689">
              <w:rPr>
                <w:rFonts w:ascii="Times New Roman" w:hAnsi="Times New Roman" w:cs="Times New Roman"/>
                <w:i/>
                <w:sz w:val="24"/>
                <w:szCs w:val="24"/>
              </w:rPr>
              <w:t xml:space="preserve">уьйре дика хуьлда! Суьйре дика хуьлда! Де дика хуьлда! Ӏодика йар – </w:t>
            </w:r>
            <w:r w:rsidRPr="00931689">
              <w:rPr>
                <w:rFonts w:ascii="Times New Roman" w:hAnsi="Times New Roman" w:cs="Times New Roman"/>
                <w:i/>
                <w:sz w:val="24"/>
                <w:szCs w:val="24"/>
                <w:lang w:val="en-US"/>
              </w:rPr>
              <w:t>I</w:t>
            </w:r>
            <w:r w:rsidRPr="00931689">
              <w:rPr>
                <w:rFonts w:ascii="Times New Roman" w:hAnsi="Times New Roman" w:cs="Times New Roman"/>
                <w:i/>
                <w:sz w:val="24"/>
                <w:szCs w:val="24"/>
              </w:rPr>
              <w:t>одика йойла! благодарность – Дела реза хуьлда! Баркалла!  ...).</w:t>
            </w:r>
            <w:r w:rsidRPr="00931689">
              <w:rPr>
                <w:rFonts w:ascii="Times New Roman" w:hAnsi="Times New Roman" w:cs="Times New Roman"/>
                <w:sz w:val="24"/>
                <w:szCs w:val="24"/>
              </w:rPr>
              <w:t xml:space="preserve">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Хаттаран предложенин интонаци (йиш).</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Нохчийн маттехула йолчу тексташкахь оьрсийн маттара тӀеэцна дешнаш довзар.</w:t>
            </w:r>
          </w:p>
          <w:p w:rsidR="00931689" w:rsidRPr="00931689" w:rsidRDefault="00931689" w:rsidP="00931689">
            <w:pPr>
              <w:ind w:firstLine="708"/>
              <w:rPr>
                <w:rFonts w:ascii="Times New Roman" w:hAnsi="Times New Roman" w:cs="Times New Roman"/>
                <w:sz w:val="24"/>
                <w:szCs w:val="24"/>
              </w:rPr>
            </w:pPr>
          </w:p>
          <w:p w:rsidR="00931689" w:rsidRPr="00931689" w:rsidRDefault="00931689" w:rsidP="00931689">
            <w:pPr>
              <w:rPr>
                <w:rFonts w:ascii="Times New Roman" w:hAnsi="Times New Roman" w:cs="Times New Roman"/>
                <w:sz w:val="24"/>
                <w:szCs w:val="24"/>
              </w:rPr>
            </w:pPr>
          </w:p>
        </w:tc>
        <w:tc>
          <w:tcPr>
            <w:tcW w:w="6078" w:type="dxa"/>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Хьехархочун къамел тӀеэцар.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Къамелан аьзнаш довзар.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Аьзнаш, дешнаш, цхьалхе предложенеш йухаалар (хьехархочунна тӀаьххье).</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Хьалх-тӀаьхьалла нийса йолчу сюжетан суьрташца болх бар: суьрташ тӀехь гайтинчу хиламийн анализ, сюжет йийцаре йар, суьрташна тӀе а тевжаш, барта дийцар хӀоттор.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Хьалх-тӀаьхьалла нийса йоцчу (талхийна йолчу) сюжетан суьрташца болх бар: суьрташ тӀехь гайтинчу хиламийн анализ, хиламийн хьалх-тӀаьхьалла нисйар, хиламийн хьалх-тӀаьхьалла нисйинчу сюжетан суьрташна тӀехула барта дийцар хӀоттор.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ХӀума а, цуьнан цӀе йоккхуш долу дош а довзар.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Мила? ХӀун? бохучу хатаршна жоп луш долу дешнаш довзар.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Ши хӀума йа дуккха а йолу хӀуманаш а, церан цӀе йоккху дешнаш а довзар.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ХӀуманаш а, дараш а довзар а, цаьрца догӀу дешнаш цхьаьнадалор (соотнесение) 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ХӀуманийн а, церан цӀераш йохучу дешнийн а тобанаш йар.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Тобанаш йаран билгало къастор,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тобанера совнаха элемент (хӀума йа дош) дӀайаккхар.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Графикин хаамца болх бар.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Дош а, предложени а йовзар.</w:t>
            </w:r>
          </w:p>
          <w:p w:rsidR="00931689" w:rsidRPr="00931689" w:rsidRDefault="00931689" w:rsidP="00931689">
            <w:pPr>
              <w:rPr>
                <w:rFonts w:ascii="Times New Roman" w:hAnsi="Times New Roman" w:cs="Times New Roman"/>
                <w:sz w:val="24"/>
                <w:szCs w:val="24"/>
                <w:highlight w:val="cyan"/>
              </w:rPr>
            </w:pPr>
            <w:r w:rsidRPr="00931689">
              <w:rPr>
                <w:rFonts w:ascii="Times New Roman" w:hAnsi="Times New Roman" w:cs="Times New Roman"/>
                <w:sz w:val="24"/>
                <w:szCs w:val="24"/>
              </w:rPr>
              <w:t>Тексте ладогӀар, ладугӀучу хенахь текстах кхетар.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Билгалйинчу схемица  предложенеш хӀиттор (барта).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2-3 предложенех йолу текст хӀоттор (барта).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Хьехархочун хаттаршна жоьпаш далар.                                         Билгалйинчу  моделаца диалогаш хӀиттор.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Дийцаран кепехь даккхий доцу дийцарш хӀиторехь цхьаьна болх бар (масала, школера дахарх лаьцна дийцар, и.д.кх.).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Ша бен болх: тӀетовжаран дешнашца доцца дийцар хӀотор.</w:t>
            </w:r>
          </w:p>
          <w:p w:rsidR="00931689" w:rsidRPr="00931689" w:rsidRDefault="00931689" w:rsidP="00931689">
            <w:pPr>
              <w:rPr>
                <w:rFonts w:ascii="Times New Roman" w:hAnsi="Times New Roman" w:cs="Times New Roman"/>
                <w:i/>
                <w:sz w:val="24"/>
                <w:szCs w:val="24"/>
              </w:rPr>
            </w:pPr>
            <w:r w:rsidRPr="00931689">
              <w:rPr>
                <w:rFonts w:ascii="Times New Roman" w:hAnsi="Times New Roman" w:cs="Times New Roman"/>
                <w:sz w:val="24"/>
                <w:szCs w:val="24"/>
              </w:rPr>
              <w:t>Этикетан кепех (</w:t>
            </w:r>
            <w:r w:rsidRPr="00931689">
              <w:rPr>
                <w:rFonts w:ascii="Times New Roman" w:hAnsi="Times New Roman" w:cs="Times New Roman"/>
                <w:i/>
                <w:iCs/>
                <w:sz w:val="24"/>
                <w:szCs w:val="24"/>
              </w:rPr>
              <w:t>Ӏуьйре</w:t>
            </w:r>
            <w:r w:rsidRPr="00931689">
              <w:rPr>
                <w:rFonts w:ascii="Times New Roman" w:hAnsi="Times New Roman" w:cs="Times New Roman"/>
                <w:i/>
                <w:sz w:val="24"/>
                <w:szCs w:val="24"/>
              </w:rPr>
              <w:t xml:space="preserve"> дика хуьлда! Де дика хуьлда! Ӏодика йойла! Дела реза хуьлда! Баркалла! и.дӀ.кх.)</w:t>
            </w:r>
            <w:r w:rsidRPr="00931689">
              <w:rPr>
                <w:rFonts w:ascii="Times New Roman" w:hAnsi="Times New Roman" w:cs="Times New Roman"/>
                <w:sz w:val="24"/>
                <w:szCs w:val="24"/>
              </w:rPr>
              <w:t xml:space="preserve"> пайда а оьцуш, дешаран диалог хӀоттор</w:t>
            </w:r>
            <w:r w:rsidRPr="00931689">
              <w:rPr>
                <w:rFonts w:ascii="Times New Roman" w:hAnsi="Times New Roman" w:cs="Times New Roman"/>
                <w:i/>
                <w:sz w:val="24"/>
                <w:szCs w:val="24"/>
              </w:rPr>
              <w:t>.</w:t>
            </w:r>
          </w:p>
          <w:p w:rsidR="00931689" w:rsidRPr="00931689" w:rsidRDefault="00931689" w:rsidP="00931689">
            <w:pPr>
              <w:rPr>
                <w:rFonts w:ascii="Times New Roman" w:hAnsi="Times New Roman" w:cs="Times New Roman"/>
                <w:i/>
                <w:sz w:val="24"/>
                <w:szCs w:val="24"/>
              </w:rPr>
            </w:pPr>
            <w:r w:rsidRPr="00931689">
              <w:rPr>
                <w:rFonts w:ascii="Times New Roman" w:hAnsi="Times New Roman" w:cs="Times New Roman"/>
                <w:sz w:val="24"/>
                <w:szCs w:val="24"/>
              </w:rPr>
              <w:t xml:space="preserve">Хаттаран предложенех пайдаэцар: </w:t>
            </w:r>
            <w:r w:rsidRPr="00931689">
              <w:rPr>
                <w:rFonts w:ascii="Times New Roman" w:hAnsi="Times New Roman" w:cs="Times New Roman"/>
                <w:i/>
                <w:sz w:val="24"/>
                <w:szCs w:val="24"/>
              </w:rPr>
              <w:t>ХӀара хӀун ю? Иза мила ву?</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Нохчийн къамелан этикетан кепех тайп-тайпанчу теманашкахула дешаран процессехь а, классал арахьарчу мероприятешкахь а пайдаэцар.</w:t>
            </w:r>
          </w:p>
          <w:p w:rsidR="00931689" w:rsidRPr="00931689" w:rsidRDefault="00931689" w:rsidP="00931689">
            <w:pPr>
              <w:rPr>
                <w:rFonts w:ascii="Times New Roman" w:hAnsi="Times New Roman" w:cs="Times New Roman"/>
                <w:sz w:val="24"/>
                <w:szCs w:val="24"/>
                <w:highlight w:val="cyan"/>
              </w:rPr>
            </w:pPr>
            <w:r w:rsidRPr="00931689">
              <w:rPr>
                <w:rFonts w:ascii="Times New Roman" w:hAnsi="Times New Roman" w:cs="Times New Roman"/>
                <w:sz w:val="24"/>
                <w:szCs w:val="24"/>
              </w:rPr>
              <w:t>Хаттаран иэшар лар а йеш, хаттаран предложенеш йалор.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Нохчийн маттахь йолчу  тексташкахь оьрсийн маттера тӀеэцна дешнаш довзар.</w:t>
            </w:r>
          </w:p>
        </w:tc>
      </w:tr>
      <w:tr w:rsidR="00931689" w:rsidRPr="00931689" w:rsidTr="00A5013B">
        <w:tc>
          <w:tcPr>
            <w:tcW w:w="859"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2.</w:t>
            </w:r>
          </w:p>
        </w:tc>
        <w:tc>
          <w:tcPr>
            <w:tcW w:w="1528" w:type="dxa"/>
            <w:gridSpan w:val="2"/>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 xml:space="preserve"> Дош а, предложени а</w:t>
            </w:r>
          </w:p>
          <w:p w:rsidR="00931689" w:rsidRPr="00931689" w:rsidRDefault="00931689" w:rsidP="00931689">
            <w:pPr>
              <w:rPr>
                <w:rFonts w:ascii="Times New Roman" w:hAnsi="Times New Roman" w:cs="Times New Roman"/>
                <w:b/>
                <w:sz w:val="24"/>
                <w:szCs w:val="24"/>
              </w:rPr>
            </w:pPr>
            <w:r>
              <w:rPr>
                <w:rFonts w:ascii="Times New Roman" w:hAnsi="Times New Roman" w:cs="Times New Roman"/>
                <w:b/>
                <w:bCs/>
                <w:sz w:val="24"/>
                <w:szCs w:val="24"/>
              </w:rPr>
              <w:t xml:space="preserve"> </w:t>
            </w:r>
          </w:p>
        </w:tc>
        <w:tc>
          <w:tcPr>
            <w:tcW w:w="6027" w:type="dxa"/>
            <w:gridSpan w:val="2"/>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Дешан маьӀнин тергам. Гергара а, дуьхьалара а маьӀна долу дешнаш. Уьйр лелорехь дешан меттиг а, цуьнан гӀуллакх а. Къамелехь хӀуманаш, хӀуманийн билгалонаш, дараш  билгалдечу дешнех нийса пайдаэцар.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Дош а, дешнийн цхьаьнакхетар 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ХӀума (объект) йовзар санна дош тӀеэцар. Дешан маьӀнина тӀехь тергам.</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Дош а, цо билгалйо хӀума а йовзар (къастар).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Дош а, предложени а йовзар. Предложеница болх бар: дешнаш билгалдахар, церан хьалх-тӀаьхьалла (рогӀалла) хийцар.  Предложенин йозанан кеп йалор.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Тайп-тайпанчу эшарца (интонацица) предложенеш дӀайешар. Интонированин (иэшарца йешаран) хаарш шардар. Текстера предложенийн барам билгалбар.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Диалог.</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1-на тӀера 10-на тӀекхаччалц дагардар.</w:t>
            </w:r>
          </w:p>
          <w:p w:rsidR="00931689" w:rsidRPr="00931689" w:rsidRDefault="00931689" w:rsidP="00931689">
            <w:pPr>
              <w:rPr>
                <w:rFonts w:ascii="Times New Roman" w:hAnsi="Times New Roman" w:cs="Times New Roman"/>
                <w:sz w:val="24"/>
                <w:szCs w:val="24"/>
              </w:rPr>
            </w:pPr>
          </w:p>
        </w:tc>
        <w:tc>
          <w:tcPr>
            <w:tcW w:w="6078" w:type="dxa"/>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Хьехархочо/дешархоша  йоьшу говзар (дийцар) хазарца тӀеэцар.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Дешдакъошца, тӀаьхьа (хӀораннан амалца йогӀучу йешаран чехкаллица) дийнна дешнашца а,  шера йешар.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Дешнаш дешдакъошка декъар, дешнашкахь  дешдакъойн барам къастор.</w:t>
            </w:r>
          </w:p>
          <w:p w:rsidR="00931689" w:rsidRPr="00931689" w:rsidRDefault="00931689" w:rsidP="00931689">
            <w:pPr>
              <w:rPr>
                <w:rFonts w:ascii="Times New Roman" w:hAnsi="Times New Roman" w:cs="Times New Roman"/>
                <w:sz w:val="24"/>
                <w:szCs w:val="24"/>
                <w:highlight w:val="cyan"/>
              </w:rPr>
            </w:pPr>
            <w:r w:rsidRPr="00931689">
              <w:rPr>
                <w:rFonts w:ascii="Times New Roman" w:hAnsi="Times New Roman" w:cs="Times New Roman"/>
                <w:sz w:val="24"/>
                <w:szCs w:val="24"/>
              </w:rPr>
              <w:t>Дашехь аьзнийн хьалх-тӀаьхьалла къастор.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Текстера аларехула а, йешаран техникехула а хала долу дешнаш дешар.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Текстан анализ: йешначу текстехула хӀиттийнчу хаттаршна жоьпаш далар, текстехь оьшу хаам схьакарор.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Говзаран чулацам цӀарца бустар (соотнесение).</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Шен жоьпаш одноклассникийн жоьпашца дустар, йешначу говзаран хьокъехь шен а, кхечуьнан а аларан мах хадор.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Иллюстраци а, говзаран чулацам а дуьх-дуьхьал хӀоттор.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Цхьаьна бен болх: билгалдинчу дашца предложени йалор.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Ловзаран кепехь шардар «Лайн мижарг»: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 цхьацца дош тӀе а тухуш (по цепочке), предложенеш йаржор.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Ловзар «Дийна дешнаш» (дешархоша предложенера дешнийн роль ловзайо, предложенехь дешнийн меттиг хуьйцу, нисделларг дӀадоьшу).</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Предложенин модель хӀоттор: предложенехь маса дош ду къастор а, хӀора дош асанца (полоской) билгалдар 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Ша бен болх: предложенехь маса дош ду къастор а, дешнаш асанашца билгалдар 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Предложенин моделаца болх: моделан хийцаре хьаьжжина, предложени  хийцар.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Ловзаран кепехь шардар «Моделехула предложени  кхолла».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Ловзар «Предложенехь гӀалат нисде» (грамматикин а, маьӀнин а гӀалаташ долу предложенеш нисйар).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Дешаран диалог «ХӀун дан мега хӀуманах а, ткъа иштта оцу хӀуманан цӀе йоккхучу дашах а?», диалогехь дакъалацаро гӀо до хьалхарчу классан дешархошна дош а, цу дашо билгалйо хӀума а йовза буьйлабала.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Барта а, йозанехь а цхьанна тӀера иттана тӀе кхаччалц дагардар.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Тобанехь болх: Нохчийн маттахь йолчу  тексташкахь оьрсийн маттера тӀеэцна дешнаш довзар.</w:t>
            </w:r>
          </w:p>
        </w:tc>
      </w:tr>
      <w:tr w:rsidR="00931689" w:rsidRPr="00931689" w:rsidTr="00A5013B">
        <w:tc>
          <w:tcPr>
            <w:tcW w:w="859"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3.</w:t>
            </w:r>
          </w:p>
        </w:tc>
        <w:tc>
          <w:tcPr>
            <w:tcW w:w="1528" w:type="dxa"/>
            <w:gridSpan w:val="2"/>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 xml:space="preserve">Фонетика </w:t>
            </w:r>
          </w:p>
          <w:p w:rsidR="00931689" w:rsidRPr="00931689" w:rsidRDefault="00931689" w:rsidP="00931689">
            <w:pPr>
              <w:rPr>
                <w:rFonts w:ascii="Times New Roman" w:hAnsi="Times New Roman" w:cs="Times New Roman"/>
                <w:b/>
                <w:sz w:val="24"/>
                <w:szCs w:val="24"/>
              </w:rPr>
            </w:pPr>
            <w:r>
              <w:rPr>
                <w:rFonts w:ascii="Times New Roman" w:hAnsi="Times New Roman" w:cs="Times New Roman"/>
                <w:b/>
                <w:bCs/>
                <w:sz w:val="24"/>
                <w:szCs w:val="24"/>
              </w:rPr>
              <w:t xml:space="preserve"> </w:t>
            </w:r>
          </w:p>
        </w:tc>
        <w:tc>
          <w:tcPr>
            <w:tcW w:w="6027" w:type="dxa"/>
            <w:gridSpan w:val="2"/>
          </w:tcPr>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bCs/>
                <w:sz w:val="24"/>
                <w:szCs w:val="24"/>
              </w:rPr>
              <w:t xml:space="preserve">Къамелан аьзнаш. Дешан аьзнийн хӀоттаман а, цуьнан маьӀнийн а цхьаалла. Дашехь долчу аьзнийн хьалх-тӀаьхьалла а, аьзнийн барам а къастор. Схемина тӀе а тевжаш, къамелан аьзнийн  характеристика йар. Нохчийн меттан аьзнаш оьрсийн меттан аьзнашца дустар.  </w:t>
            </w:r>
            <w:r w:rsidRPr="00931689">
              <w:rPr>
                <w:rFonts w:ascii="Times New Roman" w:hAnsi="Times New Roman" w:cs="Times New Roman"/>
                <w:sz w:val="24"/>
                <w:szCs w:val="24"/>
                <w:highlight w:val="cyan"/>
              </w:rPr>
              <w:t xml:space="preserve"> </w:t>
            </w:r>
          </w:p>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bCs/>
                <w:sz w:val="24"/>
                <w:szCs w:val="24"/>
              </w:rPr>
              <w:t>«</w:t>
            </w:r>
            <w:r w:rsidRPr="00931689">
              <w:rPr>
                <w:rFonts w:ascii="Times New Roman" w:hAnsi="Times New Roman" w:cs="Times New Roman"/>
                <w:bCs/>
                <w:i/>
                <w:iCs/>
                <w:sz w:val="24"/>
                <w:szCs w:val="24"/>
              </w:rPr>
              <w:t>К</w:t>
            </w:r>
            <w:r w:rsidRPr="00931689">
              <w:rPr>
                <w:rFonts w:ascii="Times New Roman" w:hAnsi="Times New Roman" w:cs="Times New Roman"/>
                <w:bCs/>
                <w:sz w:val="24"/>
                <w:szCs w:val="24"/>
              </w:rPr>
              <w:t>» элпаца билгалде аьзнаш.</w:t>
            </w:r>
          </w:p>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bCs/>
                <w:sz w:val="24"/>
                <w:szCs w:val="24"/>
              </w:rPr>
              <w:t xml:space="preserve">Цхьана йа масех озаца къаьсташ долу дешнаш дуьхь-дуьхьал хӀиттор: </w:t>
            </w:r>
            <w:r w:rsidRPr="00931689">
              <w:rPr>
                <w:rFonts w:ascii="Times New Roman" w:hAnsi="Times New Roman" w:cs="Times New Roman"/>
                <w:bCs/>
                <w:i/>
                <w:iCs/>
                <w:sz w:val="24"/>
                <w:szCs w:val="24"/>
              </w:rPr>
              <w:t xml:space="preserve">лом, лам, кхор, кор, лу, ло. </w:t>
            </w:r>
            <w:r w:rsidRPr="00931689">
              <w:rPr>
                <w:rFonts w:ascii="Times New Roman" w:hAnsi="Times New Roman" w:cs="Times New Roman"/>
                <w:bCs/>
                <w:sz w:val="24"/>
                <w:szCs w:val="24"/>
              </w:rPr>
              <w:t>Дешан аьзнийн анализ, аьзнийн моделашца болх бар: дешан аьзнийн хӀоттаман модель йиллар, билгалйинчу моделаца догӀу дешнаш далор.</w:t>
            </w:r>
          </w:p>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bCs/>
                <w:sz w:val="24"/>
                <w:szCs w:val="24"/>
              </w:rPr>
              <w:t xml:space="preserve">Мукъа, мукъаза аьзнаш а, зевне, къора мукъаза аьзнаш а довзар (къастар). </w:t>
            </w:r>
          </w:p>
          <w:p w:rsidR="00931689" w:rsidRPr="00931689" w:rsidRDefault="00931689" w:rsidP="00931689">
            <w:pPr>
              <w:rPr>
                <w:rFonts w:ascii="Times New Roman" w:hAnsi="Times New Roman" w:cs="Times New Roman"/>
                <w:b/>
                <w:i/>
                <w:sz w:val="24"/>
                <w:szCs w:val="24"/>
              </w:rPr>
            </w:pPr>
            <w:r w:rsidRPr="00931689">
              <w:rPr>
                <w:rFonts w:ascii="Times New Roman" w:hAnsi="Times New Roman" w:cs="Times New Roman"/>
                <w:iCs/>
                <w:sz w:val="24"/>
                <w:szCs w:val="24"/>
              </w:rPr>
              <w:t>Нохчийн меттан ша-тайпа аьзнаш:</w:t>
            </w:r>
            <w:r w:rsidRPr="00931689">
              <w:rPr>
                <w:rFonts w:ascii="Times New Roman" w:hAnsi="Times New Roman" w:cs="Times New Roman"/>
                <w:i/>
                <w:sz w:val="24"/>
                <w:szCs w:val="24"/>
              </w:rPr>
              <w:t xml:space="preserve"> кх, къ, кI, аь, оь, уь, юь, яь, хь, гI, пI, тI, хI, цI, чI, I.</w:t>
            </w:r>
          </w:p>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bCs/>
                <w:sz w:val="24"/>
                <w:szCs w:val="24"/>
              </w:rPr>
              <w:t>Дешдакъа аларан уггаре жима дакъа санна. Дешнаш дешдакъошка декъар. Дашехь дешдакъойн барам. Дешнаш дешдакъошца дешар.</w:t>
            </w:r>
          </w:p>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sz w:val="24"/>
                <w:szCs w:val="24"/>
              </w:rPr>
              <w:t xml:space="preserve">Нохчийн меттан аьзнаш. </w:t>
            </w:r>
            <w:r w:rsidRPr="00931689">
              <w:rPr>
                <w:rFonts w:ascii="Times New Roman" w:hAnsi="Times New Roman" w:cs="Times New Roman"/>
                <w:bCs/>
                <w:sz w:val="24"/>
                <w:szCs w:val="24"/>
              </w:rPr>
              <w:t xml:space="preserve"> </w:t>
            </w:r>
            <w:r w:rsidRPr="00931689">
              <w:rPr>
                <w:rFonts w:ascii="Times New Roman" w:hAnsi="Times New Roman" w:cs="Times New Roman"/>
                <w:sz w:val="24"/>
                <w:szCs w:val="24"/>
              </w:rPr>
              <w:t>Абат (алфавит). Нохчийн алфавитан оьрсийн алфавитах къастар.</w:t>
            </w:r>
          </w:p>
          <w:p w:rsidR="00931689" w:rsidRPr="00931689" w:rsidRDefault="00931689" w:rsidP="00931689">
            <w:pPr>
              <w:rPr>
                <w:rFonts w:ascii="Times New Roman" w:hAnsi="Times New Roman" w:cs="Times New Roman"/>
                <w:sz w:val="24"/>
                <w:szCs w:val="24"/>
              </w:rPr>
            </w:pPr>
          </w:p>
        </w:tc>
        <w:tc>
          <w:tcPr>
            <w:tcW w:w="6078" w:type="dxa"/>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Схемина тӀе а тевжаш, къамелан аьзнийн характеристика йар.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Аьзнийн а, элпийн а бараман базар (соотношение).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Аларе а, декаре а хьаьжжина, нохчийн меттан мукъачу, мукъазчу аьзнийн артикуляци.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Мукъачу а, мукъазчу а аьзнийн характеристика.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Мукъа а, мукъаза а аьзнаш билгалден элпийн башхалла (различие).</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Дешнийн  аларехь аьзнаш билгалдар.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Хьалхарчу/тӀаьхьарчу озаца дешнйин классификаци йар.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Таблицина тӀе а тевжаш, билгалдинчу аьзнийн характеристика йар.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Цхьана озаца къаьсташ долу дешнаш дуьхь-дуьхьал хӀиттор.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Билгалдинчу озаца дош харжар.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Ӏамош долу нохчийн меттан аьзнаш оьрсийн меттан аьзнашца дустар.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Нохчийн меттан ша-тайпанчу аьзнийн дифференциаци йар.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Ша-тайпа мукъазчу </w:t>
            </w:r>
            <w:r w:rsidRPr="00931689">
              <w:rPr>
                <w:rFonts w:ascii="Times New Roman" w:hAnsi="Times New Roman" w:cs="Times New Roman"/>
                <w:i/>
                <w:sz w:val="24"/>
                <w:szCs w:val="24"/>
              </w:rPr>
              <w:t>кх, къ, кI, аь, оь, уь, юь, яь, хь, гI, пI, тI, хI, цI, чI, I</w:t>
            </w:r>
            <w:r w:rsidRPr="00931689">
              <w:rPr>
                <w:rFonts w:ascii="Times New Roman" w:hAnsi="Times New Roman" w:cs="Times New Roman"/>
                <w:sz w:val="24"/>
                <w:szCs w:val="24"/>
              </w:rPr>
              <w:t xml:space="preserve"> аьзнийн алар.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Долахьчу цӀерашкахь аьзнийн а, элпийн а бараман богӀуш хилар.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Шимма цхьаьна болх беш, алфавитан къепехь элпаш дӀанисдар.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Нохчийн меттан алфавитан оьрсийн алфавитах къастар.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Ловзаран кепехь шардар: «Суна тӀаьхьара ала»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(аьзнашка ладогӀар а, карладахар 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Мукъа а, мукъаза а аьзнаш довзар (къастор).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Дешан модель хӀоттор.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Моделаца болх: дашехь аз билгалдечу метте хьаьжжина, оьшу модель харжар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(дешан йуьххьехь, йуккъехь, чаккхенгахь:</w:t>
            </w:r>
            <w:r w:rsidRPr="00931689">
              <w:rPr>
                <w:rFonts w:ascii="Times New Roman" w:hAnsi="Times New Roman" w:cs="Times New Roman"/>
                <w:i/>
                <w:sz w:val="24"/>
                <w:szCs w:val="24"/>
              </w:rPr>
              <w:t xml:space="preserve"> урс, бурч, зу, москал, лами, тӀадам</w:t>
            </w:r>
            <w:r w:rsidRPr="00931689">
              <w:rPr>
                <w:rFonts w:ascii="Times New Roman" w:hAnsi="Times New Roman" w:cs="Times New Roman"/>
                <w:sz w:val="24"/>
                <w:szCs w:val="24"/>
              </w:rPr>
              <w:t xml:space="preserve">.).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Шардар: билгалдинчу озаца дешнаш харжар.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Дешан аьзнийн анализ кхочушйар.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Цхьаьна бен болх: хьалхарчу озе хьаьжжина, дешнаш тобанашкахь цхьаьнатохар.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Дешаран диалог: «Стенца къаьста аларехь мукъа аьзнаш мукъазчу аьзнех?», диалогехь дакъалацаран жамӀ санна: дуьхьало йолуш/йоцуш долу мукъа а, мукъаза а аьзнаш довзар.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Шимма цхьаьна бен болх: озан хӀоттаман моделаш йустар (цхьатералла, башхаллаш).</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Дешнаш дешдакъошца алар. Дош дешдакъошца декъар.                                    Дешдакъойн билгалбинчу барамца дешнаш харжар.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Тобанашкахь болх: дашехь дешдакъойн бараме хьаьжжина, дешнаш вовшахтохар.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Дашехь маса дешдакъа ду билгалдоккхуш, тӀечӀагӀдар а далош, комментарешца шардар кхочушдар.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Шимма цхьаьна бен болх: дешдакъойн билгалбинчу барамца дешнаш харжар.</w:t>
            </w:r>
          </w:p>
        </w:tc>
      </w:tr>
      <w:tr w:rsidR="00931689" w:rsidRPr="00931689" w:rsidTr="00A5013B">
        <w:tc>
          <w:tcPr>
            <w:tcW w:w="859"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4.</w:t>
            </w:r>
          </w:p>
        </w:tc>
        <w:tc>
          <w:tcPr>
            <w:tcW w:w="1528" w:type="dxa"/>
            <w:gridSpan w:val="2"/>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Графика</w:t>
            </w:r>
          </w:p>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 xml:space="preserve">(«Дешар» декъаца цхьаьна </w:t>
            </w:r>
            <w:r w:rsidRPr="00931689">
              <w:rPr>
                <w:rFonts w:ascii="Times New Roman" w:hAnsi="Times New Roman" w:cs="Times New Roman"/>
                <w:b/>
                <w:iCs/>
                <w:sz w:val="24"/>
                <w:szCs w:val="24"/>
              </w:rPr>
              <w:t>Ӏ</w:t>
            </w:r>
            <w:r w:rsidRPr="00931689">
              <w:rPr>
                <w:rFonts w:ascii="Times New Roman" w:hAnsi="Times New Roman" w:cs="Times New Roman"/>
                <w:b/>
                <w:sz w:val="24"/>
                <w:szCs w:val="24"/>
              </w:rPr>
              <w:t>амош йу)</w:t>
            </w:r>
          </w:p>
          <w:p w:rsidR="00931689" w:rsidRPr="00931689" w:rsidRDefault="00931689" w:rsidP="00931689">
            <w:pPr>
              <w:rPr>
                <w:rFonts w:ascii="Times New Roman" w:hAnsi="Times New Roman" w:cs="Times New Roman"/>
                <w:b/>
                <w:sz w:val="24"/>
                <w:szCs w:val="24"/>
              </w:rPr>
            </w:pPr>
          </w:p>
        </w:tc>
        <w:tc>
          <w:tcPr>
            <w:tcW w:w="6027" w:type="dxa"/>
            <w:gridSpan w:val="2"/>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Аз а, элп а довзар (къастар): элп аз билгалден хьаьрк санна. Доккха а, могӀанан а элп. Нохчийн меттан элпаш. Абат (алфавит).</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Нохчийн алфавитан оьрсийн алфавитах къастар.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Нохчийн графикийн дешдакъойн принцип. Нохчийн меттан шина хьаьркаца билгалдо ша-тайпа мукъа</w:t>
            </w:r>
            <w:r w:rsidRPr="00931689">
              <w:rPr>
                <w:rFonts w:ascii="Times New Roman" w:hAnsi="Times New Roman" w:cs="Times New Roman"/>
                <w:i/>
                <w:sz w:val="24"/>
                <w:szCs w:val="24"/>
              </w:rPr>
              <w:t xml:space="preserve"> (аь, уь, оь)</w:t>
            </w:r>
            <w:r w:rsidRPr="00931689">
              <w:rPr>
                <w:rFonts w:ascii="Times New Roman" w:hAnsi="Times New Roman" w:cs="Times New Roman"/>
                <w:sz w:val="24"/>
                <w:szCs w:val="24"/>
              </w:rPr>
              <w:t xml:space="preserve"> а, мукъаза (</w:t>
            </w:r>
            <w:r w:rsidRPr="00931689">
              <w:rPr>
                <w:rFonts w:ascii="Times New Roman" w:hAnsi="Times New Roman" w:cs="Times New Roman"/>
                <w:i/>
                <w:sz w:val="24"/>
                <w:szCs w:val="24"/>
              </w:rPr>
              <w:t>гI, кх, къ, кI, пI, тI, хI, хь, цI, чI</w:t>
            </w:r>
            <w:r w:rsidRPr="00931689">
              <w:rPr>
                <w:rFonts w:ascii="Times New Roman" w:hAnsi="Times New Roman" w:cs="Times New Roman"/>
                <w:sz w:val="24"/>
                <w:szCs w:val="24"/>
              </w:rPr>
              <w:t xml:space="preserve">) а аьзнаш. Нохчийн меттан элп </w:t>
            </w:r>
            <w:r w:rsidRPr="00931689">
              <w:rPr>
                <w:rFonts w:ascii="Times New Roman" w:hAnsi="Times New Roman" w:cs="Times New Roman"/>
                <w:i/>
                <w:iCs/>
                <w:sz w:val="24"/>
                <w:szCs w:val="24"/>
              </w:rPr>
              <w:t>Ӏ</w:t>
            </w:r>
            <w:r w:rsidRPr="00931689">
              <w:rPr>
                <w:rFonts w:ascii="Times New Roman" w:hAnsi="Times New Roman" w:cs="Times New Roman"/>
                <w:sz w:val="24"/>
                <w:szCs w:val="24"/>
              </w:rPr>
              <w:t>. Дешнийн аьзнийн-элпийн анализ.</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i/>
                <w:sz w:val="24"/>
                <w:szCs w:val="24"/>
              </w:rPr>
              <w:t xml:space="preserve">Е, ё, ю, я, й </w:t>
            </w:r>
            <w:r w:rsidRPr="00931689">
              <w:rPr>
                <w:rFonts w:ascii="Times New Roman" w:hAnsi="Times New Roman" w:cs="Times New Roman"/>
                <w:iCs/>
                <w:sz w:val="24"/>
                <w:szCs w:val="24"/>
              </w:rPr>
              <w:t>элпийн гӀуллакх.</w:t>
            </w:r>
          </w:p>
          <w:p w:rsidR="00931689" w:rsidRPr="00931689" w:rsidRDefault="00931689" w:rsidP="00931689">
            <w:pPr>
              <w:rPr>
                <w:rFonts w:ascii="Times New Roman" w:hAnsi="Times New Roman" w:cs="Times New Roman"/>
                <w:iCs/>
                <w:sz w:val="24"/>
                <w:szCs w:val="24"/>
              </w:rPr>
            </w:pPr>
            <w:r w:rsidRPr="00931689">
              <w:rPr>
                <w:rFonts w:ascii="Times New Roman" w:hAnsi="Times New Roman" w:cs="Times New Roman"/>
                <w:iCs/>
                <w:sz w:val="24"/>
                <w:szCs w:val="24"/>
              </w:rPr>
              <w:t>Адамийн фамилешкахь а, цӀерашкахь а, дийнатийн а, гӀалийн, йартийн, урамийн цӀерашкахь а</w:t>
            </w:r>
            <w:r w:rsidRPr="00931689">
              <w:rPr>
                <w:rFonts w:ascii="Times New Roman" w:hAnsi="Times New Roman" w:cs="Times New Roman"/>
                <w:sz w:val="24"/>
                <w:szCs w:val="24"/>
              </w:rPr>
              <w:t xml:space="preserve"> доккха элп е</w:t>
            </w:r>
            <w:r w:rsidRPr="00931689">
              <w:rPr>
                <w:rFonts w:ascii="Times New Roman" w:hAnsi="Times New Roman" w:cs="Times New Roman"/>
                <w:i/>
                <w:sz w:val="24"/>
                <w:szCs w:val="24"/>
              </w:rPr>
              <w:t xml:space="preserve">, ё, я, яь, ю, юь </w:t>
            </w:r>
            <w:r w:rsidRPr="00931689">
              <w:rPr>
                <w:rFonts w:ascii="Times New Roman" w:hAnsi="Times New Roman" w:cs="Times New Roman"/>
                <w:iCs/>
                <w:sz w:val="24"/>
                <w:szCs w:val="24"/>
              </w:rPr>
              <w:t xml:space="preserve">йаздар.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Нохчийн алфавитехь элпийн хьалх-тӀаьхьалла.</w:t>
            </w:r>
          </w:p>
          <w:p w:rsidR="00931689" w:rsidRPr="00931689" w:rsidRDefault="00931689" w:rsidP="00931689">
            <w:pPr>
              <w:rPr>
                <w:rFonts w:ascii="Times New Roman" w:hAnsi="Times New Roman" w:cs="Times New Roman"/>
                <w:color w:val="000000" w:themeColor="text1"/>
                <w:sz w:val="24"/>
                <w:szCs w:val="24"/>
              </w:rPr>
            </w:pPr>
            <w:r w:rsidRPr="00931689">
              <w:rPr>
                <w:rFonts w:ascii="Times New Roman" w:hAnsi="Times New Roman" w:cs="Times New Roman"/>
                <w:color w:val="000000" w:themeColor="text1"/>
                <w:sz w:val="24"/>
                <w:szCs w:val="24"/>
              </w:rPr>
              <w:t xml:space="preserve">Нохчийн меттан элпаш. </w:t>
            </w:r>
            <w:r w:rsidRPr="00931689">
              <w:rPr>
                <w:rFonts w:ascii="Times New Roman" w:hAnsi="Times New Roman" w:cs="Times New Roman"/>
                <w:bCs/>
                <w:color w:val="000000" w:themeColor="text1"/>
                <w:sz w:val="24"/>
                <w:szCs w:val="24"/>
              </w:rPr>
              <w:t xml:space="preserve">Доккха а, могӀанан а элп. </w:t>
            </w:r>
            <w:r w:rsidRPr="00931689">
              <w:rPr>
                <w:rFonts w:ascii="Times New Roman" w:hAnsi="Times New Roman" w:cs="Times New Roman"/>
                <w:color w:val="000000" w:themeColor="text1"/>
                <w:sz w:val="24"/>
                <w:szCs w:val="24"/>
              </w:rPr>
              <w:t>Абат (алфавит). Нохчийн алфавитан оьрсийн алфавитах къастар.</w:t>
            </w:r>
          </w:p>
        </w:tc>
        <w:tc>
          <w:tcPr>
            <w:tcW w:w="6078" w:type="dxa"/>
          </w:tcPr>
          <w:p w:rsidR="00931689" w:rsidRPr="00931689" w:rsidRDefault="00931689" w:rsidP="00931689">
            <w:pPr>
              <w:shd w:val="clear" w:color="auto" w:fill="FFFFFF"/>
              <w:contextualSpacing/>
              <w:rPr>
                <w:rFonts w:ascii="Times New Roman" w:eastAsia="Sylfaen" w:hAnsi="Times New Roman" w:cs="Times New Roman"/>
                <w:sz w:val="24"/>
                <w:szCs w:val="24"/>
                <w:lang w:eastAsia="ru-RU"/>
              </w:rPr>
            </w:pPr>
            <w:r w:rsidRPr="00931689">
              <w:rPr>
                <w:rFonts w:ascii="Times New Roman" w:eastAsia="Sylfaen" w:hAnsi="Times New Roman" w:cs="Times New Roman"/>
                <w:sz w:val="24"/>
                <w:szCs w:val="24"/>
                <w:lang w:eastAsia="ru-RU"/>
              </w:rPr>
              <w:t>Алфавитан къепехь дешнаш билгалдахар.</w:t>
            </w:r>
          </w:p>
          <w:p w:rsidR="00931689" w:rsidRPr="00931689" w:rsidRDefault="00931689" w:rsidP="00931689">
            <w:pPr>
              <w:shd w:val="clear" w:color="auto" w:fill="FFFFFF"/>
              <w:contextualSpacing/>
              <w:rPr>
                <w:rFonts w:ascii="Times New Roman" w:hAnsi="Times New Roman" w:cs="Times New Roman"/>
                <w:sz w:val="24"/>
                <w:szCs w:val="24"/>
              </w:rPr>
            </w:pPr>
            <w:r w:rsidRPr="00931689">
              <w:rPr>
                <w:rFonts w:ascii="Times New Roman" w:hAnsi="Times New Roman" w:cs="Times New Roman"/>
                <w:sz w:val="24"/>
                <w:szCs w:val="24"/>
              </w:rPr>
              <w:t>Ӏамийнчу элпашца долу дешнаш дешар.</w:t>
            </w:r>
          </w:p>
          <w:p w:rsidR="00931689" w:rsidRPr="00931689" w:rsidRDefault="00931689" w:rsidP="00931689">
            <w:pPr>
              <w:shd w:val="clear" w:color="auto" w:fill="FFFFFF"/>
              <w:contextualSpacing/>
              <w:rPr>
                <w:rFonts w:ascii="Times New Roman" w:hAnsi="Times New Roman" w:cs="Times New Roman"/>
                <w:sz w:val="24"/>
                <w:szCs w:val="24"/>
              </w:rPr>
            </w:pPr>
            <w:r w:rsidRPr="00931689">
              <w:rPr>
                <w:rFonts w:ascii="Times New Roman" w:hAnsi="Times New Roman" w:cs="Times New Roman"/>
                <w:sz w:val="24"/>
                <w:szCs w:val="24"/>
              </w:rPr>
              <w:t>Шардар: «Аз элпаца билгалде».</w:t>
            </w:r>
          </w:p>
          <w:p w:rsidR="00931689" w:rsidRPr="00931689" w:rsidRDefault="00931689" w:rsidP="00931689">
            <w:pPr>
              <w:shd w:val="clear" w:color="auto" w:fill="FFFFFF"/>
              <w:contextualSpacing/>
              <w:rPr>
                <w:rFonts w:ascii="Times New Roman" w:eastAsia="Sylfaen" w:hAnsi="Times New Roman" w:cs="Times New Roman"/>
                <w:sz w:val="24"/>
                <w:szCs w:val="24"/>
                <w:lang w:eastAsia="ru-RU"/>
              </w:rPr>
            </w:pPr>
            <w:r w:rsidRPr="00931689">
              <w:rPr>
                <w:rFonts w:ascii="Times New Roman" w:eastAsia="Sylfaen" w:hAnsi="Times New Roman" w:cs="Times New Roman"/>
                <w:sz w:val="24"/>
                <w:szCs w:val="24"/>
                <w:lang w:eastAsia="ru-RU"/>
              </w:rPr>
              <w:t>Билгалдинчу озаца долу дешнаш харжар.</w:t>
            </w:r>
          </w:p>
          <w:p w:rsidR="00931689" w:rsidRPr="00931689" w:rsidRDefault="00931689" w:rsidP="00931689">
            <w:pPr>
              <w:shd w:val="clear" w:color="auto" w:fill="FFFFFF"/>
              <w:contextualSpacing/>
              <w:rPr>
                <w:rFonts w:ascii="Times New Roman" w:eastAsia="Sylfaen" w:hAnsi="Times New Roman" w:cs="Times New Roman"/>
                <w:sz w:val="24"/>
                <w:szCs w:val="24"/>
                <w:lang w:eastAsia="ru-RU"/>
              </w:rPr>
            </w:pPr>
            <w:r w:rsidRPr="00931689">
              <w:rPr>
                <w:rFonts w:ascii="Times New Roman" w:eastAsia="Sylfaen" w:hAnsi="Times New Roman" w:cs="Times New Roman"/>
                <w:sz w:val="24"/>
                <w:szCs w:val="24"/>
                <w:lang w:eastAsia="ru-RU"/>
              </w:rPr>
              <w:t xml:space="preserve">Йазден а, тайп-тайпана аьзнаш билгалден а элпийн тоба йар. </w:t>
            </w:r>
          </w:p>
          <w:p w:rsidR="00931689" w:rsidRPr="00931689" w:rsidRDefault="00931689" w:rsidP="00931689">
            <w:pPr>
              <w:shd w:val="clear" w:color="auto" w:fill="FFFFFF"/>
              <w:contextualSpacing/>
              <w:rPr>
                <w:rFonts w:ascii="Times New Roman" w:hAnsi="Times New Roman" w:cs="Times New Roman"/>
                <w:sz w:val="24"/>
                <w:szCs w:val="24"/>
              </w:rPr>
            </w:pPr>
            <w:r w:rsidRPr="00931689">
              <w:rPr>
                <w:rFonts w:ascii="Times New Roman" w:eastAsia="Sylfaen" w:hAnsi="Times New Roman" w:cs="Times New Roman"/>
                <w:sz w:val="24"/>
                <w:szCs w:val="24"/>
                <w:lang w:eastAsia="ru-RU"/>
              </w:rPr>
              <w:t>Шалхачу элпашца долу дешнаш дӀайаздар</w:t>
            </w:r>
            <w:r w:rsidRPr="00931689">
              <w:rPr>
                <w:rFonts w:ascii="Times New Roman" w:hAnsi="Times New Roman" w:cs="Times New Roman"/>
                <w:sz w:val="24"/>
                <w:szCs w:val="24"/>
              </w:rPr>
              <w:t>.</w:t>
            </w:r>
          </w:p>
          <w:p w:rsidR="00931689" w:rsidRPr="00931689" w:rsidRDefault="00931689" w:rsidP="00931689">
            <w:pPr>
              <w:shd w:val="clear" w:color="auto" w:fill="FFFFFF"/>
              <w:contextualSpacing/>
              <w:rPr>
                <w:rFonts w:ascii="Times New Roman" w:eastAsia="Sylfaen" w:hAnsi="Times New Roman" w:cs="Times New Roman"/>
                <w:sz w:val="24"/>
                <w:szCs w:val="24"/>
                <w:lang w:eastAsia="ru-RU"/>
              </w:rPr>
            </w:pPr>
            <w:r w:rsidRPr="00931689">
              <w:rPr>
                <w:rFonts w:ascii="Times New Roman" w:eastAsia="Sylfaen" w:hAnsi="Times New Roman" w:cs="Times New Roman"/>
                <w:sz w:val="24"/>
                <w:szCs w:val="24"/>
                <w:lang w:eastAsia="ru-RU"/>
              </w:rPr>
              <w:t>Аьзнаш аларна а, довзарна а тӀехь массара цхьаьна бен болх.</w:t>
            </w:r>
          </w:p>
          <w:p w:rsidR="00931689" w:rsidRPr="00931689" w:rsidRDefault="00931689" w:rsidP="00931689">
            <w:pPr>
              <w:shd w:val="clear" w:color="auto" w:fill="FFFFFF"/>
              <w:contextualSpacing/>
              <w:rPr>
                <w:rFonts w:ascii="Times New Roman" w:eastAsia="Sylfaen" w:hAnsi="Times New Roman" w:cs="Times New Roman"/>
                <w:sz w:val="24"/>
                <w:szCs w:val="24"/>
                <w:lang w:eastAsia="ru-RU"/>
              </w:rPr>
            </w:pPr>
            <w:r w:rsidRPr="00931689">
              <w:rPr>
                <w:rFonts w:ascii="Times New Roman" w:eastAsia="Sylfaen" w:hAnsi="Times New Roman" w:cs="Times New Roman"/>
                <w:sz w:val="24"/>
                <w:szCs w:val="24"/>
                <w:lang w:eastAsia="ru-RU"/>
              </w:rPr>
              <w:t>Нохчийн алфавитан элпаш бӀаьран (визуальное) довзийтар.</w:t>
            </w:r>
          </w:p>
          <w:p w:rsidR="00931689" w:rsidRPr="00931689" w:rsidRDefault="00931689" w:rsidP="00931689">
            <w:pPr>
              <w:shd w:val="clear" w:color="auto" w:fill="FFFFFF"/>
              <w:contextualSpacing/>
              <w:rPr>
                <w:rFonts w:ascii="Times New Roman" w:eastAsia="Sylfaen" w:hAnsi="Times New Roman" w:cs="Times New Roman"/>
                <w:sz w:val="24"/>
                <w:szCs w:val="24"/>
                <w:lang w:eastAsia="ru-RU"/>
              </w:rPr>
            </w:pPr>
            <w:r w:rsidRPr="00931689">
              <w:rPr>
                <w:rFonts w:ascii="Times New Roman" w:eastAsia="Sylfaen" w:hAnsi="Times New Roman" w:cs="Times New Roman"/>
                <w:sz w:val="24"/>
                <w:szCs w:val="24"/>
                <w:lang w:eastAsia="ru-RU"/>
              </w:rPr>
              <w:t>Даккхийчу а, кегийчу а элпийн дифференциаци.</w:t>
            </w:r>
          </w:p>
          <w:p w:rsidR="00931689" w:rsidRPr="00931689" w:rsidRDefault="00931689" w:rsidP="00931689">
            <w:pPr>
              <w:shd w:val="clear" w:color="auto" w:fill="FFFFFF"/>
              <w:contextualSpacing/>
              <w:rPr>
                <w:rFonts w:ascii="Times New Roman" w:eastAsia="Sylfaen" w:hAnsi="Times New Roman" w:cs="Times New Roman"/>
                <w:sz w:val="24"/>
                <w:szCs w:val="24"/>
                <w:lang w:eastAsia="ru-RU"/>
              </w:rPr>
            </w:pPr>
            <w:r w:rsidRPr="00931689">
              <w:rPr>
                <w:rFonts w:ascii="Times New Roman" w:eastAsia="Sylfaen" w:hAnsi="Times New Roman" w:cs="Times New Roman"/>
                <w:sz w:val="24"/>
                <w:szCs w:val="24"/>
                <w:lang w:eastAsia="ru-RU"/>
              </w:rPr>
              <w:t>Йаздина элп хьехархочо йеллачу кепаца  догӀуш хилар билгалдар.</w:t>
            </w:r>
          </w:p>
          <w:p w:rsidR="00931689" w:rsidRPr="00931689" w:rsidRDefault="00931689" w:rsidP="00931689">
            <w:pPr>
              <w:shd w:val="clear" w:color="auto" w:fill="FFFFFF"/>
              <w:contextualSpacing/>
              <w:rPr>
                <w:rFonts w:ascii="Times New Roman" w:eastAsia="Sylfaen" w:hAnsi="Times New Roman" w:cs="Times New Roman"/>
                <w:sz w:val="24"/>
                <w:szCs w:val="24"/>
                <w:lang w:eastAsia="ru-RU"/>
              </w:rPr>
            </w:pPr>
            <w:r w:rsidRPr="00931689">
              <w:rPr>
                <w:rFonts w:ascii="Times New Roman" w:eastAsia="Sylfaen" w:hAnsi="Times New Roman" w:cs="Times New Roman"/>
                <w:sz w:val="24"/>
                <w:szCs w:val="24"/>
                <w:lang w:eastAsia="ru-RU"/>
              </w:rPr>
              <w:t>Ловзаран процессехь элпаш довзар.</w:t>
            </w:r>
          </w:p>
          <w:p w:rsidR="00931689" w:rsidRPr="00931689" w:rsidRDefault="00931689" w:rsidP="00931689">
            <w:pPr>
              <w:shd w:val="clear" w:color="auto" w:fill="FFFFFF"/>
              <w:contextualSpacing/>
              <w:rPr>
                <w:rFonts w:ascii="Times New Roman" w:hAnsi="Times New Roman" w:cs="Times New Roman"/>
                <w:i/>
                <w:sz w:val="24"/>
                <w:szCs w:val="24"/>
              </w:rPr>
            </w:pPr>
            <w:r w:rsidRPr="00931689">
              <w:rPr>
                <w:rFonts w:ascii="Times New Roman" w:eastAsia="Sylfaen" w:hAnsi="Times New Roman" w:cs="Times New Roman"/>
                <w:sz w:val="24"/>
                <w:szCs w:val="24"/>
                <w:lang w:eastAsia="ru-RU"/>
              </w:rPr>
              <w:t xml:space="preserve">Тобанашкахь болх: шалхачу элпашца долу дешнаш тобанашка дерзор </w:t>
            </w:r>
            <w:r w:rsidRPr="00931689">
              <w:rPr>
                <w:rFonts w:ascii="Times New Roman" w:hAnsi="Times New Roman" w:cs="Times New Roman"/>
                <w:i/>
                <w:sz w:val="24"/>
                <w:szCs w:val="24"/>
              </w:rPr>
              <w:t>(аь, оь, гӀ, чӀ, къ…).</w:t>
            </w:r>
          </w:p>
          <w:p w:rsidR="00931689" w:rsidRPr="00931689" w:rsidRDefault="00931689" w:rsidP="00931689">
            <w:pPr>
              <w:shd w:val="clear" w:color="auto" w:fill="FFFFFF"/>
              <w:contextualSpacing/>
              <w:rPr>
                <w:rFonts w:ascii="Times New Roman" w:eastAsia="Sylfaen" w:hAnsi="Times New Roman" w:cs="Times New Roman"/>
                <w:sz w:val="24"/>
                <w:szCs w:val="24"/>
                <w:lang w:eastAsia="ru-RU"/>
              </w:rPr>
            </w:pPr>
            <w:r w:rsidRPr="00931689">
              <w:rPr>
                <w:rFonts w:ascii="Times New Roman" w:eastAsia="Sylfaen" w:hAnsi="Times New Roman" w:cs="Times New Roman"/>
                <w:sz w:val="24"/>
                <w:szCs w:val="24"/>
                <w:lang w:eastAsia="ru-RU"/>
              </w:rPr>
              <w:t>Ша бен болх: алфавитан рогӀаллехь дешнаш дӀайаздар.</w:t>
            </w:r>
          </w:p>
          <w:p w:rsidR="00931689" w:rsidRPr="00931689" w:rsidRDefault="00931689" w:rsidP="00931689">
            <w:pPr>
              <w:shd w:val="clear" w:color="auto" w:fill="FFFFFF"/>
              <w:contextualSpacing/>
              <w:rPr>
                <w:rFonts w:ascii="Times New Roman" w:eastAsia="Sylfaen" w:hAnsi="Times New Roman" w:cs="Times New Roman"/>
                <w:sz w:val="24"/>
                <w:szCs w:val="24"/>
                <w:lang w:eastAsia="ru-RU"/>
              </w:rPr>
            </w:pPr>
            <w:r w:rsidRPr="00931689">
              <w:rPr>
                <w:rFonts w:ascii="Times New Roman" w:eastAsia="Sylfaen" w:hAnsi="Times New Roman" w:cs="Times New Roman"/>
                <w:sz w:val="24"/>
                <w:szCs w:val="24"/>
                <w:lang w:eastAsia="ru-RU"/>
              </w:rPr>
              <w:t>Алфавитах, нохчийн алфавитан элпийн рогӀаллех долчу хаарех а лаьцна хьехархочун дийцар.</w:t>
            </w:r>
          </w:p>
          <w:p w:rsidR="00931689" w:rsidRPr="00931689" w:rsidRDefault="00931689" w:rsidP="00931689">
            <w:pPr>
              <w:shd w:val="clear" w:color="auto" w:fill="FFFFFF"/>
              <w:contextualSpacing/>
              <w:rPr>
                <w:rFonts w:ascii="Times New Roman" w:eastAsia="Sylfaen" w:hAnsi="Times New Roman" w:cs="Times New Roman"/>
                <w:sz w:val="24"/>
                <w:szCs w:val="24"/>
                <w:lang w:eastAsia="ru-RU"/>
              </w:rPr>
            </w:pPr>
            <w:r w:rsidRPr="00931689">
              <w:rPr>
                <w:rFonts w:ascii="Times New Roman" w:eastAsia="Sylfaen" w:hAnsi="Times New Roman" w:cs="Times New Roman"/>
                <w:sz w:val="24"/>
                <w:szCs w:val="24"/>
                <w:lang w:eastAsia="ru-RU"/>
              </w:rPr>
              <w:t>Ловзаран кепехь шардар: «Алфавит кхидӀа дӀахьо (йийца)».</w:t>
            </w:r>
          </w:p>
          <w:p w:rsidR="00931689" w:rsidRPr="00931689" w:rsidRDefault="00931689" w:rsidP="00931689">
            <w:pPr>
              <w:rPr>
                <w:rFonts w:ascii="Times New Roman" w:hAnsi="Times New Roman" w:cs="Times New Roman"/>
                <w:sz w:val="24"/>
                <w:szCs w:val="24"/>
              </w:rPr>
            </w:pPr>
            <w:r w:rsidRPr="00931689">
              <w:rPr>
                <w:rFonts w:ascii="Times New Roman" w:eastAsia="Sylfaen" w:hAnsi="Times New Roman" w:cs="Times New Roman"/>
                <w:sz w:val="24"/>
                <w:szCs w:val="24"/>
                <w:lang w:eastAsia="ru-RU"/>
              </w:rPr>
              <w:t>Шимма цхьаьна бен болх: дешнаш алфавитан къепе далорехь гӀалаташ къастор.</w:t>
            </w:r>
          </w:p>
        </w:tc>
      </w:tr>
      <w:tr w:rsidR="00931689" w:rsidRPr="00931689" w:rsidTr="00A5013B">
        <w:tc>
          <w:tcPr>
            <w:tcW w:w="859"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5.</w:t>
            </w:r>
          </w:p>
        </w:tc>
        <w:tc>
          <w:tcPr>
            <w:tcW w:w="1528" w:type="dxa"/>
            <w:gridSpan w:val="2"/>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Йешар</w:t>
            </w:r>
          </w:p>
          <w:p w:rsidR="00931689" w:rsidRPr="00931689" w:rsidRDefault="00931689" w:rsidP="00931689">
            <w:pPr>
              <w:rPr>
                <w:rFonts w:ascii="Times New Roman" w:hAnsi="Times New Roman" w:cs="Times New Roman"/>
                <w:b/>
                <w:sz w:val="24"/>
                <w:szCs w:val="24"/>
              </w:rPr>
            </w:pPr>
            <w:r>
              <w:rPr>
                <w:rFonts w:ascii="Times New Roman" w:hAnsi="Times New Roman" w:cs="Times New Roman"/>
                <w:b/>
                <w:bCs/>
                <w:sz w:val="24"/>
                <w:szCs w:val="24"/>
              </w:rPr>
              <w:t xml:space="preserve"> </w:t>
            </w:r>
          </w:p>
        </w:tc>
        <w:tc>
          <w:tcPr>
            <w:tcW w:w="6027" w:type="dxa"/>
            <w:gridSpan w:val="2"/>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Дешдакъошца йешар (мукъа аз билгалдечу элпе хьаьжжина). Дешдакъошца шера а, индивидуальни темпаца йогӀучу сихаллица дийнна дешнашца а йешар. Сацаран хьаьркашца йогӀучу соцунгӀашца а, интонацица (иэшарца) а йешар. Дешнаш, дешнийн цхьаьнакхетарш, предложенеш, йаккхий йоцу тексташ кхеташ йешар. Йаккхий йоцчу прозин текстийн а, стихотворенийн а исбаьхьаллин йешар. Хьехархочун хаттаршна тӀетевжаш а, шеггара а текст схьайийцар.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  Нийсааларан (орфоэпин) йешар (дийнна дешнаш деша дуьйлалуш). Нийсайаздаран (орфографин) йешар (проговаривание), дӀайоьшуш йазйарехь а, схьайазйарехь а ша шен таллам (самоконтроль) баран гӀирс санна.</w:t>
            </w:r>
          </w:p>
        </w:tc>
        <w:tc>
          <w:tcPr>
            <w:tcW w:w="6078" w:type="dxa"/>
          </w:tcPr>
          <w:p w:rsidR="00931689" w:rsidRPr="00931689" w:rsidRDefault="00931689" w:rsidP="00931689">
            <w:pPr>
              <w:autoSpaceDE w:val="0"/>
              <w:autoSpaceDN w:val="0"/>
              <w:adjustRightInd w:val="0"/>
              <w:textAlignment w:val="center"/>
              <w:rPr>
                <w:rFonts w:ascii="Times New Roman" w:eastAsia="Calibri" w:hAnsi="Times New Roman" w:cs="Times New Roman"/>
                <w:sz w:val="24"/>
                <w:szCs w:val="24"/>
              </w:rPr>
            </w:pPr>
            <w:r w:rsidRPr="00931689">
              <w:rPr>
                <w:rFonts w:ascii="Times New Roman" w:eastAsia="Calibri" w:hAnsi="Times New Roman" w:cs="Times New Roman"/>
                <w:sz w:val="24"/>
                <w:szCs w:val="24"/>
              </w:rPr>
              <w:t>Дешдакъош, дешнаш, предложенеш йешаран говзалла  кхиор.</w:t>
            </w:r>
          </w:p>
          <w:p w:rsidR="00931689" w:rsidRPr="00931689" w:rsidRDefault="00931689" w:rsidP="00931689">
            <w:pPr>
              <w:autoSpaceDE w:val="0"/>
              <w:autoSpaceDN w:val="0"/>
              <w:adjustRightInd w:val="0"/>
              <w:textAlignment w:val="center"/>
              <w:rPr>
                <w:rFonts w:ascii="Times New Roman" w:eastAsia="Calibri" w:hAnsi="Times New Roman" w:cs="Times New Roman"/>
                <w:sz w:val="24"/>
                <w:szCs w:val="24"/>
              </w:rPr>
            </w:pPr>
            <w:r w:rsidRPr="00931689">
              <w:rPr>
                <w:rFonts w:ascii="Times New Roman" w:eastAsia="Calibri" w:hAnsi="Times New Roman" w:cs="Times New Roman"/>
                <w:sz w:val="24"/>
                <w:szCs w:val="24"/>
              </w:rPr>
              <w:t>Дешнаш (схьа)аларан процессехь аьзнаш къастор.</w:t>
            </w:r>
          </w:p>
          <w:p w:rsidR="00931689" w:rsidRPr="00931689" w:rsidRDefault="00931689" w:rsidP="00931689">
            <w:pPr>
              <w:autoSpaceDE w:val="0"/>
              <w:autoSpaceDN w:val="0"/>
              <w:adjustRightInd w:val="0"/>
              <w:textAlignment w:val="center"/>
              <w:rPr>
                <w:rFonts w:ascii="Times New Roman" w:eastAsia="Calibri" w:hAnsi="Times New Roman" w:cs="Times New Roman"/>
                <w:sz w:val="24"/>
                <w:szCs w:val="24"/>
              </w:rPr>
            </w:pPr>
            <w:r w:rsidRPr="00931689">
              <w:rPr>
                <w:rFonts w:ascii="Times New Roman" w:eastAsia="Calibri" w:hAnsi="Times New Roman" w:cs="Times New Roman"/>
                <w:sz w:val="24"/>
                <w:szCs w:val="24"/>
              </w:rPr>
              <w:t>Хьехархочо билгайаьккхина дашехь аз билгалдаран иэшаран кеп йухаметтахӀоттор.</w:t>
            </w:r>
          </w:p>
          <w:p w:rsidR="00931689" w:rsidRPr="00931689" w:rsidRDefault="00931689" w:rsidP="00931689">
            <w:pPr>
              <w:autoSpaceDE w:val="0"/>
              <w:autoSpaceDN w:val="0"/>
              <w:adjustRightInd w:val="0"/>
              <w:textAlignment w:val="center"/>
              <w:rPr>
                <w:rFonts w:ascii="Times New Roman" w:eastAsia="Calibri" w:hAnsi="Times New Roman" w:cs="Times New Roman"/>
                <w:sz w:val="24"/>
                <w:szCs w:val="24"/>
              </w:rPr>
            </w:pPr>
            <w:r w:rsidRPr="00931689">
              <w:rPr>
                <w:rFonts w:ascii="Times New Roman" w:eastAsia="Calibri" w:hAnsi="Times New Roman" w:cs="Times New Roman"/>
                <w:sz w:val="24"/>
                <w:szCs w:val="24"/>
              </w:rPr>
              <w:t xml:space="preserve">Шардар: дешна дешдакъа, шен цӀарехь и дешдакъа долчу суьртаца цхьаьнадалор. </w:t>
            </w:r>
          </w:p>
          <w:p w:rsidR="00931689" w:rsidRPr="00931689" w:rsidRDefault="00931689" w:rsidP="00931689">
            <w:pPr>
              <w:autoSpaceDE w:val="0"/>
              <w:autoSpaceDN w:val="0"/>
              <w:adjustRightInd w:val="0"/>
              <w:textAlignment w:val="center"/>
              <w:rPr>
                <w:rFonts w:ascii="Times New Roman" w:hAnsi="Times New Roman" w:cs="Times New Roman"/>
                <w:i/>
                <w:sz w:val="24"/>
                <w:szCs w:val="24"/>
              </w:rPr>
            </w:pPr>
            <w:r w:rsidRPr="00931689">
              <w:rPr>
                <w:rFonts w:ascii="Times New Roman" w:eastAsia="Calibri" w:hAnsi="Times New Roman" w:cs="Times New Roman"/>
                <w:sz w:val="24"/>
                <w:szCs w:val="24"/>
              </w:rPr>
              <w:t xml:space="preserve">Шардар: билгалдинчу элпашца дешдакъош кхоллар: </w:t>
            </w:r>
            <w:r w:rsidRPr="00931689">
              <w:rPr>
                <w:rFonts w:ascii="Times New Roman" w:hAnsi="Times New Roman" w:cs="Times New Roman"/>
                <w:i/>
                <w:sz w:val="24"/>
                <w:szCs w:val="24"/>
              </w:rPr>
              <w:t>а, аь, оь, у, уь…</w:t>
            </w:r>
          </w:p>
          <w:p w:rsidR="00931689" w:rsidRPr="00931689" w:rsidRDefault="00931689" w:rsidP="00931689">
            <w:pPr>
              <w:autoSpaceDE w:val="0"/>
              <w:autoSpaceDN w:val="0"/>
              <w:adjustRightInd w:val="0"/>
              <w:textAlignment w:val="center"/>
              <w:rPr>
                <w:rFonts w:ascii="Times New Roman" w:hAnsi="Times New Roman" w:cs="Times New Roman"/>
                <w:i/>
                <w:sz w:val="24"/>
                <w:szCs w:val="24"/>
              </w:rPr>
            </w:pPr>
            <w:r w:rsidRPr="00931689">
              <w:rPr>
                <w:rFonts w:ascii="Times New Roman" w:eastAsia="Calibri" w:hAnsi="Times New Roman" w:cs="Times New Roman"/>
                <w:sz w:val="24"/>
                <w:szCs w:val="24"/>
              </w:rPr>
              <w:t>Шимма цхьаьна бен болх: мукъазчу элпаца керла дешдакъош кхолла:</w:t>
            </w:r>
            <w:r w:rsidRPr="00931689">
              <w:rPr>
                <w:rFonts w:ascii="Times New Roman" w:hAnsi="Times New Roman" w:cs="Times New Roman"/>
                <w:i/>
                <w:sz w:val="24"/>
                <w:szCs w:val="24"/>
              </w:rPr>
              <w:t xml:space="preserve"> кх, къ, хӀ, чӀ…</w:t>
            </w:r>
          </w:p>
          <w:p w:rsidR="00931689" w:rsidRPr="00931689" w:rsidRDefault="00931689" w:rsidP="00931689">
            <w:pPr>
              <w:autoSpaceDE w:val="0"/>
              <w:autoSpaceDN w:val="0"/>
              <w:adjustRightInd w:val="0"/>
              <w:textAlignment w:val="center"/>
              <w:rPr>
                <w:rFonts w:ascii="Times New Roman" w:hAnsi="Times New Roman" w:cs="Times New Roman"/>
                <w:i/>
                <w:sz w:val="24"/>
                <w:szCs w:val="24"/>
              </w:rPr>
            </w:pPr>
            <w:r w:rsidRPr="00931689">
              <w:rPr>
                <w:rFonts w:ascii="Times New Roman" w:eastAsia="Calibri" w:hAnsi="Times New Roman" w:cs="Times New Roman"/>
                <w:sz w:val="24"/>
                <w:szCs w:val="24"/>
              </w:rPr>
              <w:t>Билгалдина дешдакъош цхьатеррачу дешдекъаца тӀедуза, масала: …</w:t>
            </w:r>
            <w:r w:rsidRPr="00931689">
              <w:rPr>
                <w:rFonts w:ascii="Times New Roman" w:hAnsi="Times New Roman" w:cs="Times New Roman"/>
                <w:i/>
                <w:sz w:val="24"/>
                <w:szCs w:val="24"/>
              </w:rPr>
              <w:t xml:space="preserve">ми (лами), …маз (ламаз), …зар (лазар), и.дӀ.кх. </w:t>
            </w:r>
          </w:p>
          <w:p w:rsidR="00931689" w:rsidRPr="00931689" w:rsidRDefault="00931689" w:rsidP="00931689">
            <w:pPr>
              <w:autoSpaceDE w:val="0"/>
              <w:autoSpaceDN w:val="0"/>
              <w:adjustRightInd w:val="0"/>
              <w:textAlignment w:val="center"/>
              <w:rPr>
                <w:rFonts w:ascii="Times New Roman" w:eastAsia="Calibri" w:hAnsi="Times New Roman" w:cs="Times New Roman"/>
                <w:sz w:val="24"/>
                <w:szCs w:val="24"/>
              </w:rPr>
            </w:pPr>
            <w:r w:rsidRPr="00931689">
              <w:rPr>
                <w:rFonts w:ascii="Times New Roman" w:eastAsia="Calibri" w:hAnsi="Times New Roman" w:cs="Times New Roman"/>
                <w:sz w:val="24"/>
                <w:szCs w:val="24"/>
              </w:rPr>
              <w:t>ТӀедожоран, хаттаран, дийцаран, айдаран иэшарца предложенеш алар.</w:t>
            </w:r>
          </w:p>
          <w:p w:rsidR="00931689" w:rsidRPr="00931689" w:rsidRDefault="00931689" w:rsidP="00931689">
            <w:pPr>
              <w:autoSpaceDE w:val="0"/>
              <w:autoSpaceDN w:val="0"/>
              <w:adjustRightInd w:val="0"/>
              <w:textAlignment w:val="center"/>
              <w:rPr>
                <w:rFonts w:ascii="Times New Roman" w:hAnsi="Times New Roman" w:cs="Times New Roman"/>
                <w:sz w:val="24"/>
                <w:szCs w:val="24"/>
              </w:rPr>
            </w:pPr>
            <w:r w:rsidRPr="00931689">
              <w:rPr>
                <w:rFonts w:ascii="Times New Roman" w:eastAsia="Calibri" w:hAnsi="Times New Roman" w:cs="Times New Roman"/>
                <w:sz w:val="24"/>
                <w:szCs w:val="24"/>
              </w:rPr>
              <w:t xml:space="preserve">Ловзаран кепехь шардар: </w:t>
            </w:r>
            <w:r w:rsidRPr="00931689">
              <w:rPr>
                <w:rFonts w:ascii="Times New Roman" w:hAnsi="Times New Roman" w:cs="Times New Roman"/>
                <w:sz w:val="24"/>
                <w:szCs w:val="24"/>
              </w:rPr>
              <w:t>«Чекхйаккха предложени», предложенин коьртачу ойланна тӀе а тевжаш, йешна чекхйахаза йолу предложенеш чекхйаха хаар шардар.</w:t>
            </w:r>
          </w:p>
          <w:p w:rsidR="00931689" w:rsidRPr="00931689" w:rsidRDefault="00931689" w:rsidP="00931689">
            <w:pPr>
              <w:autoSpaceDE w:val="0"/>
              <w:autoSpaceDN w:val="0"/>
              <w:adjustRightInd w:val="0"/>
              <w:textAlignment w:val="center"/>
              <w:rPr>
                <w:rFonts w:ascii="Times New Roman" w:eastAsia="Calibri" w:hAnsi="Times New Roman" w:cs="Times New Roman"/>
                <w:sz w:val="24"/>
                <w:szCs w:val="24"/>
              </w:rPr>
            </w:pPr>
            <w:r w:rsidRPr="00931689">
              <w:rPr>
                <w:rFonts w:ascii="Times New Roman" w:eastAsia="Calibri" w:hAnsi="Times New Roman" w:cs="Times New Roman"/>
                <w:sz w:val="24"/>
                <w:szCs w:val="24"/>
              </w:rPr>
              <w:t>Йешаран шина тайпанан мехалаллех хьехархочун дийцар: нийсайаздаран а, нийсааларан (орфоэпин) а; оцу  шина тайпанан йешаран Ӏалашонех а.</w:t>
            </w:r>
          </w:p>
          <w:p w:rsidR="00931689" w:rsidRPr="00931689" w:rsidRDefault="00931689" w:rsidP="00931689">
            <w:pPr>
              <w:autoSpaceDE w:val="0"/>
              <w:autoSpaceDN w:val="0"/>
              <w:adjustRightInd w:val="0"/>
              <w:textAlignment w:val="center"/>
              <w:rPr>
                <w:rFonts w:ascii="Times New Roman" w:eastAsia="Calibri" w:hAnsi="Times New Roman" w:cs="Times New Roman"/>
                <w:sz w:val="24"/>
                <w:szCs w:val="24"/>
              </w:rPr>
            </w:pPr>
            <w:r w:rsidRPr="00931689">
              <w:rPr>
                <w:rFonts w:ascii="Times New Roman" w:eastAsia="Calibri" w:hAnsi="Times New Roman" w:cs="Times New Roman"/>
                <w:sz w:val="24"/>
                <w:szCs w:val="24"/>
              </w:rPr>
              <w:t>Йаздина ма-дарра (нийсайаздаран йешар) дешнаш алар.</w:t>
            </w:r>
          </w:p>
        </w:tc>
      </w:tr>
      <w:tr w:rsidR="00931689" w:rsidRPr="00931689" w:rsidTr="00A5013B">
        <w:tc>
          <w:tcPr>
            <w:tcW w:w="859"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6.</w:t>
            </w:r>
          </w:p>
        </w:tc>
        <w:tc>
          <w:tcPr>
            <w:tcW w:w="1528" w:type="dxa"/>
            <w:gridSpan w:val="2"/>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 xml:space="preserve">Йоза </w:t>
            </w:r>
          </w:p>
          <w:p w:rsidR="00931689" w:rsidRPr="00931689" w:rsidRDefault="00931689" w:rsidP="00931689">
            <w:pPr>
              <w:rPr>
                <w:rFonts w:ascii="Times New Roman" w:hAnsi="Times New Roman" w:cs="Times New Roman"/>
                <w:b/>
                <w:sz w:val="24"/>
                <w:szCs w:val="24"/>
              </w:rPr>
            </w:pPr>
            <w:r>
              <w:rPr>
                <w:rFonts w:ascii="Times New Roman" w:hAnsi="Times New Roman" w:cs="Times New Roman"/>
                <w:b/>
                <w:sz w:val="24"/>
                <w:szCs w:val="24"/>
              </w:rPr>
              <w:t xml:space="preserve"> </w:t>
            </w:r>
          </w:p>
        </w:tc>
        <w:tc>
          <w:tcPr>
            <w:tcW w:w="6027" w:type="dxa"/>
            <w:gridSpan w:val="2"/>
          </w:tcPr>
          <w:p w:rsidR="00931689" w:rsidRPr="00931689" w:rsidRDefault="00931689" w:rsidP="00931689">
            <w:pPr>
              <w:rPr>
                <w:rFonts w:ascii="Times New Roman" w:eastAsia="Times New Roman" w:hAnsi="Times New Roman" w:cs="Times New Roman"/>
                <w:sz w:val="24"/>
                <w:szCs w:val="24"/>
                <w:lang w:eastAsia="ru-RU"/>
              </w:rPr>
            </w:pPr>
            <w:r w:rsidRPr="00931689">
              <w:rPr>
                <w:rFonts w:ascii="Times New Roman" w:eastAsia="Times New Roman" w:hAnsi="Times New Roman" w:cs="Times New Roman"/>
                <w:sz w:val="24"/>
                <w:szCs w:val="24"/>
                <w:lang w:eastAsia="ru-RU"/>
              </w:rPr>
              <w:t xml:space="preserve">Йоза Ӏамор а, каллиграфин говзалла кхоллар а. Йоза кхочушдечу хенахь, ларбан оьшу уьнахцӀоналлин лехамаш бовзийтар. Куьйган пӀелгаш лелоран жигаралла (мелкая моторика) а, паргӀат куьг лелор а кхиор. </w:t>
            </w:r>
          </w:p>
          <w:p w:rsidR="00931689" w:rsidRPr="00931689" w:rsidRDefault="00931689" w:rsidP="00931689">
            <w:pPr>
              <w:rPr>
                <w:rFonts w:ascii="Times New Roman" w:eastAsia="Times New Roman" w:hAnsi="Times New Roman" w:cs="Times New Roman"/>
                <w:sz w:val="24"/>
                <w:szCs w:val="24"/>
                <w:lang w:eastAsia="ru-RU"/>
              </w:rPr>
            </w:pPr>
            <w:r w:rsidRPr="00931689">
              <w:rPr>
                <w:rFonts w:ascii="Times New Roman" w:eastAsia="Times New Roman" w:hAnsi="Times New Roman" w:cs="Times New Roman"/>
                <w:sz w:val="24"/>
                <w:szCs w:val="24"/>
                <w:lang w:eastAsia="ru-RU"/>
              </w:rPr>
              <w:t>Тетрадь тӀехь кехатан агӀонан шортонехь а, классан уьнан шортонехь а ориентаци йан хаар кхиор.</w:t>
            </w:r>
          </w:p>
          <w:p w:rsidR="00931689" w:rsidRPr="00931689" w:rsidRDefault="00931689" w:rsidP="00931689">
            <w:pPr>
              <w:rPr>
                <w:rFonts w:ascii="Times New Roman" w:eastAsia="Times New Roman" w:hAnsi="Times New Roman" w:cs="Times New Roman"/>
                <w:sz w:val="24"/>
                <w:szCs w:val="24"/>
                <w:lang w:eastAsia="ru-RU"/>
              </w:rPr>
            </w:pPr>
            <w:r w:rsidRPr="00931689">
              <w:rPr>
                <w:rFonts w:ascii="Times New Roman" w:eastAsia="Times New Roman" w:hAnsi="Times New Roman" w:cs="Times New Roman"/>
                <w:sz w:val="24"/>
                <w:szCs w:val="24"/>
                <w:lang w:eastAsia="ru-RU"/>
              </w:rPr>
              <w:t xml:space="preserve">Йозанан даккхий а, могӀанан а элпаш дӀайаздар карадерзор. ЦӀена а, къаьсташ долчу а хотӀаца йаздар. ДӀадоьшуш дешнаш а, предложенеш а йазйар. </w:t>
            </w:r>
          </w:p>
          <w:p w:rsidR="00931689" w:rsidRPr="00931689" w:rsidRDefault="00931689" w:rsidP="00931689">
            <w:pPr>
              <w:rPr>
                <w:rFonts w:ascii="Times New Roman" w:eastAsia="Times New Roman" w:hAnsi="Times New Roman" w:cs="Times New Roman"/>
                <w:sz w:val="24"/>
                <w:szCs w:val="24"/>
                <w:lang w:eastAsia="ru-RU"/>
              </w:rPr>
            </w:pPr>
            <w:r w:rsidRPr="00931689">
              <w:rPr>
                <w:rFonts w:ascii="Times New Roman" w:eastAsia="Times New Roman" w:hAnsi="Times New Roman" w:cs="Times New Roman"/>
                <w:sz w:val="24"/>
                <w:szCs w:val="24"/>
                <w:lang w:eastAsia="ru-RU"/>
              </w:rPr>
              <w:t>Текст нийса схьайазйаран приемаш а, хьалха-тӀаьхьалла а.</w:t>
            </w:r>
          </w:p>
          <w:p w:rsidR="00931689" w:rsidRPr="00931689" w:rsidRDefault="00931689" w:rsidP="00931689">
            <w:pPr>
              <w:rPr>
                <w:rFonts w:ascii="Times New Roman" w:eastAsia="Times New Roman" w:hAnsi="Times New Roman" w:cs="Times New Roman"/>
                <w:sz w:val="24"/>
                <w:szCs w:val="24"/>
                <w:lang w:eastAsia="ru-RU"/>
              </w:rPr>
            </w:pPr>
            <w:r w:rsidRPr="00931689">
              <w:rPr>
                <w:rFonts w:ascii="Times New Roman" w:eastAsia="Times New Roman" w:hAnsi="Times New Roman" w:cs="Times New Roman"/>
                <w:sz w:val="24"/>
                <w:szCs w:val="24"/>
                <w:lang w:eastAsia="ru-RU"/>
              </w:rPr>
              <w:t>Элпийн боцу графикин гӀирсийн гӀуллакхах кхетар: дешнашна йукъарчу кӀайдарган, сехьадаккхаран хьаьркан.</w:t>
            </w:r>
          </w:p>
          <w:p w:rsidR="00931689" w:rsidRPr="00931689" w:rsidRDefault="00931689" w:rsidP="00931689">
            <w:pPr>
              <w:rPr>
                <w:rFonts w:ascii="Times New Roman" w:hAnsi="Times New Roman" w:cs="Times New Roman"/>
                <w:sz w:val="24"/>
                <w:szCs w:val="24"/>
              </w:rPr>
            </w:pPr>
          </w:p>
        </w:tc>
        <w:tc>
          <w:tcPr>
            <w:tcW w:w="6078" w:type="dxa"/>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Йозанехь уьнахцӀоналлин бакъонаш ларйар.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Даккхий, кегий  элпаш, элпийн цхьаьнакхетарш, дешдакъош, дешнаш йаздаран говзалла кхиор.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Йозанан доккха а, жима а элп диллар карадерзор.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Элпийн боцчу графикин гӀирсийн гӀуллакхах кхетар – дешнашна йукъахь кӀайдарг, сехьадаккхаран хьаьрк.</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Предложенийн йуьххьехь а, долахь цӀераш йазйарехь а доккхачу элпах нийса пайдаэцар.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Зорбанан а, йозанан а тексташ тӀера дешнаш а, йаккхий йоцу предложенеш а схьайазйар.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 Йазйинчу предложенийн нийса кечйаран мах хадор (предложенин йуьххьехь доккха элп, чаккхенгахь тӀадам).</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Дешнаш а, предложенеш а, 25 дашал сов барам боцу тексташ а нийса схьайазйан (йукъахдитарш а доцуш, элпаш а ца талхош);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Нийсайаздар аларца ца къаьсташ долу дешнаш а,  3-5 дашах лаьтта предложенеш а, 20 дашал сов барам боцу тексташ а олуш дӀайазйан (йукъахдитарш а доцуш, элпаш а ца талхош);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Ловзар: Элпаш стенах лаьтташ ду?</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Элпийн модель хӀоттор (кехат, картон, пластилин)</w:t>
            </w:r>
          </w:p>
          <w:p w:rsidR="00931689" w:rsidRPr="00931689" w:rsidRDefault="00931689" w:rsidP="00931689">
            <w:pPr>
              <w:rPr>
                <w:rFonts w:ascii="Times New Roman" w:hAnsi="Times New Roman" w:cs="Times New Roman"/>
                <w:i/>
                <w:sz w:val="24"/>
                <w:szCs w:val="24"/>
              </w:rPr>
            </w:pPr>
            <w:r w:rsidRPr="00931689">
              <w:rPr>
                <w:rFonts w:ascii="Times New Roman" w:hAnsi="Times New Roman" w:cs="Times New Roman"/>
                <w:sz w:val="24"/>
                <w:szCs w:val="24"/>
              </w:rPr>
              <w:t xml:space="preserve">Шардар: Элп нийса ала </w:t>
            </w:r>
            <w:r w:rsidRPr="00931689">
              <w:rPr>
                <w:rFonts w:ascii="Times New Roman" w:hAnsi="Times New Roman" w:cs="Times New Roman"/>
                <w:i/>
                <w:sz w:val="24"/>
                <w:szCs w:val="24"/>
              </w:rPr>
              <w:t>(к, къ, кӀ, кх…).</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Ловзаран кепехь шардар «Элпана хӀун хилла?»: кеп талхийнчу элпийн анализ йар,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тӀеоьшу элементаш билгалйар.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Практикин болх: элпан дӀайаздар нийса хилар таллар, шен элпаш йеллачу кепаца дустар.</w:t>
            </w:r>
          </w:p>
          <w:p w:rsidR="00931689" w:rsidRPr="00931689" w:rsidRDefault="00931689" w:rsidP="00931689">
            <w:pPr>
              <w:rPr>
                <w:rFonts w:ascii="Times New Roman" w:hAnsi="Times New Roman" w:cs="Times New Roman"/>
                <w:i/>
                <w:sz w:val="24"/>
                <w:szCs w:val="24"/>
              </w:rPr>
            </w:pPr>
            <w:r w:rsidRPr="00931689">
              <w:rPr>
                <w:rFonts w:ascii="Times New Roman" w:hAnsi="Times New Roman" w:cs="Times New Roman"/>
                <w:sz w:val="24"/>
                <w:szCs w:val="24"/>
              </w:rPr>
              <w:t>Шардар: шина-кхаа дашах лаьташ йолу предложенеш олуш дӀайазйар, масала:</w:t>
            </w:r>
            <w:r w:rsidRPr="00931689">
              <w:rPr>
                <w:rFonts w:ascii="Times New Roman" w:hAnsi="Times New Roman" w:cs="Times New Roman"/>
                <w:i/>
                <w:sz w:val="24"/>
                <w:szCs w:val="24"/>
              </w:rPr>
              <w:t xml:space="preserve"> Лала илли ала.</w:t>
            </w:r>
            <w:r w:rsidRPr="00931689">
              <w:rPr>
                <w:rFonts w:ascii="Times New Roman" w:hAnsi="Times New Roman" w:cs="Times New Roman"/>
                <w:sz w:val="24"/>
                <w:szCs w:val="24"/>
              </w:rPr>
              <w:t xml:space="preserve"> </w:t>
            </w:r>
            <w:r w:rsidRPr="00931689">
              <w:rPr>
                <w:rFonts w:ascii="Times New Roman" w:hAnsi="Times New Roman" w:cs="Times New Roman"/>
                <w:i/>
                <w:sz w:val="24"/>
                <w:szCs w:val="24"/>
              </w:rPr>
              <w:t>Нана хи мала.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Шимма цхьаьна бен болх: зорбанан а, йозанан а шрифтаца йаздина долу цхьа дешнаш вовшашца дустар.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Шардар: зорбанан кепехь йаздина дешнаш йозанан кепехь дӀайаздар.</w:t>
            </w:r>
          </w:p>
        </w:tc>
      </w:tr>
      <w:tr w:rsidR="00931689" w:rsidRPr="00931689" w:rsidTr="00A5013B">
        <w:tc>
          <w:tcPr>
            <w:tcW w:w="859"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7.</w:t>
            </w:r>
          </w:p>
        </w:tc>
        <w:tc>
          <w:tcPr>
            <w:tcW w:w="1442"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Орфографи а, пунктуаци а</w:t>
            </w:r>
          </w:p>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 xml:space="preserve">(«Йоза» декъаца цхьаьна </w:t>
            </w:r>
            <w:r w:rsidRPr="00931689">
              <w:rPr>
                <w:rFonts w:ascii="Times New Roman" w:hAnsi="Times New Roman" w:cs="Times New Roman"/>
                <w:b/>
                <w:bCs/>
                <w:sz w:val="24"/>
                <w:szCs w:val="24"/>
              </w:rPr>
              <w:t>Ӏ</w:t>
            </w:r>
            <w:r w:rsidRPr="00931689">
              <w:rPr>
                <w:rFonts w:ascii="Times New Roman" w:hAnsi="Times New Roman" w:cs="Times New Roman"/>
                <w:b/>
                <w:sz w:val="24"/>
                <w:szCs w:val="24"/>
              </w:rPr>
              <w:t>амош йу)</w:t>
            </w:r>
          </w:p>
        </w:tc>
        <w:tc>
          <w:tcPr>
            <w:tcW w:w="6004" w:type="dxa"/>
            <w:gridSpan w:val="2"/>
          </w:tcPr>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bCs/>
                <w:sz w:val="24"/>
                <w:szCs w:val="24"/>
              </w:rPr>
              <w:t xml:space="preserve">Нийсайаздаран бакъонаш а, царах пайдаэцар а: дешнаш къаьстина йаздар; предложенин йуьххьехь а, долахь цӀерашкахь а (адамийн цӀерашкахь, дийнатийн, гӀалийн, йартийн, урамийн а цӀерашкахь) а доккха элп йаздар; адамийн цӀерашкахь, фамилешкахь, дайн цӀерашкахь а  </w:t>
            </w:r>
            <w:r w:rsidRPr="00931689">
              <w:rPr>
                <w:rFonts w:ascii="Times New Roman" w:hAnsi="Times New Roman" w:cs="Times New Roman"/>
                <w:i/>
                <w:sz w:val="24"/>
                <w:szCs w:val="24"/>
              </w:rPr>
              <w:t xml:space="preserve">я, яь, ю, юь, е, ё </w:t>
            </w:r>
            <w:r w:rsidRPr="00931689">
              <w:rPr>
                <w:rFonts w:ascii="Times New Roman" w:hAnsi="Times New Roman" w:cs="Times New Roman"/>
                <w:iCs/>
                <w:sz w:val="24"/>
                <w:szCs w:val="24"/>
              </w:rPr>
              <w:t xml:space="preserve">элпийн а, долахьчу цӀерашкахь а, тӀеэцначу дешнашкахь а </w:t>
            </w:r>
            <w:r w:rsidRPr="00931689">
              <w:rPr>
                <w:rFonts w:ascii="Times New Roman" w:hAnsi="Times New Roman" w:cs="Times New Roman"/>
                <w:i/>
                <w:sz w:val="24"/>
                <w:szCs w:val="24"/>
              </w:rPr>
              <w:t xml:space="preserve"> я, ю, е, ё </w:t>
            </w:r>
            <w:r w:rsidRPr="00931689">
              <w:rPr>
                <w:rFonts w:ascii="Times New Roman" w:hAnsi="Times New Roman" w:cs="Times New Roman"/>
                <w:iCs/>
                <w:sz w:val="24"/>
                <w:szCs w:val="24"/>
              </w:rPr>
              <w:t>элпийн</w:t>
            </w:r>
            <w:r w:rsidRPr="00931689">
              <w:rPr>
                <w:rFonts w:ascii="Times New Roman" w:hAnsi="Times New Roman" w:cs="Times New Roman"/>
                <w:bCs/>
                <w:sz w:val="24"/>
                <w:szCs w:val="24"/>
              </w:rPr>
              <w:t xml:space="preserve"> а нийсайаздар;  нохчийн меттан шалхачу  мукъазчу элпийн (</w:t>
            </w:r>
            <w:r w:rsidRPr="00931689">
              <w:rPr>
                <w:rFonts w:ascii="Times New Roman" w:hAnsi="Times New Roman" w:cs="Times New Roman"/>
                <w:bCs/>
                <w:i/>
                <w:iCs/>
                <w:sz w:val="24"/>
                <w:szCs w:val="24"/>
              </w:rPr>
              <w:t>хь,кх,цӀ, къ, пӀ,...)</w:t>
            </w:r>
            <w:r w:rsidRPr="00931689">
              <w:rPr>
                <w:rFonts w:ascii="Times New Roman" w:hAnsi="Times New Roman" w:cs="Times New Roman"/>
                <w:bCs/>
                <w:sz w:val="24"/>
                <w:szCs w:val="24"/>
              </w:rPr>
              <w:t xml:space="preserve"> нийсайаздар; </w:t>
            </w:r>
            <w:r w:rsidRPr="00931689">
              <w:rPr>
                <w:rFonts w:ascii="Times New Roman" w:hAnsi="Times New Roman" w:cs="Times New Roman"/>
                <w:i/>
                <w:sz w:val="24"/>
                <w:szCs w:val="24"/>
              </w:rPr>
              <w:t xml:space="preserve">ю, ы, ф, я, щ </w:t>
            </w:r>
            <w:r w:rsidRPr="00931689">
              <w:rPr>
                <w:rFonts w:ascii="Times New Roman" w:hAnsi="Times New Roman" w:cs="Times New Roman"/>
                <w:iCs/>
                <w:sz w:val="24"/>
                <w:szCs w:val="24"/>
              </w:rPr>
              <w:t>элпашца долчу дешнийн</w:t>
            </w:r>
            <w:r w:rsidRPr="00931689">
              <w:rPr>
                <w:rFonts w:ascii="Times New Roman" w:hAnsi="Times New Roman" w:cs="Times New Roman"/>
                <w:i/>
                <w:sz w:val="24"/>
                <w:szCs w:val="24"/>
              </w:rPr>
              <w:t xml:space="preserve"> </w:t>
            </w:r>
            <w:r w:rsidRPr="00931689">
              <w:rPr>
                <w:rFonts w:ascii="Times New Roman" w:hAnsi="Times New Roman" w:cs="Times New Roman"/>
                <w:bCs/>
                <w:sz w:val="24"/>
                <w:szCs w:val="24"/>
              </w:rPr>
              <w:t xml:space="preserve"> нийсайаздар; мукъазчу аьзнийн цхьаьнакхетарш доцчу дешдакъошца долу дешнаш сехьадахар; предложенин чаккхенгахь сацаран хьаьркаш.</w:t>
            </w:r>
          </w:p>
        </w:tc>
        <w:tc>
          <w:tcPr>
            <w:tcW w:w="6187" w:type="dxa"/>
            <w:gridSpan w:val="2"/>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Шардар: предложенин йуьхь а, чаккхе а нийса кечйарца а, дешнашна йукъара кӀайдаргаш ларйарца а дешнийн гуламах хӀоттийна предложени дӀайазйар.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Доккхачу элпах пайдаэцаран меттигех тӀедоьжначу кепехь кхета а веш, комментарешца предложенеш дӀайазйар.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Доккхачу элпах пайдаэцаран меттигех кхетош комментари йеш предложенеш д1аязйар.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Ловзар «Дукха хьан?»: билгалдинчу элпана долахь цӀераш лахар (йалор) а, дӀайазйар а.</w:t>
            </w:r>
          </w:p>
          <w:p w:rsidR="00931689" w:rsidRPr="00931689" w:rsidRDefault="00931689" w:rsidP="00931689">
            <w:pPr>
              <w:rPr>
                <w:rFonts w:ascii="Times New Roman" w:hAnsi="Times New Roman" w:cs="Times New Roman"/>
                <w:sz w:val="24"/>
                <w:szCs w:val="24"/>
                <w:highlight w:val="cyan"/>
              </w:rPr>
            </w:pPr>
            <w:r w:rsidRPr="00931689">
              <w:rPr>
                <w:rFonts w:ascii="Times New Roman" w:hAnsi="Times New Roman" w:cs="Times New Roman"/>
                <w:sz w:val="24"/>
                <w:szCs w:val="24"/>
              </w:rPr>
              <w:t>Практикин болх: Ӏамийнчу нийсайаздаран норманаш  ма-бохху, текстан олуш дӀайазйар.</w:t>
            </w:r>
          </w:p>
        </w:tc>
      </w:tr>
      <w:tr w:rsidR="00931689" w:rsidRPr="00931689" w:rsidTr="00A5013B">
        <w:tc>
          <w:tcPr>
            <w:tcW w:w="859"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8.</w:t>
            </w:r>
          </w:p>
        </w:tc>
        <w:tc>
          <w:tcPr>
            <w:tcW w:w="1442"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Маттах болу йукъара хаамаш</w:t>
            </w:r>
          </w:p>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bCs/>
                <w:sz w:val="24"/>
                <w:szCs w:val="24"/>
              </w:rPr>
              <w:t>(1 сахьт, кхидӀа курсан массо декъехь Ӏамош ду)</w:t>
            </w:r>
          </w:p>
        </w:tc>
        <w:tc>
          <w:tcPr>
            <w:tcW w:w="6004" w:type="dxa"/>
            <w:gridSpan w:val="2"/>
          </w:tcPr>
          <w:p w:rsidR="00931689" w:rsidRPr="00931689" w:rsidRDefault="00931689" w:rsidP="00931689">
            <w:pPr>
              <w:tabs>
                <w:tab w:val="left" w:pos="1014"/>
              </w:tabs>
              <w:rPr>
                <w:rFonts w:ascii="Times New Roman" w:hAnsi="Times New Roman" w:cs="Times New Roman"/>
                <w:bCs/>
                <w:sz w:val="24"/>
                <w:szCs w:val="24"/>
              </w:rPr>
            </w:pPr>
            <w:r w:rsidRPr="00931689">
              <w:rPr>
                <w:rFonts w:ascii="Times New Roman" w:hAnsi="Times New Roman" w:cs="Times New Roman"/>
                <w:bCs/>
                <w:sz w:val="24"/>
                <w:szCs w:val="24"/>
              </w:rPr>
              <w:t>Мотт адамийн уьйр лелоран коьрта гӀирс санна. Уьйр лелоран Ӏалашонаш а, хьелаш а.</w:t>
            </w:r>
          </w:p>
          <w:p w:rsidR="00931689" w:rsidRPr="00931689" w:rsidRDefault="00931689" w:rsidP="00931689">
            <w:pPr>
              <w:rPr>
                <w:rFonts w:ascii="Times New Roman" w:hAnsi="Times New Roman" w:cs="Times New Roman"/>
                <w:sz w:val="24"/>
                <w:szCs w:val="24"/>
              </w:rPr>
            </w:pPr>
          </w:p>
          <w:p w:rsidR="00931689" w:rsidRPr="00931689" w:rsidRDefault="00931689" w:rsidP="00931689">
            <w:pPr>
              <w:rPr>
                <w:rFonts w:ascii="Times New Roman" w:hAnsi="Times New Roman" w:cs="Times New Roman"/>
                <w:sz w:val="24"/>
                <w:szCs w:val="24"/>
              </w:rPr>
            </w:pPr>
          </w:p>
        </w:tc>
        <w:tc>
          <w:tcPr>
            <w:tcW w:w="6187" w:type="dxa"/>
            <w:gridSpan w:val="2"/>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«Мотт – адамийн уьйран мехала гӀирс» темина хьехархочун дийцар.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Мотт адамийн уьйран, хаамийн, зӀенийн гӀирс хиларан йукъара кхетам.</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Тексташца, суьрташца бечу балхахула барта а, йозанан кепехь а тӀекере лелор.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Кхоллараллин тӀедиллар: йозанан къамелах  пайдаэца оьшу хьал гайтар.</w:t>
            </w:r>
          </w:p>
        </w:tc>
      </w:tr>
    </w:tbl>
    <w:p w:rsidR="00931689" w:rsidRPr="00931689" w:rsidRDefault="00931689" w:rsidP="00931689">
      <w:pPr>
        <w:spacing w:after="0" w:line="240" w:lineRule="auto"/>
        <w:rPr>
          <w:rFonts w:ascii="Times New Roman" w:hAnsi="Times New Roman" w:cs="Times New Roman"/>
          <w:sz w:val="24"/>
          <w:szCs w:val="24"/>
        </w:rPr>
      </w:pPr>
    </w:p>
    <w:p w:rsidR="00931689" w:rsidRPr="00931689" w:rsidRDefault="00931689" w:rsidP="00931689">
      <w:pPr>
        <w:spacing w:after="0" w:line="240" w:lineRule="auto"/>
        <w:rPr>
          <w:rFonts w:ascii="Times New Roman" w:hAnsi="Times New Roman" w:cs="Times New Roman"/>
          <w:sz w:val="24"/>
          <w:szCs w:val="24"/>
        </w:rPr>
      </w:pPr>
    </w:p>
    <w:tbl>
      <w:tblPr>
        <w:tblStyle w:val="ae"/>
        <w:tblW w:w="14630" w:type="dxa"/>
        <w:tblInd w:w="-34" w:type="dxa"/>
        <w:tblLook w:val="04A0" w:firstRow="1" w:lastRow="0" w:firstColumn="1" w:lastColumn="0" w:noHBand="0" w:noVBand="1"/>
      </w:tblPr>
      <w:tblGrid>
        <w:gridCol w:w="870"/>
        <w:gridCol w:w="1490"/>
        <w:gridCol w:w="5895"/>
        <w:gridCol w:w="6375"/>
      </w:tblGrid>
      <w:tr w:rsidR="00931689" w:rsidRPr="00931689" w:rsidTr="00931689">
        <w:tc>
          <w:tcPr>
            <w:tcW w:w="870"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9.</w:t>
            </w:r>
          </w:p>
        </w:tc>
        <w:tc>
          <w:tcPr>
            <w:tcW w:w="1490"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 xml:space="preserve">Фонетика </w:t>
            </w:r>
          </w:p>
          <w:p w:rsidR="00931689" w:rsidRPr="00931689" w:rsidRDefault="00931689" w:rsidP="00931689">
            <w:pPr>
              <w:rPr>
                <w:rFonts w:ascii="Times New Roman" w:hAnsi="Times New Roman" w:cs="Times New Roman"/>
                <w:b/>
                <w:sz w:val="24"/>
                <w:szCs w:val="24"/>
              </w:rPr>
            </w:pPr>
            <w:r>
              <w:rPr>
                <w:rFonts w:ascii="Times New Roman" w:hAnsi="Times New Roman" w:cs="Times New Roman"/>
                <w:b/>
                <w:bCs/>
                <w:sz w:val="24"/>
                <w:szCs w:val="24"/>
              </w:rPr>
              <w:t xml:space="preserve"> </w:t>
            </w:r>
          </w:p>
        </w:tc>
        <w:tc>
          <w:tcPr>
            <w:tcW w:w="5895" w:type="dxa"/>
          </w:tcPr>
          <w:p w:rsidR="00931689" w:rsidRPr="00931689" w:rsidRDefault="00931689" w:rsidP="00931689">
            <w:pPr>
              <w:contextualSpacing/>
              <w:rPr>
                <w:rFonts w:ascii="Times New Roman" w:hAnsi="Times New Roman" w:cs="Times New Roman"/>
                <w:sz w:val="24"/>
                <w:szCs w:val="24"/>
              </w:rPr>
            </w:pPr>
            <w:r w:rsidRPr="00931689">
              <w:rPr>
                <w:rFonts w:ascii="Times New Roman" w:hAnsi="Times New Roman" w:cs="Times New Roman"/>
                <w:sz w:val="24"/>
                <w:szCs w:val="24"/>
              </w:rPr>
              <w:t>Къамелан аьзнаш. Мукъа, мукъаза аьзнаш а, уьш довзар а. Зевне, къора мукъаза аьзнаш а, уьш довзар а. Нохчийн меттан ша-тайпа аьзнаш.</w:t>
            </w:r>
          </w:p>
          <w:p w:rsidR="00931689" w:rsidRPr="00931689" w:rsidRDefault="00931689" w:rsidP="00931689">
            <w:pPr>
              <w:contextualSpacing/>
              <w:rPr>
                <w:rFonts w:ascii="Times New Roman" w:hAnsi="Times New Roman" w:cs="Times New Roman"/>
                <w:sz w:val="24"/>
                <w:szCs w:val="24"/>
              </w:rPr>
            </w:pPr>
            <w:r w:rsidRPr="00931689">
              <w:rPr>
                <w:rFonts w:ascii="Times New Roman" w:hAnsi="Times New Roman" w:cs="Times New Roman"/>
                <w:sz w:val="24"/>
                <w:szCs w:val="24"/>
              </w:rPr>
              <w:t xml:space="preserve">Дешдакъа. Дашехь дешдакъойн барам. Дешнаш дешдакъошка декъар (мукъазчу аьзнийн цхьаьнакхетарш доцу атта дешнаш). </w:t>
            </w:r>
          </w:p>
          <w:p w:rsidR="00931689" w:rsidRPr="00931689" w:rsidRDefault="00931689" w:rsidP="00931689">
            <w:pPr>
              <w:rPr>
                <w:rFonts w:ascii="Times New Roman" w:hAnsi="Times New Roman" w:cs="Times New Roman"/>
                <w:sz w:val="24"/>
                <w:szCs w:val="24"/>
              </w:rPr>
            </w:pPr>
          </w:p>
        </w:tc>
        <w:tc>
          <w:tcPr>
            <w:tcW w:w="6375" w:type="dxa"/>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Аьзнийн, элпийн йукъара башхаллин сурт хӀоттор.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Олучу дешнашкахь аьзнаш билгалдар, артикуляцина тӀе тидам бохуьйтуш, аьзнаш алар.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Дешнийн аьзнийн моделаш хӀиттор.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Дешан аьзнийн а, элпийн а билгалдар (обозначение) дустар.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Мукъачу а, мукъазчу а аьзнийн къастар а, царна йукъара башхалла (разница) 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Нохчийн меттан ша-тайпа мукъа а, мукъаза а аьзнаш дагардар.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Мукъий, мукъазий аьзнаш билгалден мукъачу а, мукъазчу а аьзнийн а, элпийн а маьӀна къастаран меттигна тӀехь тергам.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i/>
                <w:sz w:val="24"/>
                <w:szCs w:val="24"/>
              </w:rPr>
              <w:t xml:space="preserve">е, ё, ю, я </w:t>
            </w:r>
            <w:r w:rsidRPr="00931689">
              <w:rPr>
                <w:rFonts w:ascii="Times New Roman" w:hAnsi="Times New Roman" w:cs="Times New Roman"/>
                <w:sz w:val="24"/>
                <w:szCs w:val="24"/>
              </w:rPr>
              <w:t>элпийн маьӀна билгалдаккхар.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ТӀеэцначу дешнашкахь бен лелаш доцчу элпийн  (</w:t>
            </w:r>
            <w:r w:rsidRPr="00931689">
              <w:rPr>
                <w:rFonts w:ascii="Times New Roman" w:hAnsi="Times New Roman" w:cs="Times New Roman"/>
                <w:i/>
                <w:sz w:val="24"/>
                <w:szCs w:val="24"/>
              </w:rPr>
              <w:t>ё, я, ю, ы, ф, щ</w:t>
            </w:r>
            <w:r w:rsidRPr="00931689">
              <w:rPr>
                <w:rFonts w:ascii="Times New Roman" w:hAnsi="Times New Roman" w:cs="Times New Roman"/>
                <w:sz w:val="24"/>
                <w:szCs w:val="24"/>
              </w:rPr>
              <w:t>) алар (воспроизведение).</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Дош а, дешдакъа а билгалдар, царна йукъарчу башхаллех кхетор.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Тайп-тайпанчу дешнийн дешдакъойн хӀоттамна тӀехь тергам.</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Дашехь маса дешдакъа ду билгалдар.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Дешнаш цхьана могӀанера вукху могӀане сехьадахар.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Дешнаш дешдакъошка декъар.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Предложенехь дешнаш вовшех къаьстина (кӀайдаргехула) йаздар.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Долахь цӀераш (адамийн цӀераш, ден цӀе, фамилеш, дийнатийн цӀераш) доккхачу элпаца йазйан, иштта йаздарх кхето.</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 «Нохчийн меттан аьзнех лаьцна вайна хӀун хаьа?» темина къамел, йоза-дешар Ӏаморехь долу хаарш карладахар.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Дешан схема хӀоттор.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Озана характеристика йала хаар.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Оьрсийн маттехь доцчу шалхачу элпийн нийса йаздар а, аьзнийн схьаалар а кхочушдар.</w:t>
            </w:r>
          </w:p>
          <w:p w:rsidR="00931689" w:rsidRPr="00931689" w:rsidRDefault="00931689" w:rsidP="00931689">
            <w:pPr>
              <w:rPr>
                <w:rFonts w:ascii="Times New Roman" w:hAnsi="Times New Roman" w:cs="Times New Roman"/>
                <w:i/>
                <w:sz w:val="24"/>
                <w:szCs w:val="24"/>
              </w:rPr>
            </w:pPr>
            <w:r w:rsidRPr="00931689">
              <w:rPr>
                <w:rFonts w:ascii="Times New Roman" w:hAnsi="Times New Roman" w:cs="Times New Roman"/>
                <w:sz w:val="24"/>
                <w:szCs w:val="24"/>
              </w:rPr>
              <w:t>Ловзаран кепехь шардар «Билгалдинчу озана дош даладе»: (</w:t>
            </w:r>
            <w:r w:rsidRPr="00931689">
              <w:rPr>
                <w:rFonts w:ascii="Times New Roman" w:hAnsi="Times New Roman" w:cs="Times New Roman"/>
                <w:b/>
                <w:i/>
                <w:sz w:val="24"/>
                <w:szCs w:val="24"/>
              </w:rPr>
              <w:t>Д</w:t>
            </w:r>
            <w:r w:rsidRPr="00931689">
              <w:rPr>
                <w:rFonts w:ascii="Times New Roman" w:hAnsi="Times New Roman" w:cs="Times New Roman"/>
                <w:i/>
                <w:sz w:val="24"/>
                <w:szCs w:val="24"/>
              </w:rPr>
              <w:t>ада, ху</w:t>
            </w:r>
            <w:r w:rsidRPr="00931689">
              <w:rPr>
                <w:rFonts w:ascii="Times New Roman" w:hAnsi="Times New Roman" w:cs="Times New Roman"/>
                <w:b/>
                <w:i/>
                <w:sz w:val="24"/>
                <w:szCs w:val="24"/>
              </w:rPr>
              <w:t>д</w:t>
            </w:r>
            <w:r w:rsidRPr="00931689">
              <w:rPr>
                <w:rFonts w:ascii="Times New Roman" w:hAnsi="Times New Roman" w:cs="Times New Roman"/>
                <w:i/>
                <w:sz w:val="24"/>
                <w:szCs w:val="24"/>
              </w:rPr>
              <w:t>ар, бо</w:t>
            </w:r>
            <w:r w:rsidRPr="00931689">
              <w:rPr>
                <w:rFonts w:ascii="Times New Roman" w:hAnsi="Times New Roman" w:cs="Times New Roman"/>
                <w:b/>
                <w:i/>
                <w:sz w:val="24"/>
                <w:szCs w:val="24"/>
              </w:rPr>
              <w:t>д</w:t>
            </w:r>
            <w:r w:rsidRPr="00931689">
              <w:rPr>
                <w:rFonts w:ascii="Times New Roman" w:hAnsi="Times New Roman" w:cs="Times New Roman"/>
                <w:i/>
                <w:sz w:val="24"/>
                <w:szCs w:val="24"/>
              </w:rPr>
              <w:t>а, ба</w:t>
            </w:r>
            <w:r w:rsidRPr="00931689">
              <w:rPr>
                <w:rFonts w:ascii="Times New Roman" w:hAnsi="Times New Roman" w:cs="Times New Roman"/>
                <w:b/>
                <w:i/>
                <w:sz w:val="24"/>
                <w:szCs w:val="24"/>
              </w:rPr>
              <w:t>д)</w:t>
            </w:r>
            <w:r w:rsidRPr="00931689">
              <w:rPr>
                <w:rFonts w:ascii="Times New Roman" w:hAnsi="Times New Roman" w:cs="Times New Roman"/>
                <w:i/>
                <w:sz w:val="24"/>
                <w:szCs w:val="24"/>
              </w:rPr>
              <w:t>.</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Массо а дешнашкахь муьлха аз ду цхьаттера хезаш? Оцу озана дош даладе: дашна йуьххьехь, йуккъехь, чаккхенгахь.</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Шардар: йалийнчу билгалонашца аьзнаш билгалдахар (барта).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Шимма цхьаьна бен болх: билгалбинчу бухца аьзнаш тобанашка дерзор.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Дош, дешдакъа билгалдар, коьртачу башхаллех (различие) кхетор.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Тайп-тайпанчу дешнийн дешдакъойн хӀоттамна тӀехь тергам.</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Дош сехьадаккхархьама дешдакъошка декъар.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Дашехь маса дешдакъа ду билгалдар.</w:t>
            </w:r>
          </w:p>
        </w:tc>
      </w:tr>
      <w:tr w:rsidR="00931689" w:rsidRPr="00931689" w:rsidTr="00931689">
        <w:tc>
          <w:tcPr>
            <w:tcW w:w="870"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10.</w:t>
            </w:r>
          </w:p>
        </w:tc>
        <w:tc>
          <w:tcPr>
            <w:tcW w:w="1490"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Графика</w:t>
            </w:r>
          </w:p>
          <w:p w:rsidR="00931689" w:rsidRPr="00931689" w:rsidRDefault="00931689" w:rsidP="00931689">
            <w:pPr>
              <w:rPr>
                <w:rFonts w:ascii="Times New Roman" w:hAnsi="Times New Roman" w:cs="Times New Roman"/>
                <w:b/>
                <w:sz w:val="24"/>
                <w:szCs w:val="24"/>
              </w:rPr>
            </w:pPr>
            <w:r>
              <w:rPr>
                <w:rFonts w:ascii="Times New Roman" w:hAnsi="Times New Roman" w:cs="Times New Roman"/>
                <w:b/>
                <w:bCs/>
                <w:sz w:val="24"/>
                <w:szCs w:val="24"/>
              </w:rPr>
              <w:t xml:space="preserve"> </w:t>
            </w:r>
          </w:p>
        </w:tc>
        <w:tc>
          <w:tcPr>
            <w:tcW w:w="5895" w:type="dxa"/>
          </w:tcPr>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bCs/>
                <w:sz w:val="24"/>
                <w:szCs w:val="24"/>
              </w:rPr>
              <w:t xml:space="preserve">Аз а, элп а. Аьзнаш а, элпаш а довзар. Нохчийн меттан ша-тайпа (шалха) элпаш. </w:t>
            </w:r>
          </w:p>
          <w:p w:rsidR="00931689" w:rsidRPr="00931689" w:rsidRDefault="00931689" w:rsidP="00931689">
            <w:pPr>
              <w:rPr>
                <w:rFonts w:ascii="Times New Roman" w:hAnsi="Times New Roman" w:cs="Times New Roman"/>
                <w:iCs/>
                <w:sz w:val="24"/>
                <w:szCs w:val="24"/>
              </w:rPr>
            </w:pPr>
            <w:r w:rsidRPr="00931689">
              <w:rPr>
                <w:rFonts w:ascii="Times New Roman" w:hAnsi="Times New Roman" w:cs="Times New Roman"/>
                <w:iCs/>
                <w:sz w:val="24"/>
                <w:szCs w:val="24"/>
              </w:rPr>
              <w:t xml:space="preserve">ТӀеэцначу дешнашкахь бен  пайда ца оьцу </w:t>
            </w:r>
            <w:r w:rsidRPr="00931689">
              <w:rPr>
                <w:rFonts w:ascii="Times New Roman" w:hAnsi="Times New Roman" w:cs="Times New Roman"/>
                <w:i/>
                <w:sz w:val="24"/>
                <w:szCs w:val="24"/>
              </w:rPr>
              <w:t>е, ё, ю, я</w:t>
            </w:r>
            <w:r w:rsidRPr="00931689">
              <w:rPr>
                <w:rFonts w:ascii="Times New Roman" w:hAnsi="Times New Roman" w:cs="Times New Roman"/>
                <w:iCs/>
                <w:sz w:val="24"/>
                <w:szCs w:val="24"/>
              </w:rPr>
              <w:t xml:space="preserve"> элпаш. Адамийн цӀерашкахь, фамилешкахь, дайн цӀерашкахь а, дийнатийн цӀерашкахь а доккха элп.</w:t>
            </w:r>
          </w:p>
          <w:p w:rsidR="00931689" w:rsidRPr="00931689" w:rsidRDefault="00931689" w:rsidP="00931689">
            <w:pPr>
              <w:rPr>
                <w:rFonts w:ascii="Times New Roman" w:hAnsi="Times New Roman" w:cs="Times New Roman"/>
                <w:iCs/>
                <w:sz w:val="24"/>
                <w:szCs w:val="24"/>
              </w:rPr>
            </w:pPr>
            <w:r w:rsidRPr="00931689">
              <w:rPr>
                <w:rFonts w:ascii="Times New Roman" w:hAnsi="Times New Roman" w:cs="Times New Roman"/>
                <w:iCs/>
                <w:sz w:val="24"/>
                <w:szCs w:val="24"/>
              </w:rPr>
              <w:t xml:space="preserve">Нохчийн абат (алфавит): элпийн цӀераш, церан хьалх-тӀаьхьалла. Дешнийн къепйоза рогӀаллехь нисдархьама, абатах пайдаэцар. </w:t>
            </w:r>
          </w:p>
          <w:p w:rsidR="00931689" w:rsidRPr="00931689" w:rsidRDefault="00931689" w:rsidP="00931689">
            <w:pPr>
              <w:rPr>
                <w:rFonts w:ascii="Times New Roman" w:hAnsi="Times New Roman" w:cs="Times New Roman"/>
                <w:iCs/>
                <w:sz w:val="24"/>
                <w:szCs w:val="24"/>
              </w:rPr>
            </w:pPr>
            <w:r w:rsidRPr="00931689">
              <w:rPr>
                <w:rFonts w:ascii="Times New Roman" w:hAnsi="Times New Roman" w:cs="Times New Roman"/>
                <w:iCs/>
                <w:sz w:val="24"/>
                <w:szCs w:val="24"/>
              </w:rPr>
              <w:t>Элпийн боцу графикин гӀирсаш: дешнашна йукъара кӀайдарг, сехьадаккхаран хьаьрк.</w:t>
            </w:r>
          </w:p>
          <w:p w:rsidR="00931689" w:rsidRPr="00931689" w:rsidRDefault="00931689" w:rsidP="00931689">
            <w:pPr>
              <w:rPr>
                <w:rFonts w:ascii="Times New Roman" w:hAnsi="Times New Roman" w:cs="Times New Roman"/>
                <w:sz w:val="24"/>
                <w:szCs w:val="24"/>
              </w:rPr>
            </w:pPr>
          </w:p>
        </w:tc>
        <w:tc>
          <w:tcPr>
            <w:tcW w:w="6375" w:type="dxa"/>
          </w:tcPr>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bCs/>
                <w:sz w:val="24"/>
                <w:szCs w:val="24"/>
              </w:rPr>
              <w:t>Долахь цӀераш доккхачу элпаца йазйар.</w:t>
            </w:r>
          </w:p>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bCs/>
                <w:sz w:val="24"/>
                <w:szCs w:val="24"/>
              </w:rPr>
              <w:t>Долахьчу цӀерех пайда а оьцуш, шимма цхьаьна предложенеш хӀиттор.</w:t>
            </w:r>
          </w:p>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bCs/>
                <w:sz w:val="24"/>
                <w:szCs w:val="24"/>
              </w:rPr>
              <w:t>Дешнийн  аьзнийн-элпийн хӀоттаман моделаш хӀиттор.</w:t>
            </w:r>
          </w:p>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bCs/>
                <w:sz w:val="24"/>
                <w:szCs w:val="24"/>
              </w:rPr>
              <w:t>Дешаран диалог «Дешнийн аьзнийн а, элпийн а хӀоттам бустар».</w:t>
            </w:r>
          </w:p>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bCs/>
                <w:sz w:val="24"/>
                <w:szCs w:val="24"/>
              </w:rPr>
              <w:t>Шардар: дашехь маса дешдакъа ду билгалдар,</w:t>
            </w:r>
          </w:p>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bCs/>
                <w:sz w:val="24"/>
                <w:szCs w:val="24"/>
              </w:rPr>
              <w:t>дош дешдакъошка декъаран бакъонах кхетор.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i/>
                <w:sz w:val="24"/>
                <w:szCs w:val="24"/>
              </w:rPr>
              <w:t xml:space="preserve">е, ё, ю, я </w:t>
            </w:r>
            <w:r w:rsidRPr="00931689">
              <w:rPr>
                <w:rFonts w:ascii="Times New Roman" w:hAnsi="Times New Roman" w:cs="Times New Roman"/>
                <w:sz w:val="24"/>
                <w:szCs w:val="24"/>
              </w:rPr>
              <w:t>элпийн маьӀна билгалдаккхар.</w:t>
            </w:r>
          </w:p>
          <w:p w:rsidR="00931689" w:rsidRPr="00931689" w:rsidRDefault="00931689" w:rsidP="00931689">
            <w:pPr>
              <w:rPr>
                <w:rFonts w:ascii="Times New Roman" w:hAnsi="Times New Roman" w:cs="Times New Roman"/>
                <w:iCs/>
                <w:sz w:val="24"/>
                <w:szCs w:val="24"/>
              </w:rPr>
            </w:pPr>
            <w:r w:rsidRPr="00931689">
              <w:rPr>
                <w:rFonts w:ascii="Times New Roman" w:hAnsi="Times New Roman" w:cs="Times New Roman"/>
                <w:sz w:val="24"/>
                <w:szCs w:val="24"/>
              </w:rPr>
              <w:t xml:space="preserve">ТӀеэцначу дешнашкахь бен лелаш доцчу элпийн </w:t>
            </w:r>
            <w:r w:rsidRPr="00931689">
              <w:rPr>
                <w:rFonts w:ascii="Times New Roman" w:hAnsi="Times New Roman" w:cs="Times New Roman"/>
                <w:i/>
                <w:sz w:val="24"/>
                <w:szCs w:val="24"/>
              </w:rPr>
              <w:t xml:space="preserve">(ф, ё, ю, ы, щ) </w:t>
            </w:r>
            <w:r w:rsidRPr="00931689">
              <w:rPr>
                <w:rFonts w:ascii="Times New Roman" w:hAnsi="Times New Roman" w:cs="Times New Roman"/>
                <w:iCs/>
                <w:sz w:val="24"/>
                <w:szCs w:val="24"/>
              </w:rPr>
              <w:t>цӀе йаккхар, алар.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Ловзаран кепехь шардар: «Дашах лаьцна дика хьан дуьйцур дара?», шардар кхочушдарехь, аьзнаш элпашца билгалдарх; дешан аьзнийн а, элпийн а хӀоттамах барта къамелан алар хӀотто хаар карадерзадо.</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Ловзар-къовсадалар «Карлайаккха абат»</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Шимма цхьаьна бен болх: йукъахдитина мукъа а, мукъаза а элпаш йукъа а хӀиттош, дешнаш кхоллар.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Предложенин йуьххьехь а, долахь цӀерашкахь а доккхачу элпан нийсайаздар.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Шардар: Дешнашкахь йукъахдитина элпаш йукъахӀиттор.</w:t>
            </w:r>
          </w:p>
        </w:tc>
      </w:tr>
      <w:tr w:rsidR="00931689" w:rsidRPr="00931689" w:rsidTr="00931689">
        <w:tc>
          <w:tcPr>
            <w:tcW w:w="870"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11.</w:t>
            </w:r>
          </w:p>
        </w:tc>
        <w:tc>
          <w:tcPr>
            <w:tcW w:w="1490"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Орфоэпи</w:t>
            </w:r>
          </w:p>
          <w:p w:rsidR="00931689" w:rsidRPr="00931689" w:rsidRDefault="00931689" w:rsidP="00931689">
            <w:pPr>
              <w:rPr>
                <w:rFonts w:ascii="Times New Roman" w:hAnsi="Times New Roman" w:cs="Times New Roman"/>
                <w:b/>
                <w:spacing w:val="-37"/>
                <w:sz w:val="24"/>
                <w:szCs w:val="24"/>
              </w:rPr>
            </w:pPr>
            <w:r w:rsidRPr="00931689">
              <w:rPr>
                <w:rFonts w:ascii="Times New Roman" w:hAnsi="Times New Roman" w:cs="Times New Roman"/>
                <w:b/>
                <w:sz w:val="24"/>
                <w:szCs w:val="24"/>
              </w:rPr>
              <w:t>(курсан массо декъехь Ӏамош йу</w:t>
            </w:r>
            <w:r w:rsidRPr="00931689">
              <w:rPr>
                <w:rFonts w:ascii="Times New Roman" w:hAnsi="Times New Roman" w:cs="Times New Roman"/>
                <w:b/>
                <w:w w:val="105"/>
                <w:sz w:val="24"/>
                <w:szCs w:val="24"/>
              </w:rPr>
              <w:t>)</w:t>
            </w:r>
          </w:p>
          <w:p w:rsidR="00931689" w:rsidRPr="00931689" w:rsidRDefault="00931689" w:rsidP="00931689">
            <w:pPr>
              <w:rPr>
                <w:rFonts w:ascii="Times New Roman" w:hAnsi="Times New Roman" w:cs="Times New Roman"/>
                <w:b/>
                <w:sz w:val="24"/>
                <w:szCs w:val="24"/>
              </w:rPr>
            </w:pPr>
          </w:p>
        </w:tc>
        <w:tc>
          <w:tcPr>
            <w:tcW w:w="5895" w:type="dxa"/>
          </w:tcPr>
          <w:p w:rsidR="00931689" w:rsidRPr="00931689" w:rsidRDefault="00931689" w:rsidP="00931689">
            <w:pPr>
              <w:rPr>
                <w:rFonts w:ascii="Times New Roman" w:hAnsi="Times New Roman" w:cs="Times New Roman"/>
                <w:i/>
                <w:sz w:val="24"/>
                <w:szCs w:val="24"/>
              </w:rPr>
            </w:pPr>
            <w:r w:rsidRPr="00931689">
              <w:rPr>
                <w:rFonts w:ascii="Times New Roman" w:hAnsi="Times New Roman" w:cs="Times New Roman"/>
                <w:bCs/>
                <w:sz w:val="24"/>
                <w:szCs w:val="24"/>
              </w:rPr>
              <w:t xml:space="preserve">Аьзнаш а, аьзнийн цхьаьнадараш а алар: шала мукъаза </w:t>
            </w:r>
            <w:r w:rsidRPr="00931689">
              <w:rPr>
                <w:rFonts w:ascii="Times New Roman" w:hAnsi="Times New Roman" w:cs="Times New Roman"/>
                <w:i/>
                <w:sz w:val="24"/>
                <w:szCs w:val="24"/>
              </w:rPr>
              <w:t>ккх, тт, лл, и.д.кх.</w:t>
            </w:r>
          </w:p>
          <w:p w:rsidR="00931689" w:rsidRPr="00931689" w:rsidRDefault="00931689" w:rsidP="00931689">
            <w:pPr>
              <w:rPr>
                <w:rFonts w:ascii="Times New Roman" w:hAnsi="Times New Roman" w:cs="Times New Roman"/>
                <w:sz w:val="24"/>
                <w:szCs w:val="24"/>
              </w:rPr>
            </w:pPr>
          </w:p>
        </w:tc>
        <w:tc>
          <w:tcPr>
            <w:tcW w:w="6375" w:type="dxa"/>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Дешнашкахь йукъахдитина элпаш хӀиттор.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Шалха элпаш </w:t>
            </w:r>
            <w:r w:rsidRPr="00931689">
              <w:rPr>
                <w:rFonts w:ascii="Times New Roman" w:hAnsi="Times New Roman" w:cs="Times New Roman"/>
                <w:i/>
                <w:sz w:val="24"/>
                <w:szCs w:val="24"/>
              </w:rPr>
              <w:t xml:space="preserve">ккх, тт, лл и.дӀ.кх. </w:t>
            </w:r>
            <w:r w:rsidRPr="00931689">
              <w:rPr>
                <w:rFonts w:ascii="Times New Roman" w:hAnsi="Times New Roman" w:cs="Times New Roman"/>
                <w:sz w:val="24"/>
                <w:szCs w:val="24"/>
              </w:rPr>
              <w:t>дехха, цхьа аз санна, алар.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Билгалдинчу элпан меттиг алфавитехь билгалйаккхар.</w:t>
            </w:r>
          </w:p>
          <w:p w:rsidR="00931689" w:rsidRPr="00931689" w:rsidRDefault="00931689" w:rsidP="00931689">
            <w:pPr>
              <w:rPr>
                <w:rFonts w:ascii="Times New Roman" w:hAnsi="Times New Roman" w:cs="Times New Roman"/>
                <w:i/>
                <w:sz w:val="24"/>
                <w:szCs w:val="24"/>
              </w:rPr>
            </w:pPr>
            <w:r w:rsidRPr="00931689">
              <w:rPr>
                <w:rFonts w:ascii="Times New Roman" w:hAnsi="Times New Roman" w:cs="Times New Roman"/>
                <w:sz w:val="24"/>
                <w:szCs w:val="24"/>
              </w:rPr>
              <w:t>Шардар: предложенехь дош нийса дӀадеша, масала: Арахь</w:t>
            </w:r>
            <w:r w:rsidRPr="00931689">
              <w:rPr>
                <w:rFonts w:ascii="Times New Roman" w:hAnsi="Times New Roman" w:cs="Times New Roman"/>
                <w:i/>
                <w:sz w:val="24"/>
                <w:szCs w:val="24"/>
              </w:rPr>
              <w:t xml:space="preserve"> догӀа ду. НеӀаран догӀа ду.</w:t>
            </w:r>
          </w:p>
        </w:tc>
      </w:tr>
      <w:tr w:rsidR="00931689" w:rsidRPr="00931689" w:rsidTr="00931689">
        <w:tc>
          <w:tcPr>
            <w:tcW w:w="870"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12.</w:t>
            </w:r>
          </w:p>
        </w:tc>
        <w:tc>
          <w:tcPr>
            <w:tcW w:w="1490"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 xml:space="preserve">Лексика </w:t>
            </w:r>
          </w:p>
          <w:p w:rsidR="00931689" w:rsidRPr="00931689" w:rsidRDefault="00931689" w:rsidP="00931689">
            <w:pPr>
              <w:rPr>
                <w:rFonts w:ascii="Times New Roman" w:hAnsi="Times New Roman" w:cs="Times New Roman"/>
                <w:b/>
                <w:w w:val="105"/>
                <w:sz w:val="24"/>
                <w:szCs w:val="24"/>
              </w:rPr>
            </w:pPr>
            <w:r w:rsidRPr="00931689">
              <w:rPr>
                <w:rFonts w:ascii="Times New Roman" w:hAnsi="Times New Roman" w:cs="Times New Roman"/>
                <w:b/>
                <w:spacing w:val="-3"/>
                <w:w w:val="105"/>
                <w:sz w:val="24"/>
                <w:szCs w:val="24"/>
              </w:rPr>
              <w:t>а, морфо</w:t>
            </w:r>
            <w:r w:rsidRPr="00931689">
              <w:rPr>
                <w:rFonts w:ascii="Times New Roman" w:hAnsi="Times New Roman" w:cs="Times New Roman"/>
                <w:b/>
                <w:w w:val="105"/>
                <w:sz w:val="24"/>
                <w:szCs w:val="24"/>
              </w:rPr>
              <w:t>логи а</w:t>
            </w:r>
          </w:p>
          <w:p w:rsidR="00931689" w:rsidRPr="00931689" w:rsidRDefault="00931689" w:rsidP="00931689">
            <w:pPr>
              <w:rPr>
                <w:rFonts w:ascii="Times New Roman" w:hAnsi="Times New Roman" w:cs="Times New Roman"/>
                <w:b/>
                <w:sz w:val="24"/>
                <w:szCs w:val="24"/>
              </w:rPr>
            </w:pPr>
            <w:r>
              <w:rPr>
                <w:rFonts w:ascii="Times New Roman" w:hAnsi="Times New Roman" w:cs="Times New Roman"/>
                <w:b/>
                <w:sz w:val="24"/>
                <w:szCs w:val="24"/>
              </w:rPr>
              <w:t xml:space="preserve"> </w:t>
            </w:r>
          </w:p>
          <w:p w:rsidR="00931689" w:rsidRPr="00931689" w:rsidRDefault="00931689" w:rsidP="00931689">
            <w:pPr>
              <w:rPr>
                <w:rFonts w:ascii="Times New Roman" w:hAnsi="Times New Roman" w:cs="Times New Roman"/>
                <w:b/>
                <w:sz w:val="24"/>
                <w:szCs w:val="24"/>
              </w:rPr>
            </w:pPr>
          </w:p>
        </w:tc>
        <w:tc>
          <w:tcPr>
            <w:tcW w:w="5895" w:type="dxa"/>
          </w:tcPr>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bCs/>
                <w:sz w:val="24"/>
                <w:szCs w:val="24"/>
              </w:rPr>
              <w:t xml:space="preserve">Дош меттан   дакъа санна (довзийтар).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Дош хӀуманан, хӀуманан билгалонан, хӀуманан даран цӀе санна </w:t>
            </w:r>
            <w:r w:rsidRPr="00931689">
              <w:rPr>
                <w:rFonts w:ascii="Times New Roman" w:hAnsi="Times New Roman" w:cs="Times New Roman"/>
                <w:bCs/>
                <w:sz w:val="24"/>
                <w:szCs w:val="24"/>
              </w:rPr>
              <w:t xml:space="preserve">(довзийтар). </w:t>
            </w:r>
            <w:r w:rsidRPr="00931689">
              <w:rPr>
                <w:rFonts w:ascii="Times New Roman" w:hAnsi="Times New Roman" w:cs="Times New Roman"/>
                <w:sz w:val="24"/>
                <w:szCs w:val="24"/>
              </w:rPr>
              <w:t xml:space="preserve">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Синонимаш а, антонимаш а (йукъара кхетам, терминаш а ца йалош).</w:t>
            </w:r>
          </w:p>
          <w:p w:rsidR="00931689" w:rsidRPr="00931689" w:rsidRDefault="00931689" w:rsidP="00931689">
            <w:pPr>
              <w:rPr>
                <w:rFonts w:ascii="Times New Roman" w:hAnsi="Times New Roman" w:cs="Times New Roman"/>
                <w:sz w:val="24"/>
                <w:szCs w:val="24"/>
              </w:rPr>
            </w:pPr>
          </w:p>
        </w:tc>
        <w:tc>
          <w:tcPr>
            <w:tcW w:w="6375" w:type="dxa"/>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Дешаран диалог: Муьлхачу хаттаршна жоп дала тарло дешнаша?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ХӀума а, хӀуманан билгало а, дар а гойту дешнаш (</w:t>
            </w:r>
            <w:r w:rsidRPr="00931689">
              <w:rPr>
                <w:rFonts w:ascii="Times New Roman" w:hAnsi="Times New Roman" w:cs="Times New Roman"/>
                <w:i/>
                <w:sz w:val="24"/>
                <w:szCs w:val="24"/>
              </w:rPr>
              <w:t>мила? хӀун? хӀун дина? и.д.кх.)</w:t>
            </w:r>
            <w:r w:rsidRPr="00931689">
              <w:rPr>
                <w:rFonts w:ascii="Times New Roman" w:hAnsi="Times New Roman" w:cs="Times New Roman"/>
                <w:iCs/>
                <w:sz w:val="24"/>
                <w:szCs w:val="24"/>
              </w:rPr>
              <w:t xml:space="preserve"> хаттаршкахула къастор</w:t>
            </w:r>
            <w:r w:rsidRPr="00931689">
              <w:rPr>
                <w:rFonts w:ascii="Times New Roman" w:hAnsi="Times New Roman" w:cs="Times New Roman"/>
                <w:sz w:val="24"/>
                <w:szCs w:val="24"/>
              </w:rPr>
              <w:t>.</w:t>
            </w:r>
          </w:p>
          <w:p w:rsidR="00931689" w:rsidRPr="00931689" w:rsidRDefault="00931689" w:rsidP="00931689">
            <w:pPr>
              <w:rPr>
                <w:rFonts w:ascii="Times New Roman" w:hAnsi="Times New Roman" w:cs="Times New Roman"/>
                <w:i/>
                <w:sz w:val="24"/>
                <w:szCs w:val="24"/>
              </w:rPr>
            </w:pPr>
            <w:r w:rsidRPr="00931689">
              <w:rPr>
                <w:rFonts w:ascii="Times New Roman" w:hAnsi="Times New Roman" w:cs="Times New Roman"/>
                <w:sz w:val="24"/>
                <w:szCs w:val="24"/>
              </w:rPr>
              <w:t xml:space="preserve">Шардар: предложенешкахь тера, дуьхьал маьӀна долу дешнаш карор а, кхин тӀе лахар а </w:t>
            </w:r>
            <w:r w:rsidRPr="00931689">
              <w:rPr>
                <w:rFonts w:ascii="Times New Roman" w:hAnsi="Times New Roman" w:cs="Times New Roman"/>
                <w:i/>
                <w:sz w:val="24"/>
                <w:szCs w:val="24"/>
              </w:rPr>
              <w:t>(йоккха-жима, лекха-лоха).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Шардар: </w:t>
            </w:r>
            <w:r w:rsidRPr="00931689">
              <w:rPr>
                <w:rFonts w:ascii="Times New Roman" w:hAnsi="Times New Roman" w:cs="Times New Roman"/>
                <w:i/>
                <w:sz w:val="24"/>
                <w:szCs w:val="24"/>
              </w:rPr>
              <w:t xml:space="preserve">мила? </w:t>
            </w:r>
            <w:r w:rsidRPr="00931689">
              <w:rPr>
                <w:rFonts w:ascii="Times New Roman" w:hAnsi="Times New Roman" w:cs="Times New Roman"/>
                <w:sz w:val="24"/>
                <w:szCs w:val="24"/>
              </w:rPr>
              <w:t xml:space="preserve">бохучу хаттарна жоп лун, адам билгалден а, </w:t>
            </w:r>
            <w:r w:rsidRPr="00931689">
              <w:rPr>
                <w:rFonts w:ascii="Times New Roman" w:hAnsi="Times New Roman" w:cs="Times New Roman"/>
                <w:i/>
                <w:sz w:val="24"/>
                <w:szCs w:val="24"/>
              </w:rPr>
              <w:t>хӀун?</w:t>
            </w:r>
            <w:r w:rsidRPr="00931689">
              <w:rPr>
                <w:rFonts w:ascii="Times New Roman" w:hAnsi="Times New Roman" w:cs="Times New Roman"/>
                <w:sz w:val="24"/>
                <w:szCs w:val="24"/>
              </w:rPr>
              <w:t xml:space="preserve"> бохучу хаттарна жоп лун, адам доцург билгалден а, дешнаш текстехь харжар.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Шимма цхьаьна бен болх: </w:t>
            </w:r>
            <w:r w:rsidRPr="00931689">
              <w:rPr>
                <w:rFonts w:ascii="Times New Roman" w:hAnsi="Times New Roman" w:cs="Times New Roman"/>
                <w:i/>
                <w:sz w:val="24"/>
                <w:szCs w:val="24"/>
              </w:rPr>
              <w:t xml:space="preserve">цхьаъ, шиъ, дуккха а </w:t>
            </w:r>
            <w:r w:rsidRPr="00931689">
              <w:rPr>
                <w:rFonts w:ascii="Times New Roman" w:hAnsi="Times New Roman" w:cs="Times New Roman"/>
                <w:sz w:val="24"/>
                <w:szCs w:val="24"/>
              </w:rPr>
              <w:t>бохучу дешнашца дешнийн цхьаьнакхетарш хӀиттор а, къамелехь царех нийса пайдаэцар 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Тобанашкахь болх: адам билгалден а, хӀуманаш билгалйен а дешнаш довзар.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Шимма цхьаьна бен болх: хӀуманан цӀе суьртаца цхьаьнайалор (</w:t>
            </w:r>
            <w:r w:rsidRPr="00931689">
              <w:rPr>
                <w:rFonts w:ascii="Times New Roman" w:hAnsi="Times New Roman" w:cs="Times New Roman"/>
                <w:i/>
                <w:sz w:val="24"/>
                <w:szCs w:val="24"/>
              </w:rPr>
              <w:t xml:space="preserve">кхор, Ӏаж…); </w:t>
            </w:r>
            <w:r w:rsidRPr="00931689">
              <w:rPr>
                <w:rFonts w:ascii="Times New Roman" w:hAnsi="Times New Roman" w:cs="Times New Roman"/>
                <w:sz w:val="24"/>
                <w:szCs w:val="24"/>
              </w:rPr>
              <w:t>дийнатийн цӀераш церан суьрташца цхьаьнайалор (</w:t>
            </w:r>
            <w:r w:rsidRPr="00931689">
              <w:rPr>
                <w:rFonts w:ascii="Times New Roman" w:hAnsi="Times New Roman" w:cs="Times New Roman"/>
                <w:i/>
                <w:iCs/>
                <w:sz w:val="24"/>
                <w:szCs w:val="24"/>
              </w:rPr>
              <w:t>цициг, жӀаьла…</w:t>
            </w:r>
            <w:r w:rsidRPr="00931689">
              <w:rPr>
                <w:rFonts w:ascii="Times New Roman" w:hAnsi="Times New Roman" w:cs="Times New Roman"/>
                <w:sz w:val="24"/>
                <w:szCs w:val="24"/>
              </w:rPr>
              <w:t>), и.дӀ.кх.</w:t>
            </w:r>
          </w:p>
          <w:p w:rsidR="00931689" w:rsidRPr="00931689" w:rsidRDefault="00931689" w:rsidP="00931689">
            <w:pPr>
              <w:rPr>
                <w:rFonts w:ascii="Times New Roman" w:hAnsi="Times New Roman" w:cs="Times New Roman"/>
                <w:sz w:val="24"/>
                <w:szCs w:val="24"/>
                <w:highlight w:val="cyan"/>
              </w:rPr>
            </w:pPr>
            <w:r w:rsidRPr="00931689">
              <w:rPr>
                <w:rFonts w:ascii="Times New Roman" w:hAnsi="Times New Roman" w:cs="Times New Roman"/>
                <w:sz w:val="24"/>
                <w:szCs w:val="24"/>
              </w:rPr>
              <w:t>Бос билгалбен цӀе а, бос (бесан сурт) а цхьаьнабалор.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Шимма цхьаьна бен болх: кху тайпа «</w:t>
            </w:r>
            <w:r w:rsidRPr="00931689">
              <w:rPr>
                <w:rFonts w:ascii="Times New Roman" w:hAnsi="Times New Roman" w:cs="Times New Roman"/>
                <w:i/>
                <w:sz w:val="24"/>
                <w:szCs w:val="24"/>
              </w:rPr>
              <w:t xml:space="preserve">хӀума + хӀуманан билгало» </w:t>
            </w:r>
            <w:r w:rsidRPr="00931689">
              <w:rPr>
                <w:rFonts w:ascii="Times New Roman" w:hAnsi="Times New Roman" w:cs="Times New Roman"/>
                <w:sz w:val="24"/>
                <w:szCs w:val="24"/>
              </w:rPr>
              <w:t>дешнаш цхьаьнадалор.</w:t>
            </w:r>
          </w:p>
        </w:tc>
      </w:tr>
      <w:tr w:rsidR="00931689" w:rsidRPr="00931689" w:rsidTr="00931689">
        <w:tc>
          <w:tcPr>
            <w:tcW w:w="870"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13.</w:t>
            </w:r>
          </w:p>
        </w:tc>
        <w:tc>
          <w:tcPr>
            <w:tcW w:w="1490"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Синтаксис</w:t>
            </w:r>
          </w:p>
          <w:p w:rsidR="00931689" w:rsidRPr="00931689" w:rsidRDefault="00931689" w:rsidP="00931689">
            <w:pPr>
              <w:rPr>
                <w:rFonts w:ascii="Times New Roman" w:hAnsi="Times New Roman" w:cs="Times New Roman"/>
                <w:b/>
                <w:sz w:val="24"/>
                <w:szCs w:val="24"/>
              </w:rPr>
            </w:pPr>
            <w:r>
              <w:rPr>
                <w:rFonts w:ascii="Times New Roman" w:hAnsi="Times New Roman" w:cs="Times New Roman"/>
                <w:b/>
                <w:sz w:val="24"/>
                <w:szCs w:val="24"/>
              </w:rPr>
              <w:t xml:space="preserve"> </w:t>
            </w:r>
          </w:p>
        </w:tc>
        <w:tc>
          <w:tcPr>
            <w:tcW w:w="5895" w:type="dxa"/>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bCs/>
                <w:sz w:val="24"/>
                <w:szCs w:val="24"/>
              </w:rPr>
              <w:t xml:space="preserve">Дешнийн цхьаьнакхетар (довзийтар). Предложени меттан дакъа санна (довзийтар). </w:t>
            </w:r>
            <w:r w:rsidRPr="00931689">
              <w:rPr>
                <w:rFonts w:ascii="Times New Roman" w:hAnsi="Times New Roman" w:cs="Times New Roman"/>
                <w:sz w:val="24"/>
                <w:szCs w:val="24"/>
              </w:rPr>
              <w:t>Предложенин схема. Предложенин схема йешар. Предложени а, цуьнан схема а йустар  (соотнесение). Схемехула а, билгалдинчу дешнашкахула а предложенеш хӀиттор.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 Предложенехь дешнийн къепе. Предложени дӀайазйаран бакъонаш. МаьӀнийн хаттарийн гӀоьнца предложенехь дешнийн уьйр билгалйаккхар. Кепах йохийна предложенеш йухаметтахӀиттор. Цхьаьнатоьхначу дешнийн кепех предложенеш хӀиттор.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Текст. Текстан билгалонаш. Текстан тема а, цӀе а.</w:t>
            </w:r>
          </w:p>
        </w:tc>
        <w:tc>
          <w:tcPr>
            <w:tcW w:w="6375" w:type="dxa"/>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Предложенин схема йеша хаар.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Предложени а, цуьнан схема а цхьаьнайалор.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Билгалдинчу дешнашца а, схемица а предложенеш хӀиттор.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Хаттаран, айдаран, дийцаран, тӀедожоран предложенеш дифференцировать йар.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Шардар: предложенеш билгалйинчу иэшарца (интонаци) йешар.</w:t>
            </w:r>
          </w:p>
          <w:p w:rsidR="00931689" w:rsidRPr="00931689" w:rsidRDefault="00931689" w:rsidP="00931689">
            <w:pPr>
              <w:rPr>
                <w:rFonts w:ascii="Times New Roman" w:hAnsi="Times New Roman" w:cs="Times New Roman"/>
                <w:i/>
                <w:sz w:val="24"/>
                <w:szCs w:val="24"/>
              </w:rPr>
            </w:pPr>
            <w:r w:rsidRPr="00931689">
              <w:rPr>
                <w:rFonts w:ascii="Times New Roman" w:hAnsi="Times New Roman" w:cs="Times New Roman"/>
                <w:sz w:val="24"/>
                <w:szCs w:val="24"/>
              </w:rPr>
              <w:t xml:space="preserve">Шимма цхьаьна бен болх: кеп талхийна предложени нисйе (иэделлачу дешнех предложени кхолла), масала: </w:t>
            </w:r>
            <w:r w:rsidRPr="00931689">
              <w:rPr>
                <w:rFonts w:ascii="Times New Roman" w:hAnsi="Times New Roman" w:cs="Times New Roman"/>
                <w:i/>
                <w:sz w:val="24"/>
                <w:szCs w:val="24"/>
              </w:rPr>
              <w:t>дахара, тхо, хьуьнах, селхана.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Шимма цхьаьна бен болх: текстан дакъош къастор, церан къастор нийса хиларх кхетор.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Практикин болх: кеп талхийна текст схьайазйар, предложенийн кепаш нийса  йалор (йуьххьехь доккха элп, чаккхенгахь хьаьркаш).</w:t>
            </w:r>
          </w:p>
        </w:tc>
      </w:tr>
      <w:tr w:rsidR="00931689" w:rsidRPr="00931689" w:rsidTr="00931689">
        <w:tc>
          <w:tcPr>
            <w:tcW w:w="870"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14.</w:t>
            </w:r>
          </w:p>
        </w:tc>
        <w:tc>
          <w:tcPr>
            <w:tcW w:w="1490"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Орфографи а, пунктуаци а</w:t>
            </w:r>
          </w:p>
          <w:p w:rsidR="00931689" w:rsidRPr="00931689" w:rsidRDefault="00931689" w:rsidP="00931689">
            <w:pPr>
              <w:rPr>
                <w:rFonts w:ascii="Times New Roman" w:hAnsi="Times New Roman" w:cs="Times New Roman"/>
                <w:b/>
                <w:sz w:val="24"/>
                <w:szCs w:val="24"/>
              </w:rPr>
            </w:pPr>
          </w:p>
        </w:tc>
        <w:tc>
          <w:tcPr>
            <w:tcW w:w="5895" w:type="dxa"/>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Нийсайазйаран бакъонаш а, царах пайдаэцар а: предложенехь дешнаш къаьстина йаздар; предложенин йуьххьехь а, долахь цӀерашкахь а доккха элп йаздар: адамийн цӀерашкахь а, фамилешкахь а, дийнатийн цӀерашкахь а; адамийн цӀерашкахь, фамилешкахь, ден цӀерашкахь, дийнатийн цӀерашкахь </w:t>
            </w:r>
            <w:r w:rsidRPr="00931689">
              <w:rPr>
                <w:rFonts w:ascii="Times New Roman" w:hAnsi="Times New Roman" w:cs="Times New Roman"/>
                <w:i/>
                <w:sz w:val="24"/>
                <w:szCs w:val="24"/>
              </w:rPr>
              <w:t>я, яь, ю, юь, е, ё</w:t>
            </w:r>
            <w:r w:rsidRPr="00931689">
              <w:rPr>
                <w:rFonts w:ascii="Times New Roman" w:hAnsi="Times New Roman" w:cs="Times New Roman"/>
                <w:sz w:val="24"/>
                <w:szCs w:val="24"/>
              </w:rPr>
              <w:t xml:space="preserve"> элпийн нийсайаздар, тӀеэцначу дешнашкахь </w:t>
            </w:r>
            <w:r w:rsidRPr="00931689">
              <w:rPr>
                <w:rFonts w:ascii="Times New Roman" w:hAnsi="Times New Roman" w:cs="Times New Roman"/>
                <w:i/>
                <w:sz w:val="24"/>
                <w:szCs w:val="24"/>
              </w:rPr>
              <w:t>я, ю, е, ё</w:t>
            </w:r>
            <w:r w:rsidRPr="00931689">
              <w:rPr>
                <w:rFonts w:ascii="Times New Roman" w:hAnsi="Times New Roman" w:cs="Times New Roman"/>
                <w:sz w:val="24"/>
                <w:szCs w:val="24"/>
              </w:rPr>
              <w:t xml:space="preserve"> элпийн нийсайаздар; нохчийн меттан мукъазчу элпийн </w:t>
            </w:r>
            <w:r w:rsidRPr="00931689">
              <w:rPr>
                <w:rFonts w:ascii="Times New Roman" w:hAnsi="Times New Roman" w:cs="Times New Roman"/>
                <w:i/>
                <w:sz w:val="24"/>
                <w:szCs w:val="24"/>
              </w:rPr>
              <w:t xml:space="preserve">(хь, хӀ, кх, чӀ и т.д.) </w:t>
            </w:r>
            <w:r w:rsidRPr="00931689">
              <w:rPr>
                <w:rFonts w:ascii="Times New Roman" w:hAnsi="Times New Roman" w:cs="Times New Roman"/>
                <w:iCs/>
                <w:sz w:val="24"/>
                <w:szCs w:val="24"/>
              </w:rPr>
              <w:t>нийсайаздар</w:t>
            </w:r>
            <w:r w:rsidRPr="00931689">
              <w:rPr>
                <w:rFonts w:ascii="Times New Roman" w:hAnsi="Times New Roman" w:cs="Times New Roman"/>
                <w:i/>
                <w:sz w:val="24"/>
                <w:szCs w:val="24"/>
              </w:rPr>
              <w:t xml:space="preserve">; щ, ь, ы, ф </w:t>
            </w:r>
            <w:r w:rsidRPr="00931689">
              <w:rPr>
                <w:rFonts w:ascii="Times New Roman" w:hAnsi="Times New Roman" w:cs="Times New Roman"/>
                <w:iCs/>
                <w:sz w:val="24"/>
                <w:szCs w:val="24"/>
              </w:rPr>
              <w:t>элпашца долчу дешнийн нийсайаздар</w:t>
            </w:r>
            <w:r w:rsidRPr="00931689">
              <w:rPr>
                <w:rFonts w:ascii="Times New Roman" w:hAnsi="Times New Roman" w:cs="Times New Roman"/>
                <w:sz w:val="24"/>
                <w:szCs w:val="24"/>
              </w:rPr>
              <w:t>; дешнаш сехьадахар; предложенин чаккхенгахь сацаран хьаьркаш: тӀадам, хаттаран а, айдаран а хьаьркаш.</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Текст схьайазйаран алгоритм.      </w:t>
            </w:r>
          </w:p>
        </w:tc>
        <w:tc>
          <w:tcPr>
            <w:tcW w:w="6375" w:type="dxa"/>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Нийсайаздаран а, пунктуацин а бакъонаш Ӏамор.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Цхьана могӀанера вукху могӀане даха аьтто хиларца дешнаш вовшашца дустар.</w:t>
            </w:r>
          </w:p>
          <w:p w:rsidR="00931689" w:rsidRPr="00931689" w:rsidRDefault="00931689" w:rsidP="00931689">
            <w:pPr>
              <w:rPr>
                <w:rFonts w:ascii="Times New Roman" w:hAnsi="Times New Roman" w:cs="Times New Roman"/>
                <w:i/>
                <w:sz w:val="24"/>
                <w:szCs w:val="24"/>
              </w:rPr>
            </w:pPr>
            <w:r w:rsidRPr="00931689">
              <w:rPr>
                <w:rFonts w:ascii="Times New Roman" w:hAnsi="Times New Roman" w:cs="Times New Roman"/>
                <w:sz w:val="24"/>
                <w:szCs w:val="24"/>
              </w:rPr>
              <w:t xml:space="preserve">Алар цхьаъ долуш, йазйар тайп-тайпана долчу дешнашна тӀехь тергам, масала: </w:t>
            </w:r>
            <w:r w:rsidRPr="00931689">
              <w:rPr>
                <w:rFonts w:ascii="Times New Roman" w:hAnsi="Times New Roman" w:cs="Times New Roman"/>
                <w:i/>
                <w:sz w:val="24"/>
                <w:szCs w:val="24"/>
              </w:rPr>
              <w:t>мотт, цӀе, ча, мӀара.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Шардар: долахь цӀераш йукъахь йолу предложенеш дӀайазйар.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Кхоллараллин тӀедиллар: алгоритмана тӀе а тевжаш, долахьчу цӀерийн билгалбаьккхинчу барамца, «Сан доьзал» цӀе йолу доккха доцу дийцар йазде.</w:t>
            </w:r>
          </w:p>
        </w:tc>
      </w:tr>
      <w:tr w:rsidR="00931689" w:rsidRPr="00931689" w:rsidTr="00931689">
        <w:tc>
          <w:tcPr>
            <w:tcW w:w="870"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15.</w:t>
            </w:r>
          </w:p>
        </w:tc>
        <w:tc>
          <w:tcPr>
            <w:tcW w:w="1490" w:type="dxa"/>
          </w:tcPr>
          <w:p w:rsidR="00931689" w:rsidRPr="00931689" w:rsidRDefault="00931689" w:rsidP="00931689">
            <w:pPr>
              <w:rPr>
                <w:rFonts w:ascii="Times New Roman" w:hAnsi="Times New Roman" w:cs="Times New Roman"/>
                <w:b/>
                <w:sz w:val="24"/>
                <w:szCs w:val="24"/>
              </w:rPr>
            </w:pPr>
            <w:r w:rsidRPr="00931689">
              <w:rPr>
                <w:rFonts w:ascii="Times New Roman" w:hAnsi="Times New Roman" w:cs="Times New Roman"/>
                <w:b/>
                <w:sz w:val="24"/>
                <w:szCs w:val="24"/>
              </w:rPr>
              <w:t xml:space="preserve"> Къамел кхиор</w:t>
            </w:r>
          </w:p>
          <w:p w:rsidR="00931689" w:rsidRPr="00931689" w:rsidRDefault="00931689" w:rsidP="00931689">
            <w:pPr>
              <w:rPr>
                <w:rFonts w:ascii="Times New Roman" w:hAnsi="Times New Roman" w:cs="Times New Roman"/>
                <w:b/>
                <w:sz w:val="24"/>
                <w:szCs w:val="24"/>
              </w:rPr>
            </w:pPr>
          </w:p>
        </w:tc>
        <w:tc>
          <w:tcPr>
            <w:tcW w:w="5895" w:type="dxa"/>
          </w:tcPr>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bCs/>
                <w:sz w:val="24"/>
                <w:szCs w:val="24"/>
              </w:rPr>
              <w:t xml:space="preserve">Къамел адамашна йукъахь тӀекере лелоран коьрта кеп санна. Барта а, йозанан а къамел: коьрта башхаллаш (отличия). Дош къамелан дакъа санна. Къамелехь дешан маьӀна (роль). Предложени а, текст а къамелан дакъош санна (довзийтар). Текстан цӀе. Шен (долахь) текст хӀоттор. </w:t>
            </w:r>
          </w:p>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bCs/>
                <w:sz w:val="24"/>
                <w:szCs w:val="24"/>
              </w:rPr>
              <w:t>ТӀекеренан хьелаш: тӀекеренан Ӏалашо, хьаьнца, мичахь  кхочушхуьлу тӀекере. Барта тӀекеренан хьелаш (диалогаш ролашца йешар, видоматериалашка хьажар, аудиозаписе ладогӀар).</w:t>
            </w:r>
          </w:p>
          <w:p w:rsidR="00931689" w:rsidRPr="00931689" w:rsidRDefault="00931689" w:rsidP="00931689">
            <w:pPr>
              <w:rPr>
                <w:rFonts w:ascii="Times New Roman" w:hAnsi="Times New Roman" w:cs="Times New Roman"/>
                <w:bCs/>
                <w:sz w:val="24"/>
                <w:szCs w:val="24"/>
              </w:rPr>
            </w:pPr>
            <w:r w:rsidRPr="00931689">
              <w:rPr>
                <w:rFonts w:ascii="Times New Roman" w:hAnsi="Times New Roman" w:cs="Times New Roman"/>
                <w:bCs/>
                <w:sz w:val="24"/>
                <w:szCs w:val="24"/>
              </w:rPr>
              <w:t>Дешаран а, Ӏер-дахаран а хьелашкахь къамелан этикетан норманаш (маршала хаттар, Ӏодика йар, бехк цабиллар дехар, баркалла алар, дехар дар).</w:t>
            </w:r>
          </w:p>
          <w:p w:rsidR="00931689" w:rsidRPr="00931689" w:rsidRDefault="00931689" w:rsidP="00931689">
            <w:pPr>
              <w:ind w:firstLine="708"/>
              <w:rPr>
                <w:rFonts w:ascii="Times New Roman" w:hAnsi="Times New Roman" w:cs="Times New Roman"/>
                <w:sz w:val="24"/>
                <w:szCs w:val="24"/>
              </w:rPr>
            </w:pPr>
          </w:p>
          <w:p w:rsidR="00931689" w:rsidRPr="00931689" w:rsidRDefault="00931689" w:rsidP="00931689">
            <w:pPr>
              <w:rPr>
                <w:rFonts w:ascii="Times New Roman" w:hAnsi="Times New Roman" w:cs="Times New Roman"/>
                <w:sz w:val="24"/>
                <w:szCs w:val="24"/>
              </w:rPr>
            </w:pPr>
          </w:p>
        </w:tc>
        <w:tc>
          <w:tcPr>
            <w:tcW w:w="6375" w:type="dxa"/>
          </w:tcPr>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Ӏаматан элементаш йовзар (форзац, шмуцтитул, чулацам, билламаш, дошам-йуххедиллар).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Адамийн дахарехь меттан а, къамелан а маьӀнах, кхечу халкъийн меттанийн ларам беш, алар.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Хьехархочун къамел хазарца тӀеэцар.</w:t>
            </w:r>
          </w:p>
          <w:p w:rsidR="00931689" w:rsidRPr="00931689" w:rsidRDefault="00931689" w:rsidP="00931689">
            <w:pPr>
              <w:rPr>
                <w:rFonts w:ascii="Times New Roman" w:hAnsi="Times New Roman" w:cs="Times New Roman"/>
                <w:i/>
                <w:sz w:val="24"/>
                <w:szCs w:val="24"/>
              </w:rPr>
            </w:pPr>
            <w:r w:rsidRPr="00931689">
              <w:rPr>
                <w:rFonts w:ascii="Times New Roman" w:hAnsi="Times New Roman" w:cs="Times New Roman"/>
                <w:sz w:val="24"/>
                <w:szCs w:val="24"/>
              </w:rPr>
              <w:t>Къамелан гӀуллакхдаран коьрта тайпанаш билгалдар</w:t>
            </w:r>
            <w:r w:rsidRPr="00931689">
              <w:rPr>
                <w:rFonts w:ascii="Times New Roman" w:hAnsi="Times New Roman" w:cs="Times New Roman"/>
                <w:i/>
                <w:sz w:val="24"/>
                <w:szCs w:val="24"/>
              </w:rPr>
              <w:t>: ладогӀар, дийцар (къамел дар), йоза, йешар.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Хезна текст йозанан кепехь схьайийцар.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Къамелан дакъа санна текст, текстан коьрта билгалонаш  йовзийтар.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Текст а, предложени а вовшех къастор.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БӀаьрсица а, хазарца а текстера предложенеш къастор.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ХӀоттийнчу хьесапца цхьаьнайогӀу барта а, йозанан а текст кхоллар.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ЛадугӀучу/йоьшучу текстана цӀе харжар.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3-4 къаьстинчу предложенех текст хӀоттор.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Йозанехь предложенин кеп нийса кхочушйар (йуьххьехь доккха элп, чаккхенгахь тӀадам).</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Предложенийн схемаш хӀиттор а, кийча схемаш билгалйинчу предложенешца йустар а.</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Ӏамийна нийсайаздаран а, пунктуацин а бакъонаш йозанехь ларйар.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Шимма цхьаьна бен болх: «Муьлха шеран хан дукхайеза хьуна?» темина диалог хӀоттор.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ТӀекеренийн тайп-тайпана хьелаш гайтаран суьрташца болх </w:t>
            </w:r>
            <w:r w:rsidRPr="00931689">
              <w:rPr>
                <w:rFonts w:ascii="Times New Roman" w:hAnsi="Times New Roman" w:cs="Times New Roman"/>
                <w:i/>
                <w:sz w:val="24"/>
                <w:szCs w:val="24"/>
              </w:rPr>
              <w:t>(маршалла хаттар, Ӏодика йар, баркалла алар, дехар дар)</w:t>
            </w:r>
            <w:r w:rsidRPr="00931689">
              <w:rPr>
                <w:rFonts w:ascii="Times New Roman" w:hAnsi="Times New Roman" w:cs="Times New Roman"/>
                <w:sz w:val="24"/>
                <w:szCs w:val="24"/>
              </w:rPr>
              <w:t>, хӀора хьолана догӀу этикетан дешнаш харжар.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Нохчийн гӀиллакх-оьздангаллин лексикица диалог хӀоттор.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Ролашца ловзар «Хьеший бахкар»: ламасташца догӀуш, хьеший тӀеэцар.</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 xml:space="preserve">Шимма цхьаьна бен болх: «Цхьаьнакхетар» </w:t>
            </w:r>
          </w:p>
          <w:p w:rsidR="00931689" w:rsidRPr="00931689" w:rsidRDefault="00931689" w:rsidP="00931689">
            <w:pPr>
              <w:rPr>
                <w:rFonts w:ascii="Times New Roman" w:hAnsi="Times New Roman" w:cs="Times New Roman"/>
                <w:sz w:val="24"/>
                <w:szCs w:val="24"/>
              </w:rPr>
            </w:pPr>
            <w:r w:rsidRPr="00931689">
              <w:rPr>
                <w:rFonts w:ascii="Times New Roman" w:hAnsi="Times New Roman" w:cs="Times New Roman"/>
                <w:sz w:val="24"/>
                <w:szCs w:val="24"/>
              </w:rPr>
              <w:t>къамелхочуьнга могашалла, гӀуллакх хаттар.</w:t>
            </w:r>
          </w:p>
        </w:tc>
      </w:tr>
    </w:tbl>
    <w:p w:rsidR="00931689" w:rsidRDefault="00931689" w:rsidP="00931689">
      <w:pPr>
        <w:spacing w:after="200" w:line="276" w:lineRule="auto"/>
        <w:rPr>
          <w:sz w:val="24"/>
          <w:szCs w:val="24"/>
        </w:rPr>
      </w:pPr>
    </w:p>
    <w:p w:rsidR="00A5013B" w:rsidRDefault="00A5013B" w:rsidP="00931689">
      <w:pPr>
        <w:spacing w:after="200" w:line="276" w:lineRule="auto"/>
        <w:rPr>
          <w:sz w:val="24"/>
          <w:szCs w:val="24"/>
        </w:rPr>
      </w:pPr>
    </w:p>
    <w:p w:rsidR="00A5013B" w:rsidRDefault="00A5013B" w:rsidP="00931689">
      <w:pPr>
        <w:spacing w:after="200" w:line="276" w:lineRule="auto"/>
        <w:rPr>
          <w:sz w:val="24"/>
          <w:szCs w:val="24"/>
        </w:rPr>
      </w:pPr>
    </w:p>
    <w:p w:rsidR="00A5013B" w:rsidRDefault="00A5013B" w:rsidP="00931689">
      <w:pPr>
        <w:spacing w:after="200" w:line="276" w:lineRule="auto"/>
        <w:rPr>
          <w:sz w:val="24"/>
          <w:szCs w:val="24"/>
        </w:rPr>
      </w:pPr>
    </w:p>
    <w:p w:rsidR="00A5013B" w:rsidRDefault="00A5013B" w:rsidP="00931689">
      <w:pPr>
        <w:spacing w:after="200" w:line="276" w:lineRule="auto"/>
        <w:rPr>
          <w:sz w:val="24"/>
          <w:szCs w:val="24"/>
        </w:rPr>
      </w:pPr>
    </w:p>
    <w:p w:rsidR="00A5013B" w:rsidRDefault="00A5013B" w:rsidP="00931689">
      <w:pPr>
        <w:spacing w:after="200" w:line="276" w:lineRule="auto"/>
        <w:rPr>
          <w:sz w:val="24"/>
          <w:szCs w:val="24"/>
        </w:rPr>
      </w:pPr>
    </w:p>
    <w:p w:rsidR="008C09B1" w:rsidRDefault="008C09B1" w:rsidP="00931689">
      <w:pPr>
        <w:spacing w:after="200" w:line="276" w:lineRule="auto"/>
        <w:rPr>
          <w:sz w:val="24"/>
          <w:szCs w:val="24"/>
        </w:rPr>
      </w:pPr>
    </w:p>
    <w:p w:rsidR="008C09B1" w:rsidRDefault="008C09B1" w:rsidP="00931689">
      <w:pPr>
        <w:spacing w:after="200" w:line="276" w:lineRule="auto"/>
        <w:rPr>
          <w:sz w:val="24"/>
          <w:szCs w:val="24"/>
        </w:rPr>
      </w:pPr>
    </w:p>
    <w:p w:rsidR="008C09B1" w:rsidRDefault="008C09B1" w:rsidP="00931689">
      <w:pPr>
        <w:spacing w:after="200" w:line="276" w:lineRule="auto"/>
        <w:rPr>
          <w:sz w:val="24"/>
          <w:szCs w:val="24"/>
        </w:rPr>
      </w:pPr>
    </w:p>
    <w:p w:rsidR="008C09B1" w:rsidRDefault="008C09B1" w:rsidP="00931689">
      <w:pPr>
        <w:spacing w:after="200" w:line="276" w:lineRule="auto"/>
        <w:rPr>
          <w:sz w:val="24"/>
          <w:szCs w:val="24"/>
        </w:rPr>
      </w:pPr>
    </w:p>
    <w:p w:rsidR="008C09B1" w:rsidRDefault="008C09B1" w:rsidP="00931689">
      <w:pPr>
        <w:spacing w:after="200" w:line="276" w:lineRule="auto"/>
        <w:rPr>
          <w:sz w:val="24"/>
          <w:szCs w:val="24"/>
        </w:rPr>
      </w:pPr>
    </w:p>
    <w:p w:rsidR="008C09B1" w:rsidRDefault="008C09B1" w:rsidP="00931689">
      <w:pPr>
        <w:spacing w:after="200" w:line="276" w:lineRule="auto"/>
        <w:rPr>
          <w:sz w:val="24"/>
          <w:szCs w:val="24"/>
        </w:rPr>
      </w:pPr>
    </w:p>
    <w:p w:rsidR="008C09B1" w:rsidRDefault="008C09B1" w:rsidP="00931689">
      <w:pPr>
        <w:spacing w:after="200" w:line="276" w:lineRule="auto"/>
        <w:rPr>
          <w:sz w:val="24"/>
          <w:szCs w:val="24"/>
        </w:rPr>
      </w:pPr>
    </w:p>
    <w:p w:rsidR="008C09B1" w:rsidRDefault="008C09B1" w:rsidP="00931689">
      <w:pPr>
        <w:spacing w:after="200" w:line="276" w:lineRule="auto"/>
        <w:rPr>
          <w:sz w:val="24"/>
          <w:szCs w:val="24"/>
        </w:rPr>
      </w:pPr>
    </w:p>
    <w:p w:rsidR="008C09B1" w:rsidRDefault="008C09B1" w:rsidP="00931689">
      <w:pPr>
        <w:spacing w:after="200" w:line="276" w:lineRule="auto"/>
        <w:rPr>
          <w:sz w:val="24"/>
          <w:szCs w:val="24"/>
        </w:rPr>
      </w:pPr>
    </w:p>
    <w:p w:rsidR="008C09B1" w:rsidRDefault="008C09B1" w:rsidP="00931689">
      <w:pPr>
        <w:spacing w:after="200" w:line="276" w:lineRule="auto"/>
        <w:rPr>
          <w:sz w:val="24"/>
          <w:szCs w:val="24"/>
        </w:rPr>
      </w:pPr>
    </w:p>
    <w:p w:rsidR="008C09B1" w:rsidRDefault="008C09B1" w:rsidP="00931689">
      <w:pPr>
        <w:spacing w:after="200" w:line="276" w:lineRule="auto"/>
        <w:rPr>
          <w:sz w:val="24"/>
          <w:szCs w:val="24"/>
        </w:rPr>
      </w:pPr>
    </w:p>
    <w:p w:rsidR="00A5013B" w:rsidRDefault="00A5013B" w:rsidP="00931689">
      <w:pPr>
        <w:spacing w:after="200" w:line="276" w:lineRule="auto"/>
        <w:rPr>
          <w:sz w:val="24"/>
          <w:szCs w:val="24"/>
        </w:rPr>
      </w:pPr>
    </w:p>
    <w:p w:rsidR="00A5013B" w:rsidRPr="008C09B1" w:rsidRDefault="00A5013B" w:rsidP="00A5013B">
      <w:pPr>
        <w:autoSpaceDE w:val="0"/>
        <w:autoSpaceDN w:val="0"/>
        <w:spacing w:after="258" w:line="233" w:lineRule="auto"/>
        <w:rPr>
          <w:rFonts w:ascii="Cambria" w:eastAsia="MS Mincho" w:hAnsi="Cambria" w:cs="Times New Roman"/>
        </w:rPr>
      </w:pPr>
      <w:r w:rsidRPr="00A5013B">
        <w:rPr>
          <w:rFonts w:ascii="Times New Roman" w:eastAsia="Times New Roman" w:hAnsi="Times New Roman" w:cs="Times New Roman"/>
          <w:b/>
          <w:color w:val="000000"/>
          <w:w w:val="101"/>
          <w:sz w:val="19"/>
          <w:lang w:val="en-US"/>
        </w:rPr>
        <w:t>ТЕМАТИКИН ПЛАНИРОВАНИ</w:t>
      </w:r>
      <w:r w:rsidR="008C09B1">
        <w:rPr>
          <w:rFonts w:ascii="Times New Roman" w:eastAsia="Times New Roman" w:hAnsi="Times New Roman" w:cs="Times New Roman"/>
          <w:b/>
          <w:color w:val="000000"/>
          <w:w w:val="101"/>
          <w:sz w:val="19"/>
        </w:rPr>
        <w:t xml:space="preserve"> 2класс</w:t>
      </w: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5013B" w:rsidRPr="00A5013B" w:rsidTr="00A5013B">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jc w:val="center"/>
              <w:rPr>
                <w:rFonts w:ascii="Cambria" w:eastAsia="MS Mincho" w:hAnsi="Cambria" w:cs="Times New Roman"/>
                <w:sz w:val="24"/>
                <w:szCs w:val="24"/>
                <w:lang w:val="en-US"/>
              </w:rPr>
            </w:pPr>
            <w:r w:rsidRPr="00A5013B">
              <w:rPr>
                <w:rFonts w:ascii="Times New Roman" w:eastAsia="Times New Roman" w:hAnsi="Times New Roman" w:cs="Times New Roman"/>
                <w:b/>
                <w:color w:val="000000"/>
                <w:w w:val="97"/>
                <w:sz w:val="24"/>
                <w:szCs w:val="24"/>
                <w:lang w:val="en-US"/>
              </w:rPr>
              <w:t>№</w:t>
            </w:r>
            <w:r w:rsidRPr="00A5013B">
              <w:rPr>
                <w:rFonts w:ascii="Cambria" w:eastAsia="MS Mincho" w:hAnsi="Cambria" w:cs="Times New Roman"/>
                <w:sz w:val="24"/>
                <w:szCs w:val="24"/>
                <w:lang w:val="en-US"/>
              </w:rPr>
              <w:br/>
            </w:r>
            <w:r w:rsidRPr="00A5013B">
              <w:rPr>
                <w:rFonts w:ascii="Times New Roman" w:eastAsia="Times New Roman" w:hAnsi="Times New Roman" w:cs="Times New Roman"/>
                <w:b/>
                <w:color w:val="000000"/>
                <w:w w:val="97"/>
                <w:sz w:val="24"/>
                <w:szCs w:val="24"/>
                <w:lang w:val="en-US"/>
              </w:rPr>
              <w:t>п/п</w:t>
            </w:r>
          </w:p>
        </w:tc>
        <w:tc>
          <w:tcPr>
            <w:tcW w:w="58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sz w:val="24"/>
                <w:szCs w:val="24"/>
              </w:rPr>
            </w:pPr>
            <w:r w:rsidRPr="00A5013B">
              <w:rPr>
                <w:rFonts w:ascii="Times New Roman" w:eastAsia="Times New Roman" w:hAnsi="Times New Roman" w:cs="Times New Roman"/>
                <w:b/>
                <w:color w:val="000000"/>
                <w:w w:val="97"/>
                <w:sz w:val="24"/>
                <w:szCs w:val="24"/>
              </w:rPr>
              <w:t>Программийн дакъойн а, темийн а ц1ераш</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sz w:val="24"/>
                <w:szCs w:val="24"/>
              </w:rPr>
            </w:pPr>
            <w:r w:rsidRPr="00A5013B">
              <w:rPr>
                <w:rFonts w:ascii="Times New Roman" w:eastAsia="Times New Roman" w:hAnsi="Times New Roman" w:cs="Times New Roman"/>
                <w:b/>
                <w:color w:val="000000"/>
                <w:w w:val="97"/>
                <w:sz w:val="24"/>
                <w:szCs w:val="24"/>
              </w:rPr>
              <w:t xml:space="preserve"> Сахьтийн барам</w:t>
            </w:r>
          </w:p>
        </w:tc>
        <w:tc>
          <w:tcPr>
            <w:tcW w:w="8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ind w:left="72"/>
              <w:rPr>
                <w:rFonts w:ascii="Cambria" w:eastAsia="MS Mincho" w:hAnsi="Cambria" w:cs="Times New Roman"/>
                <w:sz w:val="24"/>
                <w:szCs w:val="24"/>
                <w:lang w:val="en-US"/>
              </w:rPr>
            </w:pPr>
            <w:r w:rsidRPr="00A5013B">
              <w:rPr>
                <w:rFonts w:ascii="Times New Roman" w:eastAsia="Times New Roman" w:hAnsi="Times New Roman" w:cs="Times New Roman"/>
                <w:b/>
                <w:color w:val="000000"/>
                <w:w w:val="97"/>
                <w:sz w:val="24"/>
                <w:szCs w:val="24"/>
                <w:lang w:val="en-US"/>
              </w:rPr>
              <w:t>1аморан терахь</w:t>
            </w:r>
          </w:p>
        </w:tc>
        <w:tc>
          <w:tcPr>
            <w:tcW w:w="266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sz w:val="24"/>
                <w:szCs w:val="24"/>
              </w:rPr>
            </w:pPr>
            <w:r w:rsidRPr="00A5013B">
              <w:rPr>
                <w:rFonts w:ascii="Times New Roman" w:eastAsia="Times New Roman" w:hAnsi="Times New Roman" w:cs="Times New Roman"/>
                <w:b/>
                <w:color w:val="000000"/>
                <w:w w:val="97"/>
                <w:sz w:val="24"/>
                <w:szCs w:val="24"/>
              </w:rPr>
              <w:t xml:space="preserve"> Г1уллакхдаран тайпанаш</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ind w:right="144"/>
              <w:rPr>
                <w:rFonts w:ascii="Times New Roman" w:eastAsia="MS Mincho" w:hAnsi="Times New Roman" w:cs="Times New Roman"/>
                <w:sz w:val="24"/>
                <w:szCs w:val="24"/>
              </w:rPr>
            </w:pPr>
            <w:r w:rsidRPr="00A5013B">
              <w:rPr>
                <w:rFonts w:ascii="Times New Roman" w:eastAsia="MS Mincho" w:hAnsi="Times New Roman" w:cs="Times New Roman"/>
                <w:sz w:val="24"/>
                <w:szCs w:val="24"/>
              </w:rPr>
              <w:t>Талламан кепаш, тайпанаш</w:t>
            </w:r>
          </w:p>
        </w:tc>
        <w:tc>
          <w:tcPr>
            <w:tcW w:w="173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0" w:lineRule="auto"/>
              <w:ind w:right="288"/>
              <w:rPr>
                <w:rFonts w:ascii="Times New Roman" w:eastAsia="Times New Roman" w:hAnsi="Times New Roman" w:cs="Times New Roman"/>
                <w:b/>
                <w:color w:val="000000"/>
                <w:w w:val="97"/>
                <w:sz w:val="24"/>
                <w:szCs w:val="24"/>
              </w:rPr>
            </w:pPr>
            <w:r w:rsidRPr="00A5013B">
              <w:rPr>
                <w:rFonts w:ascii="Times New Roman" w:eastAsia="Times New Roman" w:hAnsi="Times New Roman" w:cs="Times New Roman"/>
                <w:b/>
                <w:color w:val="000000"/>
                <w:w w:val="97"/>
                <w:sz w:val="24"/>
                <w:szCs w:val="24"/>
              </w:rPr>
              <w:t xml:space="preserve"> Электронни</w:t>
            </w:r>
          </w:p>
          <w:p w:rsidR="00A5013B" w:rsidRPr="00A5013B" w:rsidRDefault="00A5013B" w:rsidP="00A5013B">
            <w:pPr>
              <w:autoSpaceDE w:val="0"/>
              <w:autoSpaceDN w:val="0"/>
              <w:spacing w:before="78" w:after="0" w:line="250" w:lineRule="auto"/>
              <w:ind w:right="288"/>
              <w:rPr>
                <w:rFonts w:ascii="Cambria" w:eastAsia="MS Mincho" w:hAnsi="Cambria" w:cs="Times New Roman"/>
                <w:sz w:val="24"/>
                <w:szCs w:val="24"/>
              </w:rPr>
            </w:pPr>
            <w:r w:rsidRPr="00A5013B">
              <w:rPr>
                <w:rFonts w:ascii="Times New Roman" w:eastAsia="Times New Roman" w:hAnsi="Times New Roman" w:cs="Times New Roman"/>
                <w:b/>
                <w:color w:val="000000"/>
                <w:w w:val="97"/>
                <w:sz w:val="24"/>
                <w:szCs w:val="24"/>
              </w:rPr>
              <w:t>(цифровой) дешаран ресурсаш</w:t>
            </w:r>
          </w:p>
        </w:tc>
      </w:tr>
      <w:tr w:rsidR="00A5013B" w:rsidRPr="00A5013B" w:rsidTr="00A5013B">
        <w:trPr>
          <w:trHeight w:hRule="exact" w:val="576"/>
        </w:trPr>
        <w:tc>
          <w:tcPr>
            <w:tcW w:w="396" w:type="dxa"/>
            <w:vMerge/>
            <w:tcBorders>
              <w:top w:val="single" w:sz="4" w:space="0" w:color="000000"/>
              <w:left w:val="single" w:sz="4" w:space="0" w:color="000000"/>
              <w:bottom w:val="single" w:sz="4" w:space="0" w:color="000000"/>
              <w:right w:val="single" w:sz="4" w:space="0" w:color="000000"/>
            </w:tcBorders>
          </w:tcPr>
          <w:p w:rsidR="00A5013B" w:rsidRPr="00A5013B" w:rsidRDefault="00A5013B" w:rsidP="00A5013B">
            <w:pPr>
              <w:spacing w:after="200" w:line="276" w:lineRule="auto"/>
              <w:rPr>
                <w:rFonts w:ascii="Cambria" w:eastAsia="MS Mincho" w:hAnsi="Cambria" w:cs="Times New Roman"/>
                <w:lang w:val="en-US"/>
              </w:rPr>
            </w:pPr>
          </w:p>
        </w:tc>
        <w:tc>
          <w:tcPr>
            <w:tcW w:w="5836" w:type="dxa"/>
            <w:vMerge/>
            <w:tcBorders>
              <w:top w:val="single" w:sz="4" w:space="0" w:color="000000"/>
              <w:left w:val="single" w:sz="4" w:space="0" w:color="000000"/>
              <w:bottom w:val="single" w:sz="4" w:space="0" w:color="000000"/>
              <w:right w:val="single" w:sz="4" w:space="0" w:color="000000"/>
            </w:tcBorders>
          </w:tcPr>
          <w:p w:rsidR="00A5013B" w:rsidRPr="00A5013B" w:rsidRDefault="00A5013B" w:rsidP="00A5013B">
            <w:pPr>
              <w:spacing w:after="200" w:line="276" w:lineRule="auto"/>
              <w:rPr>
                <w:rFonts w:ascii="Cambria" w:eastAsia="MS Mincho" w:hAnsi="Cambria" w:cs="Times New Roman"/>
                <w:lang w:val="en-US"/>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sz w:val="20"/>
                <w:szCs w:val="20"/>
                <w:lang w:val="en-US"/>
              </w:rPr>
            </w:pPr>
            <w:r w:rsidRPr="00A5013B">
              <w:rPr>
                <w:rFonts w:ascii="Times New Roman" w:eastAsia="Times New Roman" w:hAnsi="Times New Roman" w:cs="Times New Roman"/>
                <w:b/>
                <w:color w:val="000000"/>
                <w:w w:val="97"/>
                <w:sz w:val="20"/>
                <w:szCs w:val="20"/>
                <w:lang w:val="en-US"/>
              </w:rPr>
              <w:t>дерриг</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rPr>
                <w:rFonts w:ascii="Cambria" w:eastAsia="MS Mincho" w:hAnsi="Cambria" w:cs="Times New Roman"/>
                <w:sz w:val="20"/>
                <w:szCs w:val="20"/>
              </w:rPr>
            </w:pPr>
            <w:r w:rsidRPr="00A5013B">
              <w:rPr>
                <w:rFonts w:ascii="Times New Roman" w:eastAsia="Times New Roman" w:hAnsi="Times New Roman" w:cs="Times New Roman"/>
                <w:b/>
                <w:color w:val="000000"/>
                <w:w w:val="97"/>
                <w:sz w:val="20"/>
                <w:szCs w:val="20"/>
              </w:rPr>
              <w:t xml:space="preserve"> Талламан белхаш</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ind w:left="72"/>
              <w:rPr>
                <w:rFonts w:ascii="Cambria" w:eastAsia="MS Mincho" w:hAnsi="Cambria" w:cs="Times New Roman"/>
                <w:sz w:val="20"/>
                <w:szCs w:val="20"/>
              </w:rPr>
            </w:pPr>
            <w:r w:rsidRPr="00A5013B">
              <w:rPr>
                <w:rFonts w:ascii="Times New Roman" w:eastAsia="Times New Roman" w:hAnsi="Times New Roman" w:cs="Times New Roman"/>
                <w:b/>
                <w:color w:val="000000"/>
                <w:w w:val="97"/>
                <w:sz w:val="20"/>
                <w:szCs w:val="20"/>
                <w:lang w:val="en-US"/>
              </w:rPr>
              <w:t xml:space="preserve">Практикин </w:t>
            </w:r>
            <w:r w:rsidRPr="00A5013B">
              <w:rPr>
                <w:rFonts w:ascii="Times New Roman" w:eastAsia="Times New Roman" w:hAnsi="Times New Roman" w:cs="Times New Roman"/>
                <w:b/>
                <w:color w:val="000000"/>
                <w:w w:val="97"/>
                <w:sz w:val="20"/>
                <w:szCs w:val="20"/>
              </w:rPr>
              <w:t>белхаш</w:t>
            </w:r>
          </w:p>
        </w:tc>
        <w:tc>
          <w:tcPr>
            <w:tcW w:w="864" w:type="dxa"/>
            <w:vMerge/>
            <w:tcBorders>
              <w:top w:val="single" w:sz="4" w:space="0" w:color="000000"/>
              <w:left w:val="single" w:sz="4" w:space="0" w:color="000000"/>
              <w:bottom w:val="single" w:sz="4" w:space="0" w:color="000000"/>
              <w:right w:val="single" w:sz="4" w:space="0" w:color="000000"/>
            </w:tcBorders>
          </w:tcPr>
          <w:p w:rsidR="00A5013B" w:rsidRPr="00A5013B" w:rsidRDefault="00A5013B" w:rsidP="00A5013B">
            <w:pPr>
              <w:spacing w:after="200" w:line="276" w:lineRule="auto"/>
              <w:rPr>
                <w:rFonts w:ascii="Cambria" w:eastAsia="MS Mincho" w:hAnsi="Cambria" w:cs="Times New Roman"/>
                <w:lang w:val="en-US"/>
              </w:rPr>
            </w:pPr>
          </w:p>
        </w:tc>
        <w:tc>
          <w:tcPr>
            <w:tcW w:w="2666" w:type="dxa"/>
            <w:vMerge/>
            <w:tcBorders>
              <w:top w:val="single" w:sz="4" w:space="0" w:color="000000"/>
              <w:left w:val="single" w:sz="4" w:space="0" w:color="000000"/>
              <w:bottom w:val="single" w:sz="4" w:space="0" w:color="000000"/>
              <w:right w:val="single" w:sz="4" w:space="0" w:color="000000"/>
            </w:tcBorders>
          </w:tcPr>
          <w:p w:rsidR="00A5013B" w:rsidRPr="00A5013B" w:rsidRDefault="00A5013B" w:rsidP="00A5013B">
            <w:pPr>
              <w:spacing w:after="200" w:line="276" w:lineRule="auto"/>
              <w:rPr>
                <w:rFonts w:ascii="Cambria" w:eastAsia="MS Mincho" w:hAnsi="Cambria" w:cs="Times New Roman"/>
                <w:lang w:val="en-US"/>
              </w:rPr>
            </w:pPr>
          </w:p>
        </w:tc>
        <w:tc>
          <w:tcPr>
            <w:tcW w:w="1236" w:type="dxa"/>
            <w:vMerge/>
            <w:tcBorders>
              <w:top w:val="single" w:sz="4" w:space="0" w:color="000000"/>
              <w:left w:val="single" w:sz="4" w:space="0" w:color="000000"/>
              <w:bottom w:val="single" w:sz="4" w:space="0" w:color="000000"/>
              <w:right w:val="single" w:sz="4" w:space="0" w:color="000000"/>
            </w:tcBorders>
          </w:tcPr>
          <w:p w:rsidR="00A5013B" w:rsidRPr="00A5013B" w:rsidRDefault="00A5013B" w:rsidP="00A5013B">
            <w:pPr>
              <w:spacing w:after="200" w:line="276" w:lineRule="auto"/>
              <w:rPr>
                <w:rFonts w:ascii="Cambria" w:eastAsia="MS Mincho" w:hAnsi="Cambria" w:cs="Times New Roman"/>
                <w:lang w:val="en-US"/>
              </w:rPr>
            </w:pPr>
          </w:p>
        </w:tc>
        <w:tc>
          <w:tcPr>
            <w:tcW w:w="1730" w:type="dxa"/>
            <w:vMerge/>
            <w:tcBorders>
              <w:top w:val="single" w:sz="4" w:space="0" w:color="000000"/>
              <w:left w:val="single" w:sz="4" w:space="0" w:color="000000"/>
              <w:bottom w:val="single" w:sz="4" w:space="0" w:color="000000"/>
              <w:right w:val="single" w:sz="4" w:space="0" w:color="000000"/>
            </w:tcBorders>
          </w:tcPr>
          <w:p w:rsidR="00A5013B" w:rsidRPr="00A5013B" w:rsidRDefault="00A5013B" w:rsidP="00A5013B">
            <w:pPr>
              <w:spacing w:after="200" w:line="276" w:lineRule="auto"/>
              <w:rPr>
                <w:rFonts w:ascii="Cambria" w:eastAsia="MS Mincho" w:hAnsi="Cambria" w:cs="Times New Roman"/>
                <w:lang w:val="en-US"/>
              </w:rPr>
            </w:pPr>
          </w:p>
        </w:tc>
      </w:tr>
      <w:tr w:rsidR="00A5013B" w:rsidRPr="00A5013B" w:rsidTr="00A5013B">
        <w:trPr>
          <w:trHeight w:hRule="exact" w:val="348"/>
        </w:trPr>
        <w:tc>
          <w:tcPr>
            <w:tcW w:w="15502"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A5013B" w:rsidRPr="00A5013B" w:rsidRDefault="00A5013B" w:rsidP="00A5013B">
            <w:pPr>
              <w:spacing w:after="200" w:line="276" w:lineRule="auto"/>
              <w:rPr>
                <w:rFonts w:ascii="Times New Roman" w:eastAsia="Calibri" w:hAnsi="Times New Roman" w:cs="Times New Roman"/>
                <w:b/>
                <w:sz w:val="24"/>
                <w:szCs w:val="24"/>
              </w:rPr>
            </w:pPr>
            <w:r w:rsidRPr="00A5013B">
              <w:rPr>
                <w:rFonts w:ascii="Times New Roman" w:eastAsia="Times New Roman" w:hAnsi="Times New Roman" w:cs="Times New Roman"/>
                <w:b/>
                <w:color w:val="000000"/>
                <w:w w:val="97"/>
              </w:rPr>
              <w:t xml:space="preserve">Дакъа </w:t>
            </w:r>
            <w:r w:rsidRPr="00A5013B">
              <w:rPr>
                <w:rFonts w:ascii="Times New Roman" w:eastAsia="Times New Roman" w:hAnsi="Times New Roman" w:cs="Times New Roman"/>
                <w:b/>
                <w:color w:val="000000"/>
                <w:w w:val="97"/>
                <w:sz w:val="16"/>
              </w:rPr>
              <w:t>1</w:t>
            </w:r>
            <w:r w:rsidRPr="00A5013B">
              <w:rPr>
                <w:rFonts w:ascii="Times New Roman" w:eastAsia="Times New Roman" w:hAnsi="Times New Roman" w:cs="Times New Roman"/>
                <w:color w:val="000000"/>
                <w:w w:val="97"/>
                <w:sz w:val="16"/>
              </w:rPr>
              <w:t xml:space="preserve">. </w:t>
            </w:r>
            <w:r w:rsidRPr="00A5013B">
              <w:rPr>
                <w:rFonts w:ascii="Times New Roman" w:eastAsia="Calibri" w:hAnsi="Times New Roman" w:cs="Times New Roman"/>
                <w:b/>
                <w:sz w:val="24"/>
                <w:szCs w:val="24"/>
              </w:rPr>
              <w:t>Маттах лаьцна йукъара хаамаш</w:t>
            </w:r>
          </w:p>
          <w:p w:rsidR="00A5013B" w:rsidRPr="00A5013B" w:rsidRDefault="00A5013B" w:rsidP="00A5013B">
            <w:pPr>
              <w:autoSpaceDE w:val="0"/>
              <w:autoSpaceDN w:val="0"/>
              <w:spacing w:before="78" w:after="0" w:line="230" w:lineRule="auto"/>
              <w:ind w:left="72"/>
              <w:rPr>
                <w:rFonts w:ascii="Cambria" w:eastAsia="MS Mincho" w:hAnsi="Cambria" w:cs="Times New Roman"/>
              </w:rPr>
            </w:pPr>
          </w:p>
        </w:tc>
      </w:tr>
      <w:tr w:rsidR="00A5013B" w:rsidRPr="00A5013B" w:rsidTr="00A5013B">
        <w:trPr>
          <w:trHeight w:hRule="exact" w:val="1385"/>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0" w:lineRule="auto"/>
              <w:jc w:val="center"/>
              <w:rPr>
                <w:rFonts w:ascii="Cambria" w:eastAsia="MS Mincho" w:hAnsi="Cambria" w:cs="Times New Roman"/>
                <w:lang w:val="en-US"/>
              </w:rPr>
            </w:pPr>
            <w:r w:rsidRPr="00A5013B">
              <w:rPr>
                <w:rFonts w:ascii="Times New Roman" w:eastAsia="Times New Roman" w:hAnsi="Times New Roman" w:cs="Times New Roman"/>
                <w:color w:val="000000"/>
                <w:w w:val="97"/>
                <w:sz w:val="16"/>
                <w:lang w:val="en-US"/>
              </w:rPr>
              <w:t>1.1.</w:t>
            </w:r>
          </w:p>
        </w:tc>
        <w:tc>
          <w:tcPr>
            <w:tcW w:w="5836"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40" w:lineRule="auto"/>
              <w:rPr>
                <w:rFonts w:ascii="Cambria" w:eastAsia="MS Mincho" w:hAnsi="Cambria" w:cs="Times New Roman"/>
                <w:sz w:val="24"/>
                <w:szCs w:val="28"/>
              </w:rPr>
            </w:pPr>
            <w:r w:rsidRPr="00A5013B">
              <w:rPr>
                <w:rFonts w:ascii="Times New Roman" w:eastAsia="Calibri" w:hAnsi="Times New Roman" w:cs="Times New Roman"/>
                <w:b/>
                <w:sz w:val="24"/>
                <w:szCs w:val="24"/>
              </w:rPr>
              <w:t xml:space="preserve"> </w:t>
            </w:r>
            <w:r w:rsidRPr="00A5013B">
              <w:rPr>
                <w:rFonts w:ascii="Times New Roman" w:eastAsia="Calibri" w:hAnsi="Times New Roman" w:cs="Times New Roman"/>
                <w:sz w:val="24"/>
                <w:szCs w:val="28"/>
              </w:rPr>
              <w:t xml:space="preserve">Мотт адамийн тӀекеренан коьрта гӀирс а, къоман культурин хилам а санна.  </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0" w:lineRule="auto"/>
              <w:ind w:left="72"/>
              <w:rPr>
                <w:rFonts w:ascii="Cambria" w:eastAsia="MS Mincho" w:hAnsi="Cambria" w:cs="Times New Roman"/>
              </w:rPr>
            </w:pPr>
            <w:r w:rsidRPr="00A5013B">
              <w:rPr>
                <w:rFonts w:ascii="Cambria" w:eastAsia="MS Mincho" w:hAnsi="Cambria" w:cs="Times New Roman"/>
              </w:rPr>
              <w:t>1</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0" w:lineRule="auto"/>
              <w:jc w:val="center"/>
              <w:rPr>
                <w:rFonts w:ascii="Cambria" w:eastAsia="MS Mincho" w:hAnsi="Cambria" w:cs="Times New Roman"/>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lang w:val="en-US"/>
              </w:rPr>
            </w:pPr>
            <w:r w:rsidRPr="00A5013B">
              <w:rPr>
                <w:rFonts w:ascii="Times New Roman" w:eastAsia="Calibri" w:hAnsi="Times New Roman" w:cs="Times New Roman"/>
                <w:sz w:val="24"/>
                <w:szCs w:val="24"/>
              </w:rPr>
              <w:t>Мотт</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къоман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культурин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хилам</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адамийн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уьйран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коьрта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гӀирс</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хиларх</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йукъахь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жамӀан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кеп</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йалор</w:t>
            </w:r>
            <w:r w:rsidRPr="00A5013B">
              <w:rPr>
                <w:rFonts w:ascii="Times New Roman" w:eastAsia="Calibri" w:hAnsi="Times New Roman" w:cs="Times New Roman"/>
                <w:sz w:val="24"/>
                <w:szCs w:val="24"/>
                <w:lang w:val="en-US"/>
              </w:rPr>
              <w:t>.</w:t>
            </w:r>
          </w:p>
          <w:p w:rsidR="00A5013B" w:rsidRPr="00A5013B" w:rsidRDefault="00A5013B" w:rsidP="00A5013B">
            <w:pPr>
              <w:spacing w:after="0" w:line="240" w:lineRule="auto"/>
              <w:rPr>
                <w:rFonts w:ascii="Cambria" w:eastAsia="MS Mincho" w:hAnsi="Cambria" w:cs="Times New Roman"/>
                <w:lang w:val="en-US"/>
              </w:rPr>
            </w:pP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54" w:lineRule="auto"/>
              <w:ind w:left="72"/>
              <w:rPr>
                <w:rFonts w:ascii="Cambria" w:eastAsia="MS Mincho" w:hAnsi="Cambria" w:cs="Times New Roman"/>
                <w:lang w:val="en-US"/>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Times New Roman" w:eastAsia="MS Mincho" w:hAnsi="Times New Roman" w:cs="Times New Roman"/>
                <w:sz w:val="20"/>
                <w:lang w:val="en-US"/>
              </w:rPr>
            </w:pPr>
          </w:p>
        </w:tc>
      </w:tr>
      <w:tr w:rsidR="00A5013B" w:rsidRPr="00A5013B" w:rsidTr="00A5013B">
        <w:trPr>
          <w:trHeight w:hRule="exact" w:val="156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jc w:val="center"/>
              <w:rPr>
                <w:rFonts w:ascii="Cambria" w:eastAsia="MS Mincho" w:hAnsi="Cambria" w:cs="Times New Roman"/>
                <w:lang w:val="en-US"/>
              </w:rPr>
            </w:pPr>
            <w:r w:rsidRPr="00A5013B">
              <w:rPr>
                <w:rFonts w:ascii="Times New Roman" w:eastAsia="Times New Roman" w:hAnsi="Times New Roman" w:cs="Times New Roman"/>
                <w:color w:val="000000"/>
                <w:w w:val="97"/>
                <w:sz w:val="16"/>
                <w:lang w:val="en-US"/>
              </w:rPr>
              <w:t>1.2.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8"/>
              </w:rPr>
            </w:pPr>
            <w:r w:rsidRPr="00A5013B">
              <w:rPr>
                <w:rFonts w:ascii="Times New Roman" w:eastAsia="Calibri" w:hAnsi="Times New Roman" w:cs="Times New Roman"/>
                <w:sz w:val="24"/>
                <w:szCs w:val="24"/>
              </w:rPr>
              <w:t xml:space="preserve">  </w:t>
            </w:r>
            <w:r w:rsidRPr="00A5013B">
              <w:rPr>
                <w:rFonts w:ascii="Times New Roman" w:eastAsia="Calibri" w:hAnsi="Times New Roman" w:cs="Times New Roman"/>
                <w:sz w:val="24"/>
                <w:szCs w:val="28"/>
              </w:rPr>
              <w:t>Россин а, дуьненан а меттан шортенан тайп-тайпаналлех йуьхьанцара кхетамаш. Мотт бовзаран некъаш: тергам, анализ.</w:t>
            </w:r>
          </w:p>
          <w:p w:rsidR="00A5013B" w:rsidRPr="00A5013B" w:rsidRDefault="00A5013B" w:rsidP="00A5013B">
            <w:pPr>
              <w:spacing w:after="200" w:line="276" w:lineRule="auto"/>
              <w:rPr>
                <w:rFonts w:ascii="Times New Roman" w:eastAsia="Calibri" w:hAnsi="Times New Roman" w:cs="Times New Roman"/>
                <w:sz w:val="24"/>
                <w:szCs w:val="24"/>
              </w:rPr>
            </w:pPr>
          </w:p>
          <w:p w:rsidR="00A5013B" w:rsidRPr="00A5013B" w:rsidRDefault="00A5013B" w:rsidP="00A5013B">
            <w:pPr>
              <w:autoSpaceDE w:val="0"/>
              <w:autoSpaceDN w:val="0"/>
              <w:spacing w:before="76" w:after="0" w:line="233" w:lineRule="auto"/>
              <w:ind w:left="72"/>
              <w:rPr>
                <w:rFonts w:ascii="Cambria" w:eastAsia="MS Mincho" w:hAnsi="Cambria" w:cs="Times New Roman"/>
                <w:sz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ind w:left="72"/>
              <w:rPr>
                <w:rFonts w:ascii="Cambria" w:eastAsia="MS Mincho" w:hAnsi="Cambria" w:cs="Times New Roman"/>
              </w:rPr>
            </w:pPr>
            <w:r w:rsidRPr="00A5013B">
              <w:rPr>
                <w:rFonts w:ascii="Cambria" w:eastAsia="MS Mincho" w:hAnsi="Cambria" w:cs="Times New Roman"/>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jc w:val="center"/>
              <w:rPr>
                <w:rFonts w:ascii="Cambria" w:eastAsia="MS Mincho" w:hAnsi="Cambria" w:cs="Times New Roman"/>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Мотт къоман культурин хилам а, адамийн уьйран коьрта гӀирс хиларх йукъахь жамӀан кеп йалор.</w:t>
            </w:r>
          </w:p>
          <w:p w:rsidR="00A5013B" w:rsidRPr="00A5013B" w:rsidRDefault="00A5013B" w:rsidP="00A5013B">
            <w:pPr>
              <w:spacing w:after="0" w:line="240" w:lineRule="auto"/>
              <w:rPr>
                <w:rFonts w:ascii="Cambria" w:eastAsia="MS Mincho" w:hAnsi="Cambria" w:cs="Times New Roman"/>
              </w:rPr>
            </w:pPr>
          </w:p>
          <w:p w:rsidR="00A5013B" w:rsidRPr="00A5013B" w:rsidRDefault="00A5013B" w:rsidP="00A5013B">
            <w:pPr>
              <w:spacing w:after="0" w:line="240" w:lineRule="auto"/>
              <w:rPr>
                <w:rFonts w:ascii="Cambria" w:eastAsia="MS Mincho" w:hAnsi="Cambria" w:cs="Times New Roman"/>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57" w:lineRule="auto"/>
              <w:ind w:left="72"/>
              <w:rPr>
                <w:rFonts w:ascii="Cambria" w:eastAsia="MS Mincho" w:hAnsi="Cambria" w:cs="Times New Roman"/>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0" w:after="0" w:line="252" w:lineRule="auto"/>
              <w:ind w:left="72" w:right="432"/>
              <w:rPr>
                <w:rFonts w:ascii="Times New Roman" w:eastAsia="MS Mincho" w:hAnsi="Times New Roman" w:cs="Times New Roman"/>
                <w:sz w:val="20"/>
                <w:lang w:val="en-US"/>
              </w:rPr>
            </w:pPr>
          </w:p>
        </w:tc>
      </w:tr>
      <w:tr w:rsidR="00A5013B" w:rsidRPr="00A5013B" w:rsidTr="00A5013B">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ind w:left="72"/>
              <w:rPr>
                <w:rFonts w:ascii="Cambria" w:eastAsia="MS Mincho" w:hAnsi="Cambria" w:cs="Times New Roman"/>
                <w:b/>
                <w:sz w:val="24"/>
                <w:lang w:val="en-US"/>
              </w:rPr>
            </w:pPr>
            <w:r w:rsidRPr="00A5013B">
              <w:rPr>
                <w:rFonts w:ascii="Times New Roman" w:eastAsia="Times New Roman" w:hAnsi="Times New Roman" w:cs="Times New Roman"/>
                <w:b/>
                <w:color w:val="000000"/>
                <w:w w:val="97"/>
                <w:sz w:val="24"/>
                <w:lang w:val="en-US"/>
              </w:rPr>
              <w:t xml:space="preserve">Декъехула </w:t>
            </w:r>
            <w:r w:rsidRPr="00A5013B">
              <w:rPr>
                <w:rFonts w:ascii="Times New Roman" w:eastAsia="Times New Roman" w:hAnsi="Times New Roman" w:cs="Times New Roman"/>
                <w:b/>
                <w:color w:val="000000"/>
                <w:w w:val="97"/>
                <w:sz w:val="24"/>
              </w:rPr>
              <w:t xml:space="preserve">дерриг </w:t>
            </w:r>
            <w:r w:rsidRPr="00A5013B">
              <w:rPr>
                <w:rFonts w:ascii="Times New Roman" w:eastAsia="Times New Roman" w:hAnsi="Times New Roman" w:cs="Times New Roman"/>
                <w:b/>
                <w:color w:val="000000"/>
                <w:w w:val="97"/>
                <w:sz w:val="24"/>
                <w:lang w:val="en-US"/>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ind w:left="72"/>
              <w:rPr>
                <w:rFonts w:ascii="Cambria" w:eastAsia="MS Mincho" w:hAnsi="Cambria" w:cs="Times New Roman"/>
                <w:b/>
                <w:sz w:val="24"/>
                <w:lang w:val="en-US"/>
              </w:rPr>
            </w:pPr>
            <w:r w:rsidRPr="00A5013B">
              <w:rPr>
                <w:rFonts w:ascii="Times New Roman" w:eastAsia="Times New Roman" w:hAnsi="Times New Roman" w:cs="Times New Roman"/>
                <w:b/>
                <w:color w:val="000000"/>
                <w:w w:val="97"/>
                <w:sz w:val="24"/>
                <w:lang w:val="en-US"/>
              </w:rPr>
              <w:t>2</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r>
      <w:tr w:rsidR="00A5013B" w:rsidRPr="00A5013B" w:rsidTr="00A5013B">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Times New Roman" w:eastAsia="Calibri" w:hAnsi="Times New Roman" w:cs="Times New Roman"/>
                <w:b/>
                <w:sz w:val="24"/>
                <w:szCs w:val="24"/>
              </w:rPr>
            </w:pPr>
            <w:r w:rsidRPr="00A5013B">
              <w:rPr>
                <w:rFonts w:ascii="Times New Roman" w:eastAsia="Times New Roman" w:hAnsi="Times New Roman" w:cs="Times New Roman"/>
                <w:color w:val="000000"/>
                <w:w w:val="97"/>
                <w:sz w:val="16"/>
              </w:rPr>
              <w:t xml:space="preserve"> </w:t>
            </w:r>
            <w:r w:rsidRPr="00A5013B">
              <w:rPr>
                <w:rFonts w:ascii="Times New Roman" w:eastAsia="Times New Roman" w:hAnsi="Times New Roman" w:cs="Times New Roman"/>
                <w:b/>
                <w:color w:val="000000"/>
                <w:w w:val="97"/>
                <w:sz w:val="24"/>
              </w:rPr>
              <w:t xml:space="preserve">Дакъа </w:t>
            </w:r>
            <w:r w:rsidRPr="00A5013B">
              <w:rPr>
                <w:rFonts w:ascii="Times New Roman" w:eastAsia="Times New Roman" w:hAnsi="Times New Roman" w:cs="Times New Roman"/>
                <w:b/>
                <w:color w:val="000000"/>
                <w:w w:val="97"/>
                <w:sz w:val="24"/>
                <w:lang w:val="en-US"/>
              </w:rPr>
              <w:t>2</w:t>
            </w:r>
            <w:r w:rsidRPr="00A5013B">
              <w:rPr>
                <w:rFonts w:ascii="Times New Roman" w:eastAsia="Times New Roman" w:hAnsi="Times New Roman" w:cs="Times New Roman"/>
                <w:color w:val="000000"/>
                <w:w w:val="97"/>
                <w:sz w:val="14"/>
                <w:lang w:val="en-US"/>
              </w:rPr>
              <w:t>.</w:t>
            </w:r>
            <w:r w:rsidRPr="00A5013B">
              <w:rPr>
                <w:rFonts w:ascii="Times New Roman" w:eastAsia="Times New Roman" w:hAnsi="Times New Roman" w:cs="Times New Roman"/>
                <w:color w:val="000000"/>
                <w:w w:val="97"/>
                <w:sz w:val="14"/>
              </w:rPr>
              <w:t xml:space="preserve"> </w:t>
            </w:r>
            <w:r w:rsidRPr="00A5013B">
              <w:rPr>
                <w:rFonts w:ascii="Times New Roman" w:eastAsia="Calibri" w:hAnsi="Times New Roman" w:cs="Times New Roman"/>
                <w:b/>
                <w:sz w:val="24"/>
                <w:szCs w:val="24"/>
              </w:rPr>
              <w:t xml:space="preserve">Фонетика, графика, орфоэпии </w:t>
            </w:r>
          </w:p>
          <w:p w:rsidR="00A5013B" w:rsidRPr="00A5013B" w:rsidRDefault="00A5013B" w:rsidP="00A5013B">
            <w:pPr>
              <w:spacing w:after="200" w:line="276" w:lineRule="auto"/>
              <w:rPr>
                <w:rFonts w:ascii="Times New Roman" w:eastAsia="Calibri" w:hAnsi="Times New Roman" w:cs="Times New Roman"/>
                <w:b/>
                <w:sz w:val="24"/>
                <w:szCs w:val="24"/>
              </w:rPr>
            </w:pPr>
          </w:p>
          <w:p w:rsidR="00A5013B" w:rsidRPr="00A5013B" w:rsidRDefault="00A5013B" w:rsidP="00A5013B">
            <w:pPr>
              <w:spacing w:after="0" w:line="360" w:lineRule="auto"/>
              <w:jc w:val="both"/>
              <w:rPr>
                <w:rFonts w:ascii="Times New Roman" w:eastAsia="Calibri" w:hAnsi="Times New Roman" w:cs="Times New Roman"/>
                <w:b/>
                <w:sz w:val="28"/>
                <w:szCs w:val="28"/>
              </w:rPr>
            </w:pPr>
          </w:p>
          <w:p w:rsidR="00A5013B" w:rsidRPr="00A5013B" w:rsidRDefault="00A5013B" w:rsidP="00A5013B">
            <w:pPr>
              <w:autoSpaceDE w:val="0"/>
              <w:autoSpaceDN w:val="0"/>
              <w:spacing w:before="76" w:after="0" w:line="233" w:lineRule="auto"/>
              <w:rPr>
                <w:rFonts w:ascii="Cambria" w:eastAsia="MS Mincho" w:hAnsi="Cambria" w:cs="Times New Roman"/>
                <w:lang w:val="en-US"/>
              </w:rPr>
            </w:pPr>
          </w:p>
        </w:tc>
      </w:tr>
    </w:tbl>
    <w:p w:rsidR="00A5013B" w:rsidRPr="00A5013B" w:rsidRDefault="00A5013B" w:rsidP="00A5013B">
      <w:pPr>
        <w:autoSpaceDE w:val="0"/>
        <w:autoSpaceDN w:val="0"/>
        <w:spacing w:after="0" w:line="14" w:lineRule="exact"/>
        <w:rPr>
          <w:rFonts w:ascii="Cambria" w:eastAsia="MS Mincho" w:hAnsi="Cambria" w:cs="Times New Roman"/>
          <w:lang w:val="en-US"/>
        </w:rPr>
      </w:pPr>
    </w:p>
    <w:p w:rsidR="00A5013B" w:rsidRPr="00A5013B" w:rsidRDefault="00A5013B" w:rsidP="00A5013B">
      <w:pPr>
        <w:autoSpaceDE w:val="0"/>
        <w:autoSpaceDN w:val="0"/>
        <w:spacing w:after="66" w:line="220" w:lineRule="exact"/>
        <w:rPr>
          <w:rFonts w:ascii="Cambria" w:eastAsia="MS Mincho" w:hAnsi="Cambria" w:cs="Times New Roman"/>
          <w:lang w:val="en-US"/>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5013B" w:rsidRPr="00A5013B" w:rsidTr="00A5013B">
        <w:trPr>
          <w:trHeight w:hRule="exact" w:val="142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2.1.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2" w:lineRule="auto"/>
              <w:ind w:left="72"/>
              <w:rPr>
                <w:rFonts w:ascii="Times New Roman" w:eastAsia="MS Mincho" w:hAnsi="Times New Roman" w:cs="Times New Roman"/>
                <w:sz w:val="24"/>
                <w:szCs w:val="24"/>
                <w:lang w:val="en-US"/>
              </w:rPr>
            </w:pPr>
            <w:r w:rsidRPr="00A5013B">
              <w:rPr>
                <w:rFonts w:ascii="Times New Roman" w:eastAsia="MS Mincho" w:hAnsi="Times New Roman" w:cs="Times New Roman"/>
                <w:sz w:val="24"/>
                <w:szCs w:val="24"/>
                <w:lang w:val="en-US"/>
              </w:rPr>
              <w:t>Аьзнийн маьӀна къасторан гӀуллакх; аьзнаш а, элпаш а; зевне, къора мукъаза аьзнаш довзар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rPr>
            </w:pPr>
            <w:r w:rsidRPr="00A5013B">
              <w:rPr>
                <w:rFonts w:ascii="Cambria" w:eastAsia="MS Mincho" w:hAnsi="Cambria" w:cs="Times New Roman"/>
                <w:sz w:val="24"/>
                <w:szCs w:val="24"/>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jc w:val="center"/>
              <w:rPr>
                <w:rFonts w:ascii="Cambria" w:eastAsia="MS Mincho" w:hAnsi="Cambria"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Дешнашкахь элпийн а, аьзнийн а барам базар. Мукъачу а, мукъазчу а аьзнийн артикуляцин башхаллаш</w:t>
            </w:r>
          </w:p>
          <w:p w:rsidR="00A5013B" w:rsidRPr="00A5013B" w:rsidRDefault="00A5013B" w:rsidP="00A5013B">
            <w:pPr>
              <w:autoSpaceDE w:val="0"/>
              <w:autoSpaceDN w:val="0"/>
              <w:spacing w:before="78" w:after="0" w:line="254" w:lineRule="auto"/>
              <w:ind w:left="72" w:right="144"/>
              <w:rPr>
                <w:rFonts w:ascii="Cambria" w:eastAsia="MS Mincho" w:hAnsi="Cambria"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rPr>
                <w:rFonts w:ascii="Cambria" w:eastAsia="MS Mincho" w:hAnsi="Cambria" w:cs="Times New Roman"/>
                <w:sz w:val="24"/>
                <w:szCs w:val="24"/>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Times New Roman" w:eastAsia="MS Mincho" w:hAnsi="Times New Roman" w:cs="Times New Roman"/>
                <w:sz w:val="20"/>
                <w:lang w:val="en-US"/>
              </w:rPr>
            </w:pPr>
          </w:p>
        </w:tc>
      </w:tr>
      <w:tr w:rsidR="00A5013B" w:rsidRPr="00A5013B" w:rsidTr="00A5013B">
        <w:trPr>
          <w:trHeight w:hRule="exact" w:val="156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2.2.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ind w:left="72"/>
              <w:rPr>
                <w:rFonts w:ascii="Times New Roman" w:eastAsia="MS Mincho" w:hAnsi="Times New Roman" w:cs="Times New Roman"/>
                <w:sz w:val="24"/>
                <w:szCs w:val="24"/>
              </w:rPr>
            </w:pPr>
            <w:r w:rsidRPr="00A5013B">
              <w:rPr>
                <w:rFonts w:ascii="Times New Roman" w:eastAsia="MS Mincho" w:hAnsi="Times New Roman" w:cs="Times New Roman"/>
                <w:sz w:val="24"/>
                <w:szCs w:val="24"/>
              </w:rPr>
              <w:t>Озан башхаллин характеристика: мукъа – мукъаза; зевне – къора мукъазнаш.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rPr>
            </w:pPr>
            <w:r w:rsidRPr="00A5013B">
              <w:rPr>
                <w:rFonts w:ascii="Cambria" w:eastAsia="MS Mincho" w:hAnsi="Cambria" w:cs="Times New Roman"/>
                <w:sz w:val="24"/>
                <w:szCs w:val="24"/>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jc w:val="center"/>
              <w:rPr>
                <w:rFonts w:ascii="Cambria" w:eastAsia="MS Mincho" w:hAnsi="Cambria"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Дешнашкахь элпийн а, аьзнийн а барам базар. Мукъачу а, мукъазчу а аьзнийн артикуляцин башхаллаш</w:t>
            </w:r>
          </w:p>
          <w:p w:rsidR="00A5013B" w:rsidRPr="00A5013B" w:rsidRDefault="00A5013B" w:rsidP="00A5013B">
            <w:pPr>
              <w:autoSpaceDE w:val="0"/>
              <w:autoSpaceDN w:val="0"/>
              <w:spacing w:before="78" w:after="0" w:line="252" w:lineRule="auto"/>
              <w:ind w:left="72" w:right="144"/>
              <w:rPr>
                <w:rFonts w:ascii="Cambria" w:eastAsia="MS Mincho" w:hAnsi="Cambria"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rPr>
                <w:rFonts w:ascii="Cambria" w:eastAsia="MS Mincho" w:hAnsi="Cambria" w:cs="Times New Roman"/>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0" w:after="0" w:line="252" w:lineRule="auto"/>
              <w:ind w:left="72" w:right="432"/>
              <w:rPr>
                <w:rFonts w:ascii="Times New Roman" w:eastAsia="MS Mincho" w:hAnsi="Times New Roman" w:cs="Times New Roman"/>
                <w:sz w:val="20"/>
                <w:lang w:val="en-US"/>
              </w:rPr>
            </w:pPr>
          </w:p>
        </w:tc>
      </w:tr>
    </w:tbl>
    <w:p w:rsidR="00A5013B" w:rsidRPr="00A5013B" w:rsidRDefault="00A5013B" w:rsidP="00A5013B">
      <w:pPr>
        <w:autoSpaceDE w:val="0"/>
        <w:autoSpaceDN w:val="0"/>
        <w:spacing w:after="0" w:line="14"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5013B" w:rsidRPr="00A5013B" w:rsidTr="00A5013B">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2.3.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ind w:left="72" w:right="432"/>
              <w:rPr>
                <w:rFonts w:ascii="Cambria" w:eastAsia="MS Mincho" w:hAnsi="Cambria" w:cs="Times New Roman"/>
                <w:sz w:val="24"/>
                <w:szCs w:val="24"/>
              </w:rPr>
            </w:pPr>
            <w:r w:rsidRPr="00A5013B">
              <w:rPr>
                <w:rFonts w:ascii="Times New Roman" w:eastAsia="MS Mincho" w:hAnsi="Times New Roman" w:cs="Times New Roman"/>
                <w:sz w:val="24"/>
                <w:szCs w:val="24"/>
              </w:rPr>
              <w:t>Нохчийн</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меттан</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ша</w:t>
            </w:r>
            <w:r w:rsidRPr="00A5013B">
              <w:rPr>
                <w:rFonts w:ascii="Times New Roman" w:eastAsia="MS Mincho" w:hAnsi="Times New Roman" w:cs="Times New Roman"/>
                <w:sz w:val="24"/>
                <w:szCs w:val="24"/>
                <w:lang w:val="en-US"/>
              </w:rPr>
              <w:t>-</w:t>
            </w:r>
            <w:r w:rsidRPr="00A5013B">
              <w:rPr>
                <w:rFonts w:ascii="Times New Roman" w:eastAsia="MS Mincho" w:hAnsi="Times New Roman" w:cs="Times New Roman"/>
                <w:sz w:val="24"/>
                <w:szCs w:val="24"/>
              </w:rPr>
              <w:t>тайпа</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мукъа</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фонемаш</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аь</w:t>
            </w:r>
            <w:r w:rsidRPr="00A5013B">
              <w:rPr>
                <w:rFonts w:ascii="Times New Roman" w:eastAsia="MS Mincho" w:hAnsi="Times New Roman" w:cs="Times New Roman"/>
                <w:sz w:val="24"/>
                <w:szCs w:val="24"/>
                <w:lang w:val="en-US"/>
              </w:rPr>
              <w:t xml:space="preserve"> – </w:t>
            </w:r>
            <w:r w:rsidRPr="00A5013B">
              <w:rPr>
                <w:rFonts w:ascii="Times New Roman" w:eastAsia="MS Mincho" w:hAnsi="Times New Roman" w:cs="Times New Roman"/>
                <w:sz w:val="24"/>
                <w:szCs w:val="24"/>
              </w:rPr>
              <w:t>аь</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оь</w:t>
            </w:r>
            <w:r w:rsidRPr="00A5013B">
              <w:rPr>
                <w:rFonts w:ascii="Times New Roman" w:eastAsia="MS Mincho" w:hAnsi="Times New Roman" w:cs="Times New Roman"/>
                <w:sz w:val="24"/>
                <w:szCs w:val="24"/>
                <w:lang w:val="en-US"/>
              </w:rPr>
              <w:t xml:space="preserve"> – </w:t>
            </w:r>
            <w:r w:rsidRPr="00A5013B">
              <w:rPr>
                <w:rFonts w:ascii="Times New Roman" w:eastAsia="MS Mincho" w:hAnsi="Times New Roman" w:cs="Times New Roman"/>
                <w:sz w:val="24"/>
                <w:szCs w:val="24"/>
              </w:rPr>
              <w:t>оь</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уь</w:t>
            </w:r>
            <w:r w:rsidRPr="00A5013B">
              <w:rPr>
                <w:rFonts w:ascii="Times New Roman" w:eastAsia="MS Mincho" w:hAnsi="Times New Roman" w:cs="Times New Roman"/>
                <w:sz w:val="24"/>
                <w:szCs w:val="24"/>
                <w:lang w:val="en-US"/>
              </w:rPr>
              <w:t xml:space="preserve"> – </w:t>
            </w:r>
            <w:r w:rsidRPr="00A5013B">
              <w:rPr>
                <w:rFonts w:ascii="Times New Roman" w:eastAsia="MS Mincho" w:hAnsi="Times New Roman" w:cs="Times New Roman"/>
                <w:sz w:val="24"/>
                <w:szCs w:val="24"/>
              </w:rPr>
              <w:t>уьй</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а</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уьш</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элпашца</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билгалйар</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а</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аь</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оь</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уь</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яь</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юь</w:t>
            </w:r>
            <w:r w:rsidRPr="00A5013B">
              <w:rPr>
                <w:rFonts w:ascii="Times New Roman" w:eastAsia="MS Mincho" w:hAnsi="Times New Roman" w:cs="Times New Roman"/>
                <w:sz w:val="24"/>
                <w:szCs w:val="24"/>
                <w:lang w:val="en-US"/>
              </w:rPr>
              <w:t xml:space="preserve">). </w:t>
            </w:r>
            <w:r w:rsidRPr="00A5013B">
              <w:rPr>
                <w:rFonts w:ascii="Times New Roman" w:eastAsia="MS Mincho" w:hAnsi="Times New Roman" w:cs="Times New Roman"/>
                <w:sz w:val="24"/>
                <w:szCs w:val="24"/>
              </w:rPr>
              <w:t>Я, яь, ю, юь, е(ё) элпашца</w:t>
            </w:r>
            <w:r w:rsidRPr="00A5013B">
              <w:rPr>
                <w:rFonts w:ascii="Cambria" w:eastAsia="MS Mincho" w:hAnsi="Cambria" w:cs="Times New Roman"/>
                <w:sz w:val="24"/>
                <w:szCs w:val="24"/>
              </w:rPr>
              <w:t xml:space="preserve"> </w:t>
            </w:r>
            <w:r w:rsidRPr="00A5013B">
              <w:rPr>
                <w:rFonts w:ascii="Times New Roman" w:eastAsia="MS Mincho" w:hAnsi="Times New Roman" w:cs="Times New Roman"/>
                <w:sz w:val="24"/>
                <w:szCs w:val="24"/>
              </w:rPr>
              <w:t>дешнаш.</w:t>
            </w:r>
            <w:r w:rsidRPr="00A5013B">
              <w:rPr>
                <w:rFonts w:ascii="Cambria" w:eastAsia="MS Mincho" w:hAnsi="Cambria" w:cs="Times New Roman"/>
                <w:sz w:val="24"/>
                <w:szCs w:val="24"/>
              </w:rPr>
              <w:t xml:space="preserve">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rPr>
            </w:pPr>
            <w:r w:rsidRPr="00A5013B">
              <w:rPr>
                <w:rFonts w:ascii="Cambria" w:eastAsia="MS Mincho" w:hAnsi="Cambria"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jc w:val="center"/>
              <w:rPr>
                <w:rFonts w:ascii="Cambria" w:eastAsia="MS Mincho" w:hAnsi="Cambria"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lang w:val="en-US"/>
              </w:rPr>
            </w:pPr>
            <w:r w:rsidRPr="00A5013B">
              <w:rPr>
                <w:rFonts w:ascii="Times New Roman" w:eastAsia="Calibri" w:hAnsi="Times New Roman" w:cs="Times New Roman"/>
                <w:sz w:val="24"/>
                <w:szCs w:val="24"/>
              </w:rPr>
              <w:t>Меттан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коьчална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тӀехь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тергам</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я</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яь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ю</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юь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е</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ё</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э</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е</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элпашца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долчу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дешнийн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аьзнийн</w:t>
            </w:r>
            <w:r w:rsidRPr="00A5013B">
              <w:rPr>
                <w:rFonts w:ascii="Times New Roman" w:eastAsia="Calibri" w:hAnsi="Times New Roman" w:cs="Times New Roman"/>
                <w:sz w:val="24"/>
                <w:szCs w:val="24"/>
                <w:lang w:val="en-US"/>
              </w:rPr>
              <w:t>-</w:t>
            </w:r>
            <w:r w:rsidRPr="00A5013B">
              <w:rPr>
                <w:rFonts w:ascii="Times New Roman" w:eastAsia="Calibri" w:hAnsi="Times New Roman" w:cs="Times New Roman"/>
                <w:sz w:val="24"/>
                <w:szCs w:val="24"/>
              </w:rPr>
              <w:t>элпийн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хӀоттамехь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йолчу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башхаллех</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кхетор</w:t>
            </w:r>
            <w:r w:rsidRPr="00A5013B">
              <w:rPr>
                <w:rFonts w:ascii="Times New Roman" w:eastAsia="Calibri" w:hAnsi="Times New Roman" w:cs="Times New Roman"/>
                <w:sz w:val="24"/>
                <w:szCs w:val="24"/>
                <w:lang w:val="en-US"/>
              </w:rPr>
              <w:t>.</w:t>
            </w:r>
          </w:p>
          <w:p w:rsidR="00A5013B" w:rsidRPr="00A5013B" w:rsidRDefault="00A5013B" w:rsidP="00A5013B">
            <w:pPr>
              <w:autoSpaceDE w:val="0"/>
              <w:autoSpaceDN w:val="0"/>
              <w:spacing w:before="78" w:after="0" w:line="254" w:lineRule="auto"/>
              <w:ind w:left="72"/>
              <w:rPr>
                <w:rFonts w:ascii="Cambria" w:eastAsia="MS Mincho" w:hAnsi="Cambria"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Pr>
                <w:rFonts w:ascii="Cambria" w:eastAsia="MS Mincho" w:hAnsi="Cambria" w:cs="Times New Roman"/>
                <w:sz w:val="24"/>
                <w:szCs w:val="24"/>
                <w:lang w:val="en-US"/>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Times New Roman" w:eastAsia="MS Mincho" w:hAnsi="Times New Roman" w:cs="Times New Roman"/>
                <w:sz w:val="20"/>
                <w:lang w:val="en-US"/>
              </w:rPr>
            </w:pPr>
          </w:p>
        </w:tc>
      </w:tr>
      <w:tr w:rsidR="00A5013B" w:rsidRPr="00A5013B" w:rsidTr="00A5013B">
        <w:trPr>
          <w:trHeight w:hRule="exact" w:val="185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Times New Roman" w:eastAsia="MS Mincho" w:hAnsi="Times New Roman" w:cs="Times New Roman"/>
                <w:sz w:val="24"/>
                <w:szCs w:val="24"/>
                <w:lang w:val="en-US"/>
              </w:rPr>
            </w:pPr>
            <w:r w:rsidRPr="00A5013B">
              <w:rPr>
                <w:rFonts w:ascii="Times New Roman" w:eastAsia="Times New Roman" w:hAnsi="Times New Roman" w:cs="Times New Roman"/>
                <w:color w:val="000000"/>
                <w:w w:val="97"/>
                <w:sz w:val="24"/>
                <w:szCs w:val="24"/>
                <w:lang w:val="en-US"/>
              </w:rPr>
              <w:t>2.4.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ind w:left="72"/>
              <w:rPr>
                <w:rFonts w:ascii="Times New Roman" w:eastAsia="MS Mincho" w:hAnsi="Times New Roman" w:cs="Times New Roman"/>
                <w:sz w:val="24"/>
                <w:szCs w:val="24"/>
              </w:rPr>
            </w:pPr>
            <w:r w:rsidRPr="00A5013B">
              <w:rPr>
                <w:rFonts w:ascii="Times New Roman" w:eastAsia="Times New Roman" w:hAnsi="Times New Roman" w:cs="Times New Roman"/>
                <w:color w:val="000000"/>
                <w:w w:val="97"/>
                <w:sz w:val="24"/>
                <w:szCs w:val="24"/>
              </w:rPr>
              <w:t>Э, е элпашца дешнаш. Деха а, доца а мукъанаш. Й элпаца долу дешнаш.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Times New Roman" w:eastAsia="MS Mincho" w:hAnsi="Times New Roman" w:cs="Times New Roman"/>
                <w:sz w:val="24"/>
                <w:szCs w:val="24"/>
              </w:rPr>
            </w:pPr>
            <w:r w:rsidRPr="00A5013B">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jc w:val="center"/>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Меттан коьчална тӀехь тергам: я, яь, ю, юь, е (ё), э, е элпашца долчу дешнийн аьзнийн-элпийн хӀоттамехь йолчу башхаллех кхетор.</w:t>
            </w:r>
          </w:p>
          <w:p w:rsidR="00A5013B" w:rsidRPr="00A5013B" w:rsidRDefault="00A5013B" w:rsidP="00A5013B">
            <w:pPr>
              <w:autoSpaceDE w:val="0"/>
              <w:autoSpaceDN w:val="0"/>
              <w:spacing w:before="78" w:after="0" w:line="254" w:lineRule="auto"/>
              <w:ind w:left="72"/>
              <w:rPr>
                <w:rFonts w:ascii="Times New Roman" w:eastAsia="MS Mincho"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rPr>
                <w:rFonts w:ascii="Times New Roman" w:eastAsia="MS Mincho" w:hAnsi="Times New Roman" w:cs="Times New Roman"/>
                <w:sz w:val="24"/>
                <w:szCs w:val="24"/>
              </w:rPr>
            </w:pPr>
          </w:p>
          <w:p w:rsidR="00A5013B" w:rsidRPr="00A5013B" w:rsidRDefault="00A5013B" w:rsidP="00A5013B">
            <w:pPr>
              <w:autoSpaceDE w:val="0"/>
              <w:autoSpaceDN w:val="0"/>
              <w:spacing w:before="78" w:after="0" w:line="254" w:lineRule="auto"/>
              <w:rPr>
                <w:rFonts w:ascii="Times New Roman" w:eastAsia="MS Mincho" w:hAnsi="Times New Roman" w:cs="Times New Roman"/>
                <w:sz w:val="24"/>
                <w:szCs w:val="24"/>
              </w:rPr>
            </w:pPr>
          </w:p>
          <w:p w:rsidR="00A5013B" w:rsidRPr="00A5013B" w:rsidRDefault="00A5013B" w:rsidP="00A5013B">
            <w:pPr>
              <w:autoSpaceDE w:val="0"/>
              <w:autoSpaceDN w:val="0"/>
              <w:spacing w:before="78" w:after="0" w:line="254" w:lineRule="auto"/>
              <w:rPr>
                <w:rFonts w:ascii="Times New Roman" w:eastAsia="MS Mincho" w:hAnsi="Times New Roman" w:cs="Times New Roman"/>
                <w:sz w:val="24"/>
                <w:szCs w:val="24"/>
              </w:rPr>
            </w:pPr>
          </w:p>
          <w:p w:rsidR="00A5013B" w:rsidRPr="00A5013B" w:rsidRDefault="00A5013B" w:rsidP="00A5013B">
            <w:pPr>
              <w:autoSpaceDE w:val="0"/>
              <w:autoSpaceDN w:val="0"/>
              <w:spacing w:before="78" w:after="0" w:line="254" w:lineRule="auto"/>
              <w:rPr>
                <w:rFonts w:ascii="Times New Roman" w:eastAsia="MS Mincho" w:hAnsi="Times New Roman" w:cs="Times New Roman"/>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0" w:after="0" w:line="252" w:lineRule="auto"/>
              <w:ind w:left="72" w:right="432"/>
              <w:rPr>
                <w:rFonts w:ascii="Times New Roman" w:eastAsia="MS Mincho" w:hAnsi="Times New Roman" w:cs="Times New Roman"/>
                <w:sz w:val="20"/>
                <w:lang w:val="en-US"/>
              </w:rPr>
            </w:pPr>
          </w:p>
        </w:tc>
      </w:tr>
    </w:tbl>
    <w:p w:rsidR="00A5013B" w:rsidRPr="00A5013B" w:rsidRDefault="00A5013B" w:rsidP="00A5013B">
      <w:pPr>
        <w:autoSpaceDE w:val="0"/>
        <w:autoSpaceDN w:val="0"/>
        <w:spacing w:after="0" w:line="14" w:lineRule="exact"/>
        <w:rPr>
          <w:rFonts w:ascii="Times New Roman" w:eastAsia="MS Mincho" w:hAnsi="Times New Roman" w:cs="Times New Roman"/>
          <w:sz w:val="24"/>
          <w:szCs w:val="24"/>
          <w:lang w:val="en-US"/>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5013B" w:rsidRPr="00A5013B" w:rsidTr="00552FB8">
        <w:trPr>
          <w:trHeight w:hRule="exact" w:val="95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Times New Roman" w:eastAsia="MS Mincho" w:hAnsi="Times New Roman" w:cs="Times New Roman"/>
                <w:sz w:val="24"/>
                <w:szCs w:val="24"/>
                <w:lang w:val="en-US"/>
              </w:rPr>
            </w:pPr>
            <w:r w:rsidRPr="00A5013B">
              <w:rPr>
                <w:rFonts w:ascii="Times New Roman" w:eastAsia="Times New Roman" w:hAnsi="Times New Roman" w:cs="Times New Roman"/>
                <w:color w:val="000000"/>
                <w:w w:val="97"/>
                <w:sz w:val="24"/>
                <w:szCs w:val="24"/>
                <w:lang w:val="en-US"/>
              </w:rPr>
              <w:t>2.5.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20" w:after="0" w:line="245" w:lineRule="auto"/>
              <w:ind w:left="72" w:right="144"/>
              <w:rPr>
                <w:rFonts w:ascii="Times New Roman" w:eastAsia="MS Mincho" w:hAnsi="Times New Roman" w:cs="Times New Roman"/>
                <w:sz w:val="24"/>
                <w:szCs w:val="24"/>
                <w:lang w:val="en-US"/>
              </w:rPr>
            </w:pPr>
            <w:r w:rsidRPr="00A5013B">
              <w:rPr>
                <w:rFonts w:ascii="Times New Roman" w:eastAsia="Calibri" w:hAnsi="Times New Roman" w:cs="Times New Roman"/>
                <w:sz w:val="24"/>
                <w:szCs w:val="24"/>
              </w:rPr>
              <w:t>Нохчийн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меттан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ша</w:t>
            </w:r>
            <w:r w:rsidRPr="00A5013B">
              <w:rPr>
                <w:rFonts w:ascii="Times New Roman" w:eastAsia="Calibri" w:hAnsi="Times New Roman" w:cs="Times New Roman"/>
                <w:sz w:val="24"/>
                <w:szCs w:val="24"/>
                <w:lang w:val="en-US"/>
              </w:rPr>
              <w:t>-</w:t>
            </w:r>
            <w:r w:rsidRPr="00A5013B">
              <w:rPr>
                <w:rFonts w:ascii="Times New Roman" w:eastAsia="Calibri" w:hAnsi="Times New Roman" w:cs="Times New Roman"/>
                <w:sz w:val="24"/>
                <w:szCs w:val="24"/>
              </w:rPr>
              <w:t>тайпа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мукъаза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фонемаш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i/>
                <w:sz w:val="24"/>
                <w:szCs w:val="24"/>
                <w:lang w:val="en-US"/>
              </w:rPr>
              <w:t>(</w:t>
            </w:r>
            <w:r w:rsidRPr="00A5013B">
              <w:rPr>
                <w:rFonts w:ascii="Times New Roman" w:eastAsia="Calibri" w:hAnsi="Times New Roman" w:cs="Times New Roman"/>
                <w:i/>
                <w:sz w:val="24"/>
                <w:szCs w:val="24"/>
              </w:rPr>
              <w:t>гӀ</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кӀ</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къ</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кх</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пӀ</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тӀ</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хӀ</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хь</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цӀ</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чӀ</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Ӏ</w:t>
            </w:r>
            <w:r w:rsidRPr="00A5013B">
              <w:rPr>
                <w:rFonts w:ascii="Times New Roman" w:eastAsia="Calibri" w:hAnsi="Times New Roman" w:cs="Times New Roman"/>
                <w:i/>
                <w:sz w:val="24"/>
                <w:szCs w:val="24"/>
                <w:lang w:val="en-US"/>
              </w:rPr>
              <w:t>)</w:t>
            </w:r>
            <w:r w:rsidRPr="00A5013B">
              <w:rPr>
                <w:rFonts w:ascii="Times New Roman" w:eastAsia="Calibri" w:hAnsi="Times New Roman" w:cs="Times New Roman"/>
                <w:iCs/>
                <w:sz w:val="24"/>
                <w:szCs w:val="24"/>
                <w:lang w:val="en-US"/>
              </w:rPr>
              <w:t xml:space="preserve"> </w:t>
            </w:r>
            <w:r w:rsidRPr="00A5013B">
              <w:rPr>
                <w:rFonts w:ascii="Times New Roman" w:eastAsia="Calibri" w:hAnsi="Times New Roman" w:cs="Times New Roman"/>
                <w:iCs/>
                <w:sz w:val="24"/>
                <w:szCs w:val="24"/>
              </w:rPr>
              <w:t>а</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sz w:val="24"/>
                <w:szCs w:val="24"/>
              </w:rPr>
              <w:t>уьш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элпашца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билгалйар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w:t>
            </w:r>
            <w:r w:rsidRPr="00A5013B">
              <w:rPr>
                <w:rFonts w:ascii="Times New Roman" w:eastAsia="Calibri" w:hAnsi="Times New Roman" w:cs="Times New Roman"/>
                <w:i/>
                <w:sz w:val="24"/>
                <w:szCs w:val="24"/>
                <w:lang w:val="en-US"/>
              </w:rPr>
              <w:t>.</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i/>
                <w:iCs/>
                <w:sz w:val="24"/>
                <w:szCs w:val="24"/>
              </w:rPr>
              <w:t>Щ</w:t>
            </w:r>
            <w:r w:rsidRPr="00A5013B">
              <w:rPr>
                <w:rFonts w:ascii="Times New Roman" w:eastAsia="Calibri" w:hAnsi="Times New Roman" w:cs="Times New Roman"/>
                <w:i/>
                <w:iCs/>
                <w:sz w:val="24"/>
                <w:szCs w:val="24"/>
                <w:lang w:val="en-US"/>
              </w:rPr>
              <w:t xml:space="preserve">, </w:t>
            </w:r>
            <w:r w:rsidRPr="00A5013B">
              <w:rPr>
                <w:rFonts w:ascii="Times New Roman" w:eastAsia="Calibri" w:hAnsi="Times New Roman" w:cs="Times New Roman"/>
                <w:i/>
                <w:iCs/>
                <w:sz w:val="24"/>
                <w:szCs w:val="24"/>
              </w:rPr>
              <w:t>ь</w:t>
            </w:r>
            <w:r w:rsidRPr="00A5013B">
              <w:rPr>
                <w:rFonts w:ascii="Times New Roman" w:eastAsia="Calibri" w:hAnsi="Times New Roman" w:cs="Times New Roman"/>
                <w:i/>
                <w:iCs/>
                <w:sz w:val="24"/>
                <w:szCs w:val="24"/>
                <w:lang w:val="en-US"/>
              </w:rPr>
              <w:t xml:space="preserve">, </w:t>
            </w:r>
            <w:r w:rsidRPr="00A5013B">
              <w:rPr>
                <w:rFonts w:ascii="Times New Roman" w:eastAsia="Calibri" w:hAnsi="Times New Roman" w:cs="Times New Roman"/>
                <w:i/>
                <w:iCs/>
                <w:sz w:val="24"/>
                <w:szCs w:val="24"/>
              </w:rPr>
              <w:t>ы</w:t>
            </w:r>
            <w:r w:rsidRPr="00A5013B">
              <w:rPr>
                <w:rFonts w:ascii="Times New Roman" w:eastAsia="Calibri" w:hAnsi="Times New Roman" w:cs="Times New Roman"/>
                <w:i/>
                <w:iCs/>
                <w:sz w:val="24"/>
                <w:szCs w:val="24"/>
                <w:lang w:val="en-US"/>
              </w:rPr>
              <w:t xml:space="preserve">, </w:t>
            </w:r>
            <w:r w:rsidRPr="00A5013B">
              <w:rPr>
                <w:rFonts w:ascii="Times New Roman" w:eastAsia="Calibri" w:hAnsi="Times New Roman" w:cs="Times New Roman"/>
                <w:i/>
                <w:iCs/>
                <w:sz w:val="24"/>
                <w:szCs w:val="24"/>
              </w:rPr>
              <w:t>ф</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элпашца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долу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дешнаш</w:t>
            </w:r>
            <w:r w:rsidRPr="00A5013B">
              <w:rPr>
                <w:rFonts w:ascii="Times New Roman" w:eastAsia="Calibri" w:hAnsi="Times New Roman" w:cs="Times New Roman"/>
                <w:sz w:val="24"/>
                <w:szCs w:val="24"/>
                <w:lang w:val="en-US"/>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Times New Roman" w:eastAsia="MS Mincho" w:hAnsi="Times New Roman" w:cs="Times New Roman"/>
                <w:sz w:val="24"/>
                <w:szCs w:val="24"/>
              </w:rPr>
            </w:pPr>
            <w:r w:rsidRPr="00A5013B">
              <w:rPr>
                <w:rFonts w:ascii="Times New Roman" w:eastAsia="MS Mincho" w:hAnsi="Times New Roman" w:cs="Times New Roman"/>
                <w:sz w:val="24"/>
                <w:szCs w:val="24"/>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Times New Roman" w:eastAsia="MS Mincho" w:hAnsi="Times New Roman"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rPr>
                <w:rFonts w:ascii="Times New Roman" w:eastAsia="MS Mincho" w:hAnsi="Times New Roman"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Times New Roman" w:eastAsia="Calibri" w:hAnsi="Times New Roman" w:cs="Times New Roman"/>
                <w:sz w:val="24"/>
                <w:szCs w:val="24"/>
                <w:lang w:val="en-US"/>
              </w:rPr>
            </w:pPr>
            <w:r w:rsidRPr="00A5013B">
              <w:rPr>
                <w:rFonts w:ascii="Times New Roman" w:eastAsia="Calibri" w:hAnsi="Times New Roman" w:cs="Times New Roman"/>
                <w:sz w:val="24"/>
                <w:szCs w:val="24"/>
              </w:rPr>
              <w:t>Шалхачу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мукъазчу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аьзнийн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гӀ</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кӀ</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къ</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кх</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пӀ</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тӀ</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хӀ</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цӀ</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чӀ</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Ӏ</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алар</w:t>
            </w:r>
            <w:r w:rsidRPr="00A5013B">
              <w:rPr>
                <w:rFonts w:ascii="Times New Roman" w:eastAsia="Calibri" w:hAnsi="Times New Roman" w:cs="Times New Roman"/>
                <w:sz w:val="24"/>
                <w:szCs w:val="24"/>
                <w:lang w:val="en-US"/>
              </w:rPr>
              <w:t xml:space="preserve">. </w:t>
            </w:r>
          </w:p>
          <w:p w:rsidR="00A5013B" w:rsidRPr="00A5013B" w:rsidRDefault="00A5013B" w:rsidP="00A5013B">
            <w:pPr>
              <w:autoSpaceDE w:val="0"/>
              <w:autoSpaceDN w:val="0"/>
              <w:spacing w:before="78" w:after="0" w:line="252" w:lineRule="auto"/>
              <w:rPr>
                <w:rFonts w:ascii="Times New Roman" w:eastAsia="MS Mincho"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rPr>
                <w:rFonts w:ascii="Times New Roman" w:eastAsia="MS Mincho" w:hAnsi="Times New Roman" w:cs="Times New Roman"/>
                <w:sz w:val="24"/>
                <w:szCs w:val="24"/>
                <w:lang w:val="en-US"/>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Times New Roman" w:eastAsia="MS Mincho" w:hAnsi="Times New Roman" w:cs="Times New Roman"/>
                <w:sz w:val="20"/>
                <w:lang w:val="en-US"/>
              </w:rPr>
            </w:pPr>
          </w:p>
        </w:tc>
      </w:tr>
      <w:tr w:rsidR="00A5013B" w:rsidRPr="00A5013B" w:rsidTr="00552FB8">
        <w:trPr>
          <w:trHeight w:hRule="exact" w:val="80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Times New Roman" w:eastAsia="MS Mincho" w:hAnsi="Times New Roman" w:cs="Times New Roman"/>
                <w:sz w:val="24"/>
                <w:szCs w:val="24"/>
                <w:lang w:val="en-US"/>
              </w:rPr>
            </w:pPr>
            <w:r w:rsidRPr="00A5013B">
              <w:rPr>
                <w:rFonts w:ascii="Times New Roman" w:eastAsia="Times New Roman" w:hAnsi="Times New Roman" w:cs="Times New Roman"/>
                <w:color w:val="000000"/>
                <w:w w:val="97"/>
                <w:sz w:val="24"/>
                <w:szCs w:val="24"/>
                <w:lang w:val="en-US"/>
              </w:rPr>
              <w:t>2.6.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360" w:lineRule="auto"/>
              <w:rPr>
                <w:rFonts w:ascii="Times New Roman" w:eastAsia="Calibri" w:hAnsi="Times New Roman" w:cs="Times New Roman"/>
                <w:sz w:val="24"/>
                <w:szCs w:val="24"/>
              </w:rPr>
            </w:pPr>
            <w:r w:rsidRPr="00A5013B">
              <w:rPr>
                <w:rFonts w:ascii="Times New Roman" w:eastAsia="MS Mincho" w:hAnsi="Times New Roman" w:cs="Times New Roman"/>
                <w:sz w:val="24"/>
                <w:szCs w:val="24"/>
              </w:rPr>
              <w:t xml:space="preserve"> </w:t>
            </w:r>
            <w:r w:rsidRPr="00A5013B">
              <w:rPr>
                <w:rFonts w:ascii="Times New Roman" w:eastAsia="Calibri" w:hAnsi="Times New Roman" w:cs="Times New Roman"/>
                <w:sz w:val="24"/>
                <w:szCs w:val="24"/>
              </w:rPr>
              <w:t xml:space="preserve">Шеконца </w:t>
            </w:r>
            <w:r w:rsidRPr="00A5013B">
              <w:rPr>
                <w:rFonts w:ascii="Times New Roman" w:eastAsia="Calibri" w:hAnsi="Times New Roman" w:cs="Times New Roman"/>
                <w:i/>
                <w:sz w:val="24"/>
                <w:szCs w:val="24"/>
              </w:rPr>
              <w:t xml:space="preserve">[оьв], [ой], [эв] </w:t>
            </w:r>
            <w:r w:rsidRPr="00A5013B">
              <w:rPr>
                <w:rFonts w:ascii="Times New Roman" w:eastAsia="Calibri" w:hAnsi="Times New Roman" w:cs="Times New Roman"/>
                <w:iCs/>
                <w:sz w:val="24"/>
                <w:szCs w:val="24"/>
              </w:rPr>
              <w:t>хеза дешнаш нийсайаздар</w:t>
            </w:r>
            <w:r w:rsidRPr="00A5013B">
              <w:rPr>
                <w:rFonts w:ascii="Times New Roman" w:eastAsia="Calibri" w:hAnsi="Times New Roman" w:cs="Times New Roman"/>
                <w:i/>
                <w:sz w:val="24"/>
                <w:szCs w:val="24"/>
              </w:rPr>
              <w:t>.</w:t>
            </w:r>
          </w:p>
          <w:p w:rsidR="00A5013B" w:rsidRPr="00A5013B" w:rsidRDefault="00A5013B" w:rsidP="00A5013B">
            <w:pPr>
              <w:autoSpaceDE w:val="0"/>
              <w:autoSpaceDN w:val="0"/>
              <w:spacing w:before="78" w:after="0" w:line="230" w:lineRule="auto"/>
              <w:rPr>
                <w:rFonts w:ascii="Times New Roman" w:eastAsia="MS Mincho" w:hAnsi="Times New Roman" w:cs="Times New Roman"/>
                <w:sz w:val="24"/>
                <w:szCs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Times New Roman" w:eastAsia="MS Mincho" w:hAnsi="Times New Roman" w:cs="Times New Roman"/>
                <w:sz w:val="24"/>
                <w:szCs w:val="24"/>
              </w:rPr>
            </w:pPr>
            <w:r w:rsidRPr="00A5013B">
              <w:rPr>
                <w:rFonts w:ascii="Times New Roman" w:eastAsia="MS Mincho" w:hAnsi="Times New Roman" w:cs="Times New Roman"/>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Times New Roman" w:eastAsia="MS Mincho"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jc w:val="center"/>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Pr>
                <w:rFonts w:ascii="Times New Roman" w:eastAsia="MS Mincho"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rPr>
                <w:rFonts w:ascii="Times New Roman" w:eastAsia="MS Mincho" w:hAnsi="Times New Roman" w:cs="Times New Roman"/>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0" w:after="0" w:line="252" w:lineRule="auto"/>
              <w:ind w:left="72" w:right="432"/>
              <w:rPr>
                <w:rFonts w:ascii="Times New Roman" w:eastAsia="MS Mincho" w:hAnsi="Times New Roman" w:cs="Times New Roman"/>
                <w:sz w:val="20"/>
                <w:lang w:val="en-US"/>
              </w:rPr>
            </w:pPr>
          </w:p>
        </w:tc>
      </w:tr>
    </w:tbl>
    <w:p w:rsidR="00A5013B" w:rsidRPr="00A5013B" w:rsidRDefault="00A5013B" w:rsidP="00A5013B">
      <w:pPr>
        <w:autoSpaceDE w:val="0"/>
        <w:autoSpaceDN w:val="0"/>
        <w:spacing w:after="0" w:line="14" w:lineRule="exact"/>
        <w:rPr>
          <w:rFonts w:ascii="Times New Roman" w:eastAsia="MS Mincho" w:hAnsi="Times New Roman" w:cs="Times New Roman"/>
          <w:sz w:val="24"/>
          <w:szCs w:val="24"/>
          <w:lang w:val="en-US"/>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5013B" w:rsidRPr="00A5013B" w:rsidTr="00552FB8">
        <w:trPr>
          <w:trHeight w:hRule="exact" w:val="64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Times New Roman" w:eastAsia="MS Mincho" w:hAnsi="Times New Roman" w:cs="Times New Roman"/>
                <w:sz w:val="24"/>
                <w:szCs w:val="24"/>
                <w:lang w:val="en-US"/>
              </w:rPr>
            </w:pPr>
            <w:r w:rsidRPr="00A5013B">
              <w:rPr>
                <w:rFonts w:ascii="Times New Roman" w:eastAsia="Times New Roman" w:hAnsi="Times New Roman" w:cs="Times New Roman"/>
                <w:color w:val="000000"/>
                <w:w w:val="97"/>
                <w:sz w:val="24"/>
                <w:szCs w:val="24"/>
                <w:lang w:val="en-US"/>
              </w:rPr>
              <w:t>2.7.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360" w:lineRule="auto"/>
              <w:rPr>
                <w:rFonts w:ascii="Times New Roman" w:eastAsia="Calibri" w:hAnsi="Times New Roman" w:cs="Times New Roman"/>
                <w:sz w:val="24"/>
                <w:szCs w:val="24"/>
                <w:lang w:val="en-US"/>
              </w:rPr>
            </w:pP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Дешнаш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дешдакъошка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декъар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мукъаза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элпийн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цхьаьнакхетарш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дерш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цхьаьна</w:t>
            </w:r>
            <w:r w:rsidRPr="00A5013B">
              <w:rPr>
                <w:rFonts w:ascii="Times New Roman" w:eastAsia="Calibri" w:hAnsi="Times New Roman" w:cs="Times New Roman"/>
                <w:sz w:val="24"/>
                <w:szCs w:val="24"/>
                <w:lang w:val="en-US"/>
              </w:rPr>
              <w:t xml:space="preserve">). </w:t>
            </w:r>
          </w:p>
          <w:p w:rsidR="00A5013B" w:rsidRPr="00A5013B" w:rsidRDefault="00A5013B" w:rsidP="00A5013B">
            <w:pPr>
              <w:autoSpaceDE w:val="0"/>
              <w:autoSpaceDN w:val="0"/>
              <w:spacing w:before="78" w:after="0" w:line="245" w:lineRule="auto"/>
              <w:ind w:right="432"/>
              <w:rPr>
                <w:rFonts w:ascii="Times New Roman" w:eastAsia="MS Mincho" w:hAnsi="Times New Roman" w:cs="Times New Roman"/>
                <w:sz w:val="24"/>
                <w:szCs w:val="24"/>
                <w:lang w:val="en-US"/>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Times New Roman" w:eastAsia="MS Mincho" w:hAnsi="Times New Roman" w:cs="Times New Roman"/>
                <w:sz w:val="24"/>
                <w:szCs w:val="24"/>
              </w:rPr>
            </w:pPr>
            <w:r w:rsidRPr="00A5013B">
              <w:rPr>
                <w:rFonts w:ascii="Times New Roman" w:eastAsia="MS Mincho" w:hAnsi="Times New Roman" w:cs="Times New Roman"/>
                <w:sz w:val="24"/>
                <w:szCs w:val="24"/>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Times New Roman" w:eastAsia="MS Mincho" w:hAnsi="Times New Roman"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Times New Roman" w:eastAsia="MS Mincho" w:hAnsi="Times New Roman"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rPr>
                <w:rFonts w:ascii="Times New Roman" w:eastAsia="MS Mincho" w:hAnsi="Times New Roman"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ight="144"/>
              <w:rPr>
                <w:rFonts w:ascii="Times New Roman" w:eastAsia="MS Mincho" w:hAnsi="Times New Roman" w:cs="Times New Roman"/>
                <w:sz w:val="24"/>
                <w:szCs w:val="24"/>
                <w:lang w:val="en-US"/>
              </w:rPr>
            </w:pPr>
            <w:r w:rsidRPr="00A5013B">
              <w:rPr>
                <w:rFonts w:ascii="Times New Roman" w:eastAsia="Calibri" w:hAnsi="Times New Roman" w:cs="Times New Roman"/>
                <w:sz w:val="24"/>
                <w:szCs w:val="24"/>
              </w:rPr>
              <w:t>Дош сехьадаккхаран бакъонах пайдаэцар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Pr>
                <w:rFonts w:ascii="Times New Roman" w:eastAsia="MS Mincho" w:hAnsi="Times New Roman" w:cs="Times New Roman"/>
                <w:sz w:val="24"/>
                <w:szCs w:val="24"/>
                <w:lang w:val="en-US"/>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Times New Roman" w:eastAsia="MS Mincho" w:hAnsi="Times New Roman" w:cs="Times New Roman"/>
                <w:sz w:val="20"/>
                <w:lang w:val="en-US"/>
              </w:rPr>
            </w:pPr>
          </w:p>
        </w:tc>
      </w:tr>
      <w:tr w:rsidR="00A5013B" w:rsidRPr="00A5013B" w:rsidTr="00552FB8">
        <w:trPr>
          <w:trHeight w:hRule="exact" w:val="128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Times New Roman" w:eastAsia="MS Mincho" w:hAnsi="Times New Roman" w:cs="Times New Roman"/>
                <w:sz w:val="24"/>
                <w:szCs w:val="24"/>
                <w:lang w:val="en-US"/>
              </w:rPr>
            </w:pPr>
            <w:r w:rsidRPr="00A5013B">
              <w:rPr>
                <w:rFonts w:ascii="Times New Roman" w:eastAsia="Times New Roman" w:hAnsi="Times New Roman" w:cs="Times New Roman"/>
                <w:color w:val="000000"/>
                <w:w w:val="97"/>
                <w:sz w:val="24"/>
                <w:szCs w:val="24"/>
                <w:lang w:val="en-US"/>
              </w:rPr>
              <w:t>2.8.</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36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 xml:space="preserve">Дошамашца болх беш алфавитах болчу кхетамах пайдаэцар. </w:t>
            </w:r>
          </w:p>
          <w:p w:rsidR="00A5013B" w:rsidRPr="00A5013B" w:rsidRDefault="00A5013B" w:rsidP="00A5013B">
            <w:pPr>
              <w:spacing w:after="0" w:line="36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p w:rsidR="00A5013B" w:rsidRPr="00A5013B" w:rsidRDefault="00A5013B" w:rsidP="00A5013B">
            <w:pPr>
              <w:autoSpaceDE w:val="0"/>
              <w:autoSpaceDN w:val="0"/>
              <w:spacing w:before="78" w:after="0" w:line="247" w:lineRule="auto"/>
              <w:ind w:left="72" w:right="144"/>
              <w:rPr>
                <w:rFonts w:ascii="Times New Roman" w:eastAsia="MS Mincho" w:hAnsi="Times New Roman" w:cs="Times New Roman"/>
                <w:sz w:val="24"/>
                <w:szCs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Times New Roman" w:eastAsia="MS Mincho" w:hAnsi="Times New Roman" w:cs="Times New Roman"/>
                <w:sz w:val="24"/>
                <w:szCs w:val="24"/>
              </w:rPr>
            </w:pPr>
            <w:r w:rsidRPr="00A5013B">
              <w:rPr>
                <w:rFonts w:ascii="Times New Roman" w:eastAsia="MS Mincho" w:hAnsi="Times New Roman" w:cs="Times New Roman"/>
                <w:sz w:val="24"/>
                <w:szCs w:val="24"/>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Times New Roman" w:eastAsia="MS Mincho"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Times New Roman" w:eastAsia="MS Mincho" w:hAnsi="Times New Roman" w:cs="Times New Roman"/>
                <w:sz w:val="24"/>
                <w:szCs w:val="24"/>
              </w:rPr>
            </w:pPr>
            <w:r w:rsidRPr="00A5013B">
              <w:rPr>
                <w:rFonts w:ascii="Times New Roman" w:eastAsia="MS Mincho" w:hAnsi="Times New Roman" w:cs="Times New Roman"/>
                <w:sz w:val="24"/>
                <w:szCs w:val="24"/>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rPr>
                <w:rFonts w:ascii="Times New Roman" w:eastAsia="MS Mincho"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ight="144"/>
              <w:rPr>
                <w:rFonts w:ascii="Times New Roman" w:eastAsia="MS Mincho" w:hAnsi="Times New Roman" w:cs="Times New Roman"/>
                <w:sz w:val="24"/>
                <w:szCs w:val="24"/>
              </w:rPr>
            </w:pPr>
            <w:r w:rsidRPr="00A5013B">
              <w:rPr>
                <w:rFonts w:ascii="Times New Roman" w:eastAsia="Calibri" w:hAnsi="Times New Roman" w:cs="Times New Roman"/>
                <w:sz w:val="24"/>
                <w:szCs w:val="24"/>
              </w:rPr>
              <w:t>ХӀора нисйеллачу меттехь элпийн, аьзнийн бараман галморзахаллех кхетор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Pr>
                <w:rFonts w:ascii="Times New Roman" w:eastAsia="MS Mincho" w:hAnsi="Times New Roman" w:cs="Times New Roman"/>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0" w:after="0" w:line="252" w:lineRule="auto"/>
              <w:ind w:left="72" w:right="432"/>
              <w:rPr>
                <w:rFonts w:ascii="Times New Roman" w:eastAsia="MS Mincho" w:hAnsi="Times New Roman" w:cs="Times New Roman"/>
                <w:sz w:val="20"/>
                <w:lang w:val="en-US"/>
              </w:rPr>
            </w:pPr>
          </w:p>
        </w:tc>
      </w:tr>
      <w:tr w:rsidR="00A5013B" w:rsidRPr="00A5013B" w:rsidTr="00A5013B">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b/>
              </w:rPr>
            </w:pPr>
            <w:r w:rsidRPr="00A5013B">
              <w:rPr>
                <w:rFonts w:ascii="Times New Roman" w:eastAsia="Times New Roman" w:hAnsi="Times New Roman" w:cs="Times New Roman"/>
                <w:b/>
                <w:color w:val="000000"/>
                <w:w w:val="97"/>
                <w:sz w:val="24"/>
                <w:lang w:val="en-US"/>
              </w:rPr>
              <w:t xml:space="preserve">Декъехула </w:t>
            </w:r>
            <w:r w:rsidRPr="00A5013B">
              <w:rPr>
                <w:rFonts w:ascii="Times New Roman" w:eastAsia="Times New Roman" w:hAnsi="Times New Roman" w:cs="Times New Roman"/>
                <w:b/>
                <w:color w:val="000000"/>
                <w:w w:val="97"/>
                <w:sz w:val="24"/>
              </w:rPr>
              <w:t xml:space="preserve">дерриг </w:t>
            </w:r>
            <w:r w:rsidRPr="00A5013B">
              <w:rPr>
                <w:rFonts w:ascii="Times New Roman" w:eastAsia="Times New Roman" w:hAnsi="Times New Roman" w:cs="Times New Roman"/>
                <w:b/>
                <w:color w:val="000000"/>
                <w:w w:val="97"/>
                <w:sz w:val="24"/>
                <w:lang w:val="en-US"/>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rPr>
            </w:pPr>
            <w:r w:rsidRPr="00A5013B">
              <w:rPr>
                <w:rFonts w:ascii="Cambria" w:eastAsia="MS Mincho" w:hAnsi="Cambria" w:cs="Times New Roman"/>
              </w:rPr>
              <w:t>13</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r>
      <w:tr w:rsidR="00A5013B" w:rsidRPr="00A5013B" w:rsidTr="00A5013B">
        <w:trPr>
          <w:trHeight w:hRule="exact" w:val="330"/>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lang w:val="en-US"/>
              </w:rPr>
            </w:pPr>
            <w:r w:rsidRPr="00A5013B">
              <w:rPr>
                <w:rFonts w:ascii="Times New Roman" w:eastAsia="Times New Roman" w:hAnsi="Times New Roman" w:cs="Times New Roman"/>
                <w:b/>
                <w:color w:val="000000"/>
                <w:w w:val="97"/>
                <w:sz w:val="24"/>
              </w:rPr>
              <w:t>Дакъа 3</w:t>
            </w:r>
            <w:r w:rsidRPr="00A5013B">
              <w:rPr>
                <w:rFonts w:ascii="Times New Roman" w:eastAsia="Times New Roman" w:hAnsi="Times New Roman" w:cs="Times New Roman"/>
                <w:color w:val="000000"/>
                <w:w w:val="97"/>
                <w:sz w:val="16"/>
                <w:lang w:val="en-US"/>
              </w:rPr>
              <w:t xml:space="preserve">. </w:t>
            </w:r>
            <w:r w:rsidRPr="00A5013B">
              <w:rPr>
                <w:rFonts w:ascii="Times New Roman" w:eastAsia="Calibri" w:hAnsi="Times New Roman" w:cs="Times New Roman"/>
                <w:b/>
                <w:bCs/>
                <w:sz w:val="24"/>
                <w:szCs w:val="24"/>
              </w:rPr>
              <w:t xml:space="preserve">Лексика </w:t>
            </w:r>
          </w:p>
        </w:tc>
      </w:tr>
    </w:tbl>
    <w:p w:rsidR="00A5013B" w:rsidRPr="00A5013B" w:rsidRDefault="00A5013B" w:rsidP="00A5013B">
      <w:pPr>
        <w:autoSpaceDE w:val="0"/>
        <w:autoSpaceDN w:val="0"/>
        <w:spacing w:after="0" w:line="14" w:lineRule="exact"/>
        <w:rPr>
          <w:rFonts w:ascii="Cambria" w:eastAsia="MS Mincho" w:hAnsi="Cambria" w:cs="Times New Roman"/>
          <w:lang w:val="en-US"/>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5013B" w:rsidRPr="00A5013B" w:rsidTr="00A5013B">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3.1.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ind w:left="72" w:right="1008"/>
              <w:rPr>
                <w:rFonts w:ascii="Cambria" w:eastAsia="MS Mincho" w:hAnsi="Cambria" w:cs="Times New Roman"/>
                <w:sz w:val="24"/>
                <w:szCs w:val="24"/>
              </w:rPr>
            </w:pPr>
            <w:r w:rsidRPr="00A5013B">
              <w:rPr>
                <w:rFonts w:ascii="Times New Roman" w:eastAsia="Calibri" w:hAnsi="Times New Roman" w:cs="Times New Roman"/>
                <w:sz w:val="24"/>
                <w:szCs w:val="24"/>
              </w:rPr>
              <w:t>Дош декаран а, маьӀнин а цхьаалла санна. Дешан лексикин маьӀна (йукъара кхетам).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rPr>
            </w:pPr>
            <w:r w:rsidRPr="00A5013B">
              <w:rPr>
                <w:rFonts w:ascii="Cambria" w:eastAsia="MS Mincho" w:hAnsi="Cambria" w:cs="Times New Roman"/>
                <w:sz w:val="24"/>
                <w:szCs w:val="24"/>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rPr>
                <w:rFonts w:ascii="Cambria" w:eastAsia="MS Mincho" w:hAnsi="Cambria"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highlight w:val="cyan"/>
              </w:rPr>
            </w:pPr>
            <w:r w:rsidRPr="00A5013B">
              <w:rPr>
                <w:rFonts w:ascii="Times New Roman" w:eastAsia="Calibri" w:hAnsi="Times New Roman" w:cs="Times New Roman"/>
                <w:sz w:val="24"/>
                <w:szCs w:val="24"/>
              </w:rPr>
              <w:t>Тобанашца болх: текстехь дешан маьӀнина тӀехь тергам, текстана тӀе а тевжаш, дешан маьӀна билгалдар.</w:t>
            </w:r>
          </w:p>
          <w:p w:rsidR="00A5013B" w:rsidRPr="00A5013B" w:rsidRDefault="00A5013B" w:rsidP="00A5013B">
            <w:pPr>
              <w:autoSpaceDE w:val="0"/>
              <w:autoSpaceDN w:val="0"/>
              <w:spacing w:before="78" w:after="0" w:line="250" w:lineRule="auto"/>
              <w:ind w:left="72" w:right="576"/>
              <w:rPr>
                <w:rFonts w:ascii="Cambria" w:eastAsia="MS Mincho" w:hAnsi="Cambria"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Pr>
                <w:rFonts w:ascii="Cambria" w:eastAsia="MS Mincho" w:hAnsi="Cambria" w:cs="Times New Roman"/>
                <w:sz w:val="24"/>
                <w:szCs w:val="24"/>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Times New Roman" w:eastAsia="MS Mincho" w:hAnsi="Times New Roman" w:cs="Times New Roman"/>
                <w:sz w:val="20"/>
                <w:lang w:val="en-US"/>
              </w:rPr>
            </w:pPr>
          </w:p>
        </w:tc>
      </w:tr>
      <w:tr w:rsidR="00A5013B" w:rsidRPr="00A5013B" w:rsidTr="00A5013B">
        <w:trPr>
          <w:trHeight w:hRule="exact" w:val="213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3.2.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ind w:left="72"/>
              <w:rPr>
                <w:rFonts w:ascii="Cambria" w:eastAsia="MS Mincho" w:hAnsi="Cambria" w:cs="Times New Roman"/>
                <w:sz w:val="24"/>
                <w:szCs w:val="24"/>
                <w:lang w:val="en-US"/>
              </w:rPr>
            </w:pPr>
            <w:r w:rsidRPr="00A5013B">
              <w:rPr>
                <w:rFonts w:ascii="Times New Roman" w:eastAsia="Calibri" w:hAnsi="Times New Roman" w:cs="Times New Roman"/>
                <w:sz w:val="24"/>
                <w:szCs w:val="24"/>
              </w:rPr>
              <w:t>Текстехула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дешан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маьӀна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билгалдаккхар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йа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дошаман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гӀоьнца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маьӀна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нисдар</w:t>
            </w:r>
            <w:r w:rsidRPr="00A5013B">
              <w:rPr>
                <w:rFonts w:ascii="Times New Roman" w:eastAsia="Calibri" w:hAnsi="Times New Roman" w:cs="Times New Roman"/>
                <w:sz w:val="24"/>
                <w:szCs w:val="24"/>
                <w:lang w:val="en-US"/>
              </w:rPr>
              <w:t xml:space="preserve">.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rPr>
            </w:pPr>
            <w:r w:rsidRPr="00A5013B">
              <w:rPr>
                <w:rFonts w:ascii="Cambria" w:eastAsia="MS Mincho" w:hAnsi="Cambria" w:cs="Times New Roman"/>
                <w:sz w:val="24"/>
                <w:szCs w:val="24"/>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rPr>
            </w:pPr>
            <w:r w:rsidRPr="00A5013B">
              <w:rPr>
                <w:rFonts w:ascii="Cambria" w:eastAsia="MS Mincho" w:hAnsi="Cambria" w:cs="Times New Roman"/>
                <w:sz w:val="24"/>
                <w:szCs w:val="24"/>
              </w:rPr>
              <w:t xml:space="preserve"> 0,5</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jc w:val="center"/>
              <w:rPr>
                <w:rFonts w:ascii="Cambria" w:eastAsia="MS Mincho" w:hAnsi="Cambria"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lang w:val="en-US"/>
              </w:rPr>
            </w:pPr>
            <w:r w:rsidRPr="00A5013B">
              <w:rPr>
                <w:rFonts w:ascii="Times New Roman" w:eastAsia="Calibri" w:hAnsi="Times New Roman" w:cs="Times New Roman"/>
                <w:sz w:val="24"/>
                <w:szCs w:val="24"/>
              </w:rPr>
              <w:t>Дешнийн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тайп</w:t>
            </w:r>
            <w:r w:rsidRPr="00A5013B">
              <w:rPr>
                <w:rFonts w:ascii="Times New Roman" w:eastAsia="Calibri" w:hAnsi="Times New Roman" w:cs="Times New Roman"/>
                <w:sz w:val="24"/>
                <w:szCs w:val="24"/>
                <w:lang w:val="en-US"/>
              </w:rPr>
              <w:t>-</w:t>
            </w:r>
            <w:r w:rsidRPr="00A5013B">
              <w:rPr>
                <w:rFonts w:ascii="Times New Roman" w:eastAsia="Calibri" w:hAnsi="Times New Roman" w:cs="Times New Roman"/>
                <w:sz w:val="24"/>
                <w:szCs w:val="24"/>
              </w:rPr>
              <w:t>тайпана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маьӀна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гойтучу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суьрташца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болх</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масала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i/>
                <w:iCs/>
                <w:sz w:val="24"/>
                <w:szCs w:val="24"/>
              </w:rPr>
              <w:t>мотт</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нӀаьна</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sz w:val="24"/>
                <w:szCs w:val="24"/>
              </w:rPr>
              <w:t>суьрташна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тӀе</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тевжаш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дукхамаьӀнийн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дешнийн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маьӀнех</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кхетор</w:t>
            </w:r>
            <w:r w:rsidRPr="00A5013B">
              <w:rPr>
                <w:rFonts w:ascii="Times New Roman" w:eastAsia="Calibri" w:hAnsi="Times New Roman" w:cs="Times New Roman"/>
                <w:sz w:val="24"/>
                <w:szCs w:val="24"/>
                <w:lang w:val="en-US"/>
              </w:rPr>
              <w:t xml:space="preserve">. </w:t>
            </w:r>
          </w:p>
          <w:p w:rsidR="00A5013B" w:rsidRPr="00A5013B" w:rsidRDefault="00A5013B" w:rsidP="00A5013B">
            <w:pPr>
              <w:autoSpaceDE w:val="0"/>
              <w:autoSpaceDN w:val="0"/>
              <w:spacing w:before="78" w:after="0" w:line="252" w:lineRule="auto"/>
              <w:ind w:right="288"/>
              <w:rPr>
                <w:rFonts w:ascii="Cambria" w:eastAsia="MS Mincho" w:hAnsi="Cambria"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Pr>
                <w:rFonts w:ascii="Cambria" w:eastAsia="MS Mincho" w:hAnsi="Cambria" w:cs="Times New Roman"/>
                <w:sz w:val="24"/>
                <w:szCs w:val="24"/>
                <w:lang w:val="en-US"/>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0" w:after="0" w:line="252" w:lineRule="auto"/>
              <w:ind w:left="72" w:right="432"/>
              <w:rPr>
                <w:rFonts w:ascii="Times New Roman" w:eastAsia="MS Mincho" w:hAnsi="Times New Roman" w:cs="Times New Roman"/>
                <w:sz w:val="20"/>
                <w:lang w:val="en-US"/>
              </w:rPr>
            </w:pPr>
          </w:p>
        </w:tc>
      </w:tr>
    </w:tbl>
    <w:p w:rsidR="00A5013B" w:rsidRPr="00A5013B" w:rsidRDefault="00A5013B" w:rsidP="00A5013B">
      <w:pPr>
        <w:autoSpaceDE w:val="0"/>
        <w:autoSpaceDN w:val="0"/>
        <w:spacing w:after="0" w:line="14"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5013B" w:rsidRPr="00A5013B" w:rsidTr="00552FB8">
        <w:trPr>
          <w:trHeight w:hRule="exact" w:val="126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3.3.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36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 xml:space="preserve">ЦхьанамаьӀнийн а, дукхамаьӀнийн а дешнаш (атта дешнаш, тергам). </w:t>
            </w:r>
          </w:p>
          <w:p w:rsidR="00A5013B" w:rsidRPr="00A5013B" w:rsidRDefault="00A5013B" w:rsidP="00A5013B">
            <w:pPr>
              <w:autoSpaceDE w:val="0"/>
              <w:autoSpaceDN w:val="0"/>
              <w:spacing w:before="78" w:after="0" w:line="245" w:lineRule="auto"/>
              <w:ind w:left="72" w:right="288"/>
              <w:rPr>
                <w:rFonts w:ascii="Cambria" w:eastAsia="MS Mincho" w:hAnsi="Cambria" w:cs="Times New Roman"/>
                <w:sz w:val="24"/>
                <w:szCs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highlight w:val="cyan"/>
              </w:rPr>
            </w:pPr>
            <w:r w:rsidRPr="00A5013B">
              <w:rPr>
                <w:rFonts w:ascii="Times New Roman" w:eastAsia="Calibri" w:hAnsi="Times New Roman" w:cs="Times New Roman"/>
                <w:sz w:val="24"/>
                <w:szCs w:val="24"/>
              </w:rPr>
              <w:t>Текстехь дешан маьӀнина тӀехь тергам бар, текстана тӀе а тевжаш, дешан маьӀна билгалдар.</w:t>
            </w:r>
          </w:p>
          <w:p w:rsidR="00A5013B" w:rsidRPr="00A5013B" w:rsidRDefault="00A5013B" w:rsidP="00A5013B">
            <w:pPr>
              <w:autoSpaceDE w:val="0"/>
              <w:autoSpaceDN w:val="0"/>
              <w:spacing w:before="78" w:after="0" w:line="254" w:lineRule="auto"/>
              <w:ind w:left="72"/>
              <w:rPr>
                <w:rFonts w:ascii="Cambria" w:eastAsia="MS Mincho" w:hAnsi="Cambria"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Pr>
                <w:rFonts w:ascii="Cambria" w:eastAsia="MS Mincho" w:hAnsi="Cambria" w:cs="Times New Roman"/>
                <w:sz w:val="24"/>
                <w:szCs w:val="24"/>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Times New Roman" w:eastAsia="MS Mincho" w:hAnsi="Times New Roman" w:cs="Times New Roman"/>
                <w:sz w:val="20"/>
                <w:lang w:val="en-US"/>
              </w:rPr>
            </w:pPr>
          </w:p>
        </w:tc>
      </w:tr>
      <w:tr w:rsidR="00A5013B" w:rsidRPr="00A5013B" w:rsidTr="00A5013B">
        <w:trPr>
          <w:trHeight w:hRule="exact" w:val="209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3.4.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360" w:lineRule="auto"/>
              <w:rPr>
                <w:rFonts w:ascii="Times New Roman" w:eastAsia="Calibri" w:hAnsi="Times New Roman" w:cs="Times New Roman"/>
                <w:b/>
                <w:sz w:val="24"/>
                <w:szCs w:val="24"/>
              </w:rPr>
            </w:pPr>
            <w:r w:rsidRPr="00A5013B">
              <w:rPr>
                <w:rFonts w:ascii="Times New Roman" w:eastAsia="Calibri" w:hAnsi="Times New Roman" w:cs="Times New Roman"/>
                <w:sz w:val="24"/>
                <w:szCs w:val="24"/>
              </w:rPr>
              <w:t>Къамелехь синонимех а, антонимех а пайдаэцарна тӀехь тергам.</w:t>
            </w:r>
          </w:p>
          <w:p w:rsidR="00A5013B" w:rsidRPr="00A5013B" w:rsidRDefault="00A5013B" w:rsidP="00A5013B">
            <w:pPr>
              <w:spacing w:after="0" w:line="240" w:lineRule="auto"/>
              <w:rPr>
                <w:rFonts w:ascii="Times New Roman" w:eastAsia="Calibri" w:hAnsi="Times New Roman" w:cs="Times New Roman"/>
                <w:b/>
                <w:sz w:val="24"/>
                <w:szCs w:val="24"/>
              </w:rPr>
            </w:pPr>
          </w:p>
          <w:p w:rsidR="00A5013B" w:rsidRPr="00A5013B" w:rsidRDefault="00A5013B" w:rsidP="00A5013B">
            <w:pPr>
              <w:autoSpaceDE w:val="0"/>
              <w:autoSpaceDN w:val="0"/>
              <w:spacing w:before="78" w:after="0" w:line="245" w:lineRule="auto"/>
              <w:ind w:left="72" w:right="144"/>
              <w:rPr>
                <w:rFonts w:ascii="Cambria" w:eastAsia="MS Mincho" w:hAnsi="Cambria" w:cs="Times New Roman"/>
                <w:sz w:val="24"/>
                <w:szCs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jc w:val="center"/>
              <w:rPr>
                <w:rFonts w:ascii="Cambria" w:eastAsia="MS Mincho" w:hAnsi="Cambria"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Синонимийн, лексикин маьӀнина а, шайх пайдаэцначу предложенешна а тӀе а тевжаш, маьӀнийн тераллина а, башхаллина а тӀехь тергам.</w:t>
            </w:r>
          </w:p>
          <w:p w:rsidR="00A5013B" w:rsidRPr="00A5013B" w:rsidRDefault="00A5013B" w:rsidP="00A5013B">
            <w:pPr>
              <w:autoSpaceDE w:val="0"/>
              <w:autoSpaceDN w:val="0"/>
              <w:spacing w:before="78" w:after="0" w:line="252" w:lineRule="auto"/>
              <w:ind w:left="72" w:right="144"/>
              <w:rPr>
                <w:rFonts w:ascii="Cambria" w:eastAsia="MS Mincho" w:hAnsi="Cambria"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Pr>
                <w:rFonts w:ascii="Cambria" w:eastAsia="MS Mincho" w:hAnsi="Cambria" w:cs="Times New Roman"/>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0" w:after="0" w:line="252" w:lineRule="auto"/>
              <w:ind w:left="72" w:right="432"/>
              <w:rPr>
                <w:rFonts w:ascii="Times New Roman" w:eastAsia="MS Mincho" w:hAnsi="Times New Roman" w:cs="Times New Roman"/>
                <w:sz w:val="20"/>
                <w:lang w:val="en-US"/>
              </w:rPr>
            </w:pPr>
          </w:p>
        </w:tc>
      </w:tr>
      <w:tr w:rsidR="00A5013B" w:rsidRPr="00A5013B" w:rsidTr="00A5013B">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b/>
                <w:sz w:val="24"/>
              </w:rPr>
            </w:pPr>
            <w:r w:rsidRPr="00A5013B">
              <w:rPr>
                <w:rFonts w:ascii="Times New Roman" w:eastAsia="Times New Roman" w:hAnsi="Times New Roman" w:cs="Times New Roman"/>
                <w:b/>
                <w:color w:val="000000"/>
                <w:w w:val="97"/>
                <w:sz w:val="24"/>
                <w:lang w:val="en-US"/>
              </w:rPr>
              <w:t>Декъехула</w:t>
            </w:r>
            <w:r w:rsidRPr="00A5013B">
              <w:rPr>
                <w:rFonts w:ascii="Times New Roman" w:eastAsia="Times New Roman" w:hAnsi="Times New Roman" w:cs="Times New Roman"/>
                <w:b/>
                <w:color w:val="000000"/>
                <w:w w:val="97"/>
                <w:sz w:val="24"/>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b/>
                <w:sz w:val="24"/>
                <w:lang w:val="en-US"/>
              </w:rPr>
            </w:pPr>
            <w:r w:rsidRPr="00A5013B">
              <w:rPr>
                <w:rFonts w:ascii="Times New Roman" w:eastAsia="Times New Roman" w:hAnsi="Times New Roman" w:cs="Times New Roman"/>
                <w:b/>
                <w:color w:val="000000"/>
                <w:w w:val="97"/>
                <w:sz w:val="24"/>
                <w:lang w:val="en-US"/>
              </w:rPr>
              <w:t>12</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r>
      <w:tr w:rsidR="00A5013B" w:rsidRPr="00A5013B" w:rsidTr="00A5013B">
        <w:trPr>
          <w:trHeight w:hRule="exact" w:val="350"/>
        </w:trPr>
        <w:tc>
          <w:tcPr>
            <w:tcW w:w="15502"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A5013B" w:rsidRPr="00A5013B" w:rsidRDefault="00A5013B" w:rsidP="00A5013B">
            <w:pPr>
              <w:spacing w:after="200" w:line="276" w:lineRule="auto"/>
              <w:rPr>
                <w:rFonts w:ascii="Times New Roman" w:eastAsia="Calibri" w:hAnsi="Times New Roman" w:cs="Times New Roman"/>
                <w:b/>
                <w:sz w:val="24"/>
                <w:szCs w:val="24"/>
              </w:rPr>
            </w:pPr>
            <w:r w:rsidRPr="00A5013B">
              <w:rPr>
                <w:rFonts w:ascii="Times New Roman" w:eastAsia="Times New Roman" w:hAnsi="Times New Roman" w:cs="Times New Roman"/>
                <w:b/>
                <w:color w:val="000000"/>
                <w:w w:val="97"/>
                <w:sz w:val="24"/>
                <w:lang w:val="en-US"/>
              </w:rPr>
              <w:t xml:space="preserve">Дакъа 4. </w:t>
            </w:r>
            <w:r w:rsidRPr="00A5013B">
              <w:rPr>
                <w:rFonts w:ascii="Times New Roman" w:eastAsia="Calibri" w:hAnsi="Times New Roman" w:cs="Times New Roman"/>
                <w:b/>
                <w:sz w:val="24"/>
                <w:szCs w:val="24"/>
              </w:rPr>
              <w:t>Дешан хӀоттам (морфемика)</w:t>
            </w:r>
          </w:p>
          <w:p w:rsidR="00A5013B" w:rsidRPr="00A5013B" w:rsidRDefault="00A5013B" w:rsidP="00A5013B">
            <w:pPr>
              <w:autoSpaceDE w:val="0"/>
              <w:autoSpaceDN w:val="0"/>
              <w:spacing w:before="78" w:after="0" w:line="230" w:lineRule="auto"/>
              <w:ind w:left="72"/>
              <w:rPr>
                <w:rFonts w:ascii="Cambria" w:eastAsia="MS Mincho" w:hAnsi="Cambria" w:cs="Times New Roman"/>
                <w:b/>
                <w:lang w:val="en-US"/>
              </w:rPr>
            </w:pPr>
          </w:p>
        </w:tc>
      </w:tr>
      <w:tr w:rsidR="00A5013B" w:rsidRPr="00A5013B" w:rsidTr="00552FB8">
        <w:trPr>
          <w:trHeight w:hRule="exact" w:val="906"/>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4" w:after="0" w:line="230" w:lineRule="auto"/>
              <w:jc w:val="center"/>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4.1.</w:t>
            </w:r>
          </w:p>
        </w:tc>
        <w:tc>
          <w:tcPr>
            <w:tcW w:w="5836"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4" w:after="0" w:line="245" w:lineRule="auto"/>
              <w:ind w:left="72" w:right="288"/>
              <w:rPr>
                <w:rFonts w:ascii="Cambria" w:eastAsia="MS Mincho" w:hAnsi="Cambria" w:cs="Times New Roman"/>
                <w:sz w:val="24"/>
                <w:szCs w:val="24"/>
              </w:rPr>
            </w:pPr>
            <w:r w:rsidRPr="00A5013B">
              <w:rPr>
                <w:rFonts w:ascii="Times New Roman" w:eastAsia="Calibri" w:hAnsi="Times New Roman" w:cs="Times New Roman"/>
                <w:sz w:val="24"/>
                <w:szCs w:val="24"/>
              </w:rPr>
              <w:t xml:space="preserve">Орам дешан ца хилча ца долу дакъа санна. </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4"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1</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4" w:after="0" w:line="230" w:lineRule="auto"/>
              <w:ind w:left="72"/>
              <w:rPr>
                <w:rFonts w:ascii="Cambria" w:eastAsia="MS Mincho" w:hAnsi="Cambria" w:cs="Times New Roman"/>
                <w:sz w:val="24"/>
                <w:szCs w:val="24"/>
                <w:lang w:val="en-US"/>
              </w:rPr>
            </w:pPr>
          </w:p>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4" w:after="0" w:line="245" w:lineRule="auto"/>
              <w:jc w:val="center"/>
              <w:rPr>
                <w:rFonts w:ascii="Cambria" w:eastAsia="MS Mincho" w:hAnsi="Cambria" w:cs="Times New Roman"/>
                <w:sz w:val="24"/>
                <w:szCs w:val="24"/>
                <w:lang w:val="en-US"/>
              </w:rPr>
            </w:pPr>
          </w:p>
        </w:tc>
        <w:tc>
          <w:tcPr>
            <w:tcW w:w="2666"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Гергара стаг хьанах олу?» темина дешаран диалог.</w:t>
            </w:r>
          </w:p>
          <w:p w:rsidR="00A5013B" w:rsidRPr="00A5013B" w:rsidRDefault="00A5013B" w:rsidP="00A5013B">
            <w:pPr>
              <w:autoSpaceDE w:val="0"/>
              <w:autoSpaceDN w:val="0"/>
              <w:spacing w:before="74" w:after="0" w:line="254" w:lineRule="auto"/>
              <w:ind w:left="72" w:right="144"/>
              <w:rPr>
                <w:rFonts w:ascii="Cambria" w:eastAsia="MS Mincho" w:hAnsi="Cambria" w:cs="Times New Roman"/>
                <w:sz w:val="24"/>
                <w:szCs w:val="24"/>
              </w:rPr>
            </w:pP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4" w:after="0" w:line="254" w:lineRule="auto"/>
              <w:ind w:left="72"/>
              <w:rPr>
                <w:rFonts w:ascii="Cambria" w:eastAsia="MS Mincho" w:hAnsi="Cambria" w:cs="Times New Roman"/>
                <w:sz w:val="24"/>
                <w:szCs w:val="24"/>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Cambria" w:eastAsia="MS Mincho" w:hAnsi="Cambria" w:cs="Times New Roman"/>
                <w:sz w:val="24"/>
                <w:szCs w:val="24"/>
                <w:lang w:val="en-US"/>
              </w:rPr>
            </w:pPr>
          </w:p>
        </w:tc>
      </w:tr>
    </w:tbl>
    <w:p w:rsidR="00A5013B" w:rsidRPr="00A5013B" w:rsidRDefault="00A5013B" w:rsidP="00A5013B">
      <w:pPr>
        <w:autoSpaceDE w:val="0"/>
        <w:autoSpaceDN w:val="0"/>
        <w:spacing w:after="0" w:line="14"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5013B" w:rsidRPr="00A5013B" w:rsidTr="00A5013B">
        <w:trPr>
          <w:trHeight w:hRule="exact" w:val="170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4.2.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ind w:left="72"/>
              <w:rPr>
                <w:rFonts w:ascii="Cambria" w:eastAsia="MS Mincho" w:hAnsi="Cambria" w:cs="Times New Roman"/>
                <w:sz w:val="24"/>
                <w:szCs w:val="24"/>
              </w:rPr>
            </w:pPr>
            <w:r w:rsidRPr="00A5013B">
              <w:rPr>
                <w:rFonts w:ascii="Times New Roman" w:eastAsia="Calibri" w:hAnsi="Times New Roman" w:cs="Times New Roman"/>
                <w:sz w:val="24"/>
                <w:szCs w:val="24"/>
              </w:rPr>
              <w:t>Цхьанаораман (гергарчу) дешнийн билгалонаш.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jc w:val="center"/>
              <w:rPr>
                <w:rFonts w:ascii="Cambria" w:eastAsia="MS Mincho" w:hAnsi="Cambria"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«Гергара дешнаш» боху кхетам йукъабалор.</w:t>
            </w:r>
          </w:p>
          <w:p w:rsidR="00A5013B" w:rsidRPr="00A5013B" w:rsidRDefault="00A5013B" w:rsidP="00A5013B">
            <w:pPr>
              <w:spacing w:after="0" w:line="240" w:lineRule="auto"/>
              <w:rPr>
                <w:rFonts w:ascii="Cambria" w:eastAsia="MS Mincho" w:hAnsi="Cambria" w:cs="Times New Roman"/>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Pr>
                <w:rFonts w:ascii="Cambria" w:eastAsia="MS Mincho" w:hAnsi="Cambria" w:cs="Times New Roman"/>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Cambria" w:eastAsia="MS Mincho" w:hAnsi="Cambria" w:cs="Times New Roman"/>
                <w:sz w:val="24"/>
                <w:szCs w:val="24"/>
                <w:lang w:val="en-US"/>
              </w:rPr>
            </w:pPr>
          </w:p>
        </w:tc>
      </w:tr>
      <w:tr w:rsidR="00A5013B" w:rsidRPr="00A5013B" w:rsidTr="00552FB8">
        <w:trPr>
          <w:trHeight w:val="1406"/>
        </w:trPr>
        <w:tc>
          <w:tcPr>
            <w:tcW w:w="396" w:type="dxa"/>
            <w:tcBorders>
              <w:top w:val="single" w:sz="4" w:space="0" w:color="000000"/>
              <w:left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lang w:val="en-US"/>
              </w:rPr>
            </w:pPr>
            <w:r w:rsidRPr="00A5013B">
              <w:rPr>
                <w:rFonts w:ascii="Times New Roman" w:eastAsia="Times New Roman" w:hAnsi="Times New Roman" w:cs="Times New Roman"/>
                <w:color w:val="000000"/>
                <w:w w:val="97"/>
                <w:sz w:val="16"/>
                <w:lang w:val="en-US"/>
              </w:rPr>
              <w:t>4.3.</w:t>
            </w:r>
          </w:p>
          <w:p w:rsidR="00A5013B" w:rsidRPr="00A5013B" w:rsidRDefault="00A5013B" w:rsidP="00A5013B">
            <w:pPr>
              <w:autoSpaceDE w:val="0"/>
              <w:autoSpaceDN w:val="0"/>
              <w:spacing w:before="78" w:after="0" w:line="230" w:lineRule="auto"/>
              <w:jc w:val="center"/>
              <w:rPr>
                <w:rFonts w:ascii="Cambria" w:eastAsia="MS Mincho" w:hAnsi="Cambria" w:cs="Times New Roman"/>
                <w:lang w:val="en-US"/>
              </w:rPr>
            </w:pPr>
            <w:r w:rsidRPr="00A5013B">
              <w:rPr>
                <w:rFonts w:ascii="Times New Roman" w:eastAsia="Times New Roman" w:hAnsi="Times New Roman" w:cs="Times New Roman"/>
                <w:color w:val="000000"/>
                <w:w w:val="97"/>
                <w:sz w:val="16"/>
                <w:lang w:val="en-US"/>
              </w:rPr>
              <w:t>.</w:t>
            </w:r>
          </w:p>
        </w:tc>
        <w:tc>
          <w:tcPr>
            <w:tcW w:w="5836" w:type="dxa"/>
            <w:tcBorders>
              <w:top w:val="single" w:sz="4" w:space="0" w:color="000000"/>
              <w:left w:val="single" w:sz="4" w:space="0" w:color="000000"/>
              <w:right w:val="single" w:sz="4" w:space="0" w:color="000000"/>
            </w:tcBorders>
            <w:tcMar>
              <w:left w:w="0" w:type="dxa"/>
              <w:right w:w="0" w:type="dxa"/>
            </w:tcMar>
          </w:tcPr>
          <w:p w:rsidR="00A5013B" w:rsidRPr="00A5013B" w:rsidRDefault="00A5013B" w:rsidP="00A5013B">
            <w:pPr>
              <w:spacing w:after="0" w:line="36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Дешнашкахь орам къастор (аттачу меттигашкахь).</w:t>
            </w:r>
          </w:p>
          <w:p w:rsidR="00A5013B" w:rsidRPr="00A5013B" w:rsidRDefault="00A5013B" w:rsidP="00A5013B">
            <w:pPr>
              <w:spacing w:after="0" w:line="240" w:lineRule="auto"/>
              <w:rPr>
                <w:rFonts w:ascii="Times New Roman" w:eastAsia="Calibri" w:hAnsi="Times New Roman" w:cs="Times New Roman"/>
                <w:b/>
                <w:sz w:val="24"/>
                <w:szCs w:val="24"/>
              </w:rPr>
            </w:pPr>
          </w:p>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rPr>
            </w:pPr>
          </w:p>
        </w:tc>
        <w:tc>
          <w:tcPr>
            <w:tcW w:w="528" w:type="dxa"/>
            <w:tcBorders>
              <w:top w:val="single" w:sz="4" w:space="0" w:color="000000"/>
              <w:left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c>
          <w:tcPr>
            <w:tcW w:w="1142" w:type="dxa"/>
            <w:tcBorders>
              <w:top w:val="single" w:sz="4" w:space="0" w:color="000000"/>
              <w:left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c>
          <w:tcPr>
            <w:tcW w:w="864" w:type="dxa"/>
            <w:tcBorders>
              <w:top w:val="single" w:sz="4" w:space="0" w:color="000000"/>
              <w:left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jc w:val="center"/>
              <w:rPr>
                <w:rFonts w:ascii="Cambria" w:eastAsia="MS Mincho" w:hAnsi="Cambria" w:cs="Times New Roman"/>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Гергарчу дешнашна тӀехь тергам (тералла, башхалла).</w:t>
            </w:r>
          </w:p>
          <w:p w:rsidR="00A5013B" w:rsidRPr="00A5013B" w:rsidRDefault="00A5013B" w:rsidP="00A5013B">
            <w:pPr>
              <w:spacing w:after="0" w:line="24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Ловзаран кепехь шардар: «Совнаха дош караде».</w:t>
            </w:r>
          </w:p>
          <w:p w:rsidR="00A5013B" w:rsidRPr="00A5013B" w:rsidRDefault="00A5013B" w:rsidP="00A5013B">
            <w:pPr>
              <w:spacing w:after="0" w:line="240" w:lineRule="auto"/>
              <w:rPr>
                <w:rFonts w:ascii="Cambria" w:eastAsia="MS Mincho" w:hAnsi="Cambria" w:cs="Times New Roman"/>
              </w:rPr>
            </w:pPr>
          </w:p>
        </w:tc>
        <w:tc>
          <w:tcPr>
            <w:tcW w:w="1236" w:type="dxa"/>
            <w:tcBorders>
              <w:top w:val="single" w:sz="4" w:space="0" w:color="000000"/>
              <w:left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Pr>
                <w:rFonts w:ascii="Cambria" w:eastAsia="MS Mincho" w:hAnsi="Cambria" w:cs="Times New Roman"/>
              </w:rPr>
            </w:pPr>
          </w:p>
        </w:tc>
        <w:tc>
          <w:tcPr>
            <w:tcW w:w="1730" w:type="dxa"/>
            <w:tcBorders>
              <w:top w:val="single" w:sz="4" w:space="0" w:color="000000"/>
              <w:left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Cambria" w:eastAsia="MS Mincho" w:hAnsi="Cambria" w:cs="Times New Roman"/>
                <w:lang w:val="en-US"/>
              </w:rPr>
            </w:pPr>
          </w:p>
        </w:tc>
      </w:tr>
      <w:tr w:rsidR="00A5013B" w:rsidRPr="00A5013B" w:rsidTr="00A5013B">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rPr>
                <w:rFonts w:ascii="Cambria" w:eastAsia="MS Mincho" w:hAnsi="Cambria" w:cs="Times New Roman"/>
              </w:rPr>
            </w:pPr>
            <w:r w:rsidRPr="00A5013B">
              <w:rPr>
                <w:rFonts w:ascii="Cambria" w:eastAsia="MS Mincho" w:hAnsi="Cambria" w:cs="Times New Roman"/>
                <w:lang w:val="en-US"/>
              </w:rPr>
              <w:t xml:space="preserve">  </w:t>
            </w:r>
            <w:r w:rsidRPr="00A5013B">
              <w:rPr>
                <w:rFonts w:ascii="Times New Roman" w:eastAsia="Times New Roman" w:hAnsi="Times New Roman" w:cs="Times New Roman"/>
                <w:b/>
                <w:color w:val="000000"/>
                <w:w w:val="97"/>
                <w:sz w:val="24"/>
                <w:lang w:val="en-US"/>
              </w:rPr>
              <w:t>Декъехула</w:t>
            </w:r>
            <w:r w:rsidRPr="00A5013B">
              <w:rPr>
                <w:rFonts w:ascii="Times New Roman" w:eastAsia="Times New Roman" w:hAnsi="Times New Roman" w:cs="Times New Roman"/>
                <w:b/>
                <w:color w:val="000000"/>
                <w:w w:val="97"/>
                <w:sz w:val="24"/>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ind w:left="72"/>
              <w:rPr>
                <w:rFonts w:ascii="Cambria" w:eastAsia="MS Mincho" w:hAnsi="Cambria" w:cs="Times New Roman"/>
              </w:rPr>
            </w:pPr>
            <w:r w:rsidRPr="00A5013B">
              <w:rPr>
                <w:rFonts w:ascii="Cambria" w:eastAsia="MS Mincho" w:hAnsi="Cambria" w:cs="Times New Roman"/>
              </w:rPr>
              <w:t>3</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r>
      <w:tr w:rsidR="00A5013B" w:rsidRPr="00A5013B" w:rsidTr="00A5013B">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Times New Roman" w:eastAsia="Calibri" w:hAnsi="Times New Roman" w:cs="Times New Roman"/>
                <w:b/>
                <w:bCs/>
                <w:sz w:val="24"/>
                <w:szCs w:val="24"/>
              </w:rPr>
            </w:pPr>
            <w:r w:rsidRPr="00A5013B">
              <w:rPr>
                <w:rFonts w:ascii="Times New Roman" w:eastAsia="Times New Roman" w:hAnsi="Times New Roman" w:cs="Times New Roman"/>
                <w:b/>
                <w:color w:val="000000"/>
                <w:w w:val="97"/>
                <w:sz w:val="24"/>
                <w:szCs w:val="24"/>
              </w:rPr>
              <w:t xml:space="preserve"> </w:t>
            </w:r>
            <w:r w:rsidRPr="00A5013B">
              <w:rPr>
                <w:rFonts w:ascii="Times New Roman" w:eastAsia="Times New Roman" w:hAnsi="Times New Roman" w:cs="Times New Roman"/>
                <w:b/>
                <w:color w:val="000000"/>
                <w:w w:val="97"/>
                <w:sz w:val="24"/>
                <w:szCs w:val="24"/>
                <w:lang w:val="en-US"/>
              </w:rPr>
              <w:t xml:space="preserve">Дакъа  5. </w:t>
            </w:r>
            <w:r w:rsidRPr="00A5013B">
              <w:rPr>
                <w:rFonts w:ascii="Times New Roman" w:eastAsia="Calibri" w:hAnsi="Times New Roman" w:cs="Times New Roman"/>
                <w:b/>
                <w:bCs/>
                <w:sz w:val="24"/>
                <w:szCs w:val="24"/>
              </w:rPr>
              <w:t>Морфологи</w:t>
            </w:r>
          </w:p>
          <w:p w:rsidR="00A5013B" w:rsidRPr="00A5013B" w:rsidRDefault="00A5013B" w:rsidP="00A5013B">
            <w:pPr>
              <w:autoSpaceDE w:val="0"/>
              <w:autoSpaceDN w:val="0"/>
              <w:spacing w:before="76" w:after="0" w:line="233" w:lineRule="auto"/>
              <w:ind w:left="72"/>
              <w:rPr>
                <w:rFonts w:ascii="Cambria" w:eastAsia="MS Mincho" w:hAnsi="Cambria" w:cs="Times New Roman"/>
                <w:lang w:val="en-US"/>
              </w:rPr>
            </w:pPr>
          </w:p>
        </w:tc>
      </w:tr>
    </w:tbl>
    <w:p w:rsidR="00A5013B" w:rsidRPr="00A5013B" w:rsidRDefault="00A5013B" w:rsidP="00A5013B">
      <w:pPr>
        <w:autoSpaceDE w:val="0"/>
        <w:autoSpaceDN w:val="0"/>
        <w:spacing w:after="0" w:line="14" w:lineRule="exact"/>
        <w:rPr>
          <w:rFonts w:ascii="Cambria" w:eastAsia="MS Mincho" w:hAnsi="Cambria" w:cs="Times New Roman"/>
          <w:lang w:val="en-US"/>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5013B" w:rsidRPr="00A5013B" w:rsidTr="00A5013B">
        <w:trPr>
          <w:trHeight w:hRule="exact" w:val="286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5.1.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2" w:lineRule="auto"/>
              <w:ind w:left="72" w:right="144"/>
              <w:rPr>
                <w:rFonts w:ascii="Cambria" w:eastAsia="MS Mincho" w:hAnsi="Cambria" w:cs="Times New Roman"/>
                <w:sz w:val="24"/>
                <w:szCs w:val="24"/>
                <w:lang w:val="en-US"/>
              </w:rPr>
            </w:pPr>
            <w:r w:rsidRPr="00A5013B">
              <w:rPr>
                <w:rFonts w:ascii="Times New Roman" w:eastAsia="Calibri" w:hAnsi="Times New Roman" w:cs="Times New Roman"/>
                <w:sz w:val="24"/>
                <w:szCs w:val="24"/>
              </w:rPr>
              <w:t>ЦӀердош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довзийтар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йукъара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маьӀна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хаттарш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i/>
                <w:sz w:val="24"/>
                <w:szCs w:val="24"/>
                <w:lang w:val="en-US"/>
              </w:rPr>
              <w:t>(«</w:t>
            </w:r>
            <w:r w:rsidRPr="00A5013B">
              <w:rPr>
                <w:rFonts w:ascii="Times New Roman" w:eastAsia="Calibri" w:hAnsi="Times New Roman" w:cs="Times New Roman"/>
                <w:i/>
                <w:sz w:val="24"/>
                <w:szCs w:val="24"/>
              </w:rPr>
              <w:t>мила</w:t>
            </w:r>
            <w:r w:rsidRPr="00A5013B">
              <w:rPr>
                <w:rFonts w:ascii="Times New Roman" w:eastAsia="Calibri" w:hAnsi="Times New Roman" w:cs="Times New Roman"/>
                <w:i/>
                <w:sz w:val="24"/>
                <w:szCs w:val="24"/>
                <w:lang w:val="en-US"/>
              </w:rPr>
              <w:t>?», «</w:t>
            </w:r>
            <w:r w:rsidRPr="00A5013B">
              <w:rPr>
                <w:rFonts w:ascii="Times New Roman" w:eastAsia="Calibri" w:hAnsi="Times New Roman" w:cs="Times New Roman"/>
                <w:i/>
                <w:sz w:val="24"/>
                <w:szCs w:val="24"/>
              </w:rPr>
              <w:t>хӀун</w:t>
            </w:r>
            <w:r w:rsidRPr="00A5013B">
              <w:rPr>
                <w:rFonts w:ascii="Times New Roman" w:eastAsia="Calibri" w:hAnsi="Times New Roman" w:cs="Times New Roman"/>
                <w:i/>
                <w:sz w:val="24"/>
                <w:szCs w:val="24"/>
                <w:lang w:val="en-US"/>
              </w:rPr>
              <w:t>?»)</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къамелехь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пайдаэцар</w:t>
            </w:r>
            <w:r w:rsidRPr="00A5013B">
              <w:rPr>
                <w:rFonts w:ascii="Times New Roman" w:eastAsia="Calibri" w:hAnsi="Times New Roman" w:cs="Times New Roman"/>
                <w:sz w:val="24"/>
                <w:szCs w:val="24"/>
                <w:lang w:val="en-US"/>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Дешаран диалог: «Вайн къамел стенах лаьтта?»</w:t>
            </w:r>
          </w:p>
          <w:p w:rsidR="00A5013B" w:rsidRPr="00A5013B" w:rsidRDefault="00A5013B" w:rsidP="00A5013B">
            <w:pPr>
              <w:spacing w:after="0" w:line="24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Къамелан дакъош» боху кхетам йукъабалор. Билгалдинчу дешнийн гуламна тӀехь тергам: хӀун билгалйо, муьлхачу хаттарна жоп ло, жамӀ дар, «цӀердош» кхетам йукъабалор.</w:t>
            </w:r>
          </w:p>
          <w:p w:rsidR="00A5013B" w:rsidRPr="00A5013B" w:rsidRDefault="00A5013B" w:rsidP="00A5013B">
            <w:pPr>
              <w:spacing w:after="0" w:line="240" w:lineRule="auto"/>
              <w:rPr>
                <w:rFonts w:ascii="Times New Roman" w:eastAsia="Calibri" w:hAnsi="Times New Roman" w:cs="Times New Roman"/>
                <w:sz w:val="24"/>
                <w:szCs w:val="24"/>
              </w:rPr>
            </w:pPr>
          </w:p>
          <w:p w:rsidR="00A5013B" w:rsidRPr="00A5013B" w:rsidRDefault="00A5013B" w:rsidP="00A5013B">
            <w:pPr>
              <w:spacing w:after="0" w:line="240" w:lineRule="auto"/>
              <w:rPr>
                <w:rFonts w:ascii="Cambria" w:eastAsia="MS Mincho" w:hAnsi="Cambria" w:cs="Times New Roman"/>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Pr>
                <w:rFonts w:ascii="Cambria" w:eastAsia="MS Mincho" w:hAnsi="Cambria" w:cs="Times New Roman"/>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Cambria" w:eastAsia="MS Mincho" w:hAnsi="Cambria" w:cs="Times New Roman"/>
                <w:sz w:val="24"/>
                <w:szCs w:val="24"/>
                <w:lang w:val="en-US"/>
              </w:rPr>
            </w:pPr>
          </w:p>
        </w:tc>
      </w:tr>
      <w:tr w:rsidR="00A5013B" w:rsidRPr="00A5013B" w:rsidTr="00021A60">
        <w:trPr>
          <w:trHeight w:hRule="exact" w:val="170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5.2.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0" w:lineRule="auto"/>
              <w:ind w:left="72" w:right="144"/>
              <w:rPr>
                <w:rFonts w:ascii="Cambria" w:eastAsia="MS Mincho" w:hAnsi="Cambria" w:cs="Times New Roman"/>
                <w:sz w:val="24"/>
                <w:szCs w:val="24"/>
                <w:lang w:val="en-US"/>
              </w:rPr>
            </w:pP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Йукъара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долахь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цӀердешнаш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фамилеш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цӀераш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дайн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цӀераш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дийнатийн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цӀераш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меттигийн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цӀераш</w:t>
            </w:r>
            <w:r w:rsidRPr="00A5013B">
              <w:rPr>
                <w:rFonts w:ascii="Times New Roman" w:eastAsia="Calibri" w:hAnsi="Times New Roman" w:cs="Times New Roman"/>
                <w:sz w:val="24"/>
                <w:szCs w:val="24"/>
                <w:lang w:val="en-US"/>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rPr>
            </w:pPr>
            <w:r w:rsidRPr="00A5013B">
              <w:rPr>
                <w:rFonts w:ascii="Cambria" w:eastAsia="MS Mincho" w:hAnsi="Cambria" w:cs="Times New Roman"/>
                <w:sz w:val="24"/>
                <w:szCs w:val="24"/>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lang w:val="en-US"/>
              </w:rPr>
            </w:pPr>
            <w:r w:rsidRPr="00A5013B">
              <w:rPr>
                <w:rFonts w:ascii="Times New Roman" w:eastAsia="Calibri" w:hAnsi="Times New Roman" w:cs="Times New Roman"/>
                <w:sz w:val="24"/>
                <w:szCs w:val="24"/>
              </w:rPr>
              <w:t>Адамийн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цӀераш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цӀераш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фамилеш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дийнатийн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цӀераш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меттигийн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цӀераш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билгалйечу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цӀердешнех</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лаьцна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дешаран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диалог</w:t>
            </w:r>
            <w:r w:rsidRPr="00A5013B">
              <w:rPr>
                <w:rFonts w:ascii="Times New Roman" w:eastAsia="Calibri" w:hAnsi="Times New Roman" w:cs="Times New Roman"/>
                <w:sz w:val="24"/>
                <w:szCs w:val="24"/>
                <w:lang w:val="en-US"/>
              </w:rPr>
              <w:t>.</w:t>
            </w:r>
          </w:p>
          <w:p w:rsidR="00A5013B" w:rsidRPr="00A5013B" w:rsidRDefault="00A5013B" w:rsidP="00A5013B">
            <w:pPr>
              <w:spacing w:after="0" w:line="240" w:lineRule="auto"/>
              <w:rPr>
                <w:rFonts w:ascii="Cambria" w:eastAsia="MS Mincho" w:hAnsi="Cambria" w:cs="Times New Roman"/>
                <w:lang w:val="en-US"/>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rPr>
                <w:rFonts w:ascii="Cambria" w:eastAsia="MS Mincho" w:hAnsi="Cambria" w:cs="Times New Roman"/>
                <w:sz w:val="24"/>
                <w:szCs w:val="24"/>
                <w:lang w:val="en-US"/>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Cambria" w:eastAsia="MS Mincho" w:hAnsi="Cambria" w:cs="Times New Roman"/>
                <w:sz w:val="24"/>
                <w:szCs w:val="24"/>
                <w:lang w:val="en-US"/>
              </w:rPr>
            </w:pPr>
          </w:p>
        </w:tc>
      </w:tr>
    </w:tbl>
    <w:p w:rsidR="00A5013B" w:rsidRPr="00A5013B" w:rsidRDefault="00A5013B" w:rsidP="00A5013B">
      <w:pPr>
        <w:autoSpaceDE w:val="0"/>
        <w:autoSpaceDN w:val="0"/>
        <w:spacing w:after="0" w:line="14"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5013B" w:rsidRPr="00A5013B" w:rsidTr="00A5013B">
        <w:trPr>
          <w:trHeight w:hRule="exact" w:val="22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5.3.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360" w:lineRule="auto"/>
              <w:rPr>
                <w:rFonts w:ascii="Times New Roman" w:eastAsia="Calibri" w:hAnsi="Times New Roman" w:cs="Times New Roman"/>
                <w:sz w:val="24"/>
                <w:szCs w:val="24"/>
                <w:lang w:val="en-US"/>
              </w:rPr>
            </w:pPr>
            <w:r w:rsidRPr="00A5013B">
              <w:rPr>
                <w:rFonts w:ascii="Times New Roman" w:eastAsia="Calibri" w:hAnsi="Times New Roman" w:cs="Times New Roman"/>
                <w:sz w:val="24"/>
                <w:szCs w:val="24"/>
              </w:rPr>
              <w:t>Хандош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довзийтар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йукъара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маьӀна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хаттарш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i/>
                <w:sz w:val="24"/>
                <w:szCs w:val="24"/>
                <w:lang w:val="en-US"/>
              </w:rPr>
              <w:t>(«</w:t>
            </w:r>
            <w:r w:rsidRPr="00A5013B">
              <w:rPr>
                <w:rFonts w:ascii="Times New Roman" w:eastAsia="Calibri" w:hAnsi="Times New Roman" w:cs="Times New Roman"/>
                <w:i/>
                <w:sz w:val="24"/>
                <w:szCs w:val="24"/>
              </w:rPr>
              <w:t>хӀун</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до</w:t>
            </w:r>
            <w:r w:rsidRPr="00A5013B">
              <w:rPr>
                <w:rFonts w:ascii="Times New Roman" w:eastAsia="Calibri" w:hAnsi="Times New Roman" w:cs="Times New Roman"/>
                <w:i/>
                <w:sz w:val="24"/>
                <w:szCs w:val="24"/>
                <w:lang w:val="en-US"/>
              </w:rPr>
              <w:t>?», «</w:t>
            </w:r>
            <w:r w:rsidRPr="00A5013B">
              <w:rPr>
                <w:rFonts w:ascii="Times New Roman" w:eastAsia="Calibri" w:hAnsi="Times New Roman" w:cs="Times New Roman"/>
                <w:i/>
                <w:sz w:val="24"/>
                <w:szCs w:val="24"/>
              </w:rPr>
              <w:t>хӀун</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дина</w:t>
            </w:r>
            <w:r w:rsidRPr="00A5013B">
              <w:rPr>
                <w:rFonts w:ascii="Times New Roman" w:eastAsia="Calibri" w:hAnsi="Times New Roman" w:cs="Times New Roman"/>
                <w:i/>
                <w:sz w:val="24"/>
                <w:szCs w:val="24"/>
                <w:lang w:val="en-US"/>
              </w:rPr>
              <w:t>?», «</w:t>
            </w:r>
            <w:r w:rsidRPr="00A5013B">
              <w:rPr>
                <w:rFonts w:ascii="Times New Roman" w:eastAsia="Calibri" w:hAnsi="Times New Roman" w:cs="Times New Roman"/>
                <w:i/>
                <w:sz w:val="24"/>
                <w:szCs w:val="24"/>
              </w:rPr>
              <w:t>хӀун</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дийр</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ду</w:t>
            </w:r>
            <w:r w:rsidRPr="00A5013B">
              <w:rPr>
                <w:rFonts w:ascii="Times New Roman" w:eastAsia="Calibri" w:hAnsi="Times New Roman" w:cs="Times New Roman"/>
                <w:i/>
                <w:sz w:val="24"/>
                <w:szCs w:val="24"/>
                <w:lang w:val="en-US"/>
              </w:rPr>
              <w:t>?»)</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къамелехь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пайдаэцар</w:t>
            </w:r>
            <w:r w:rsidRPr="00A5013B">
              <w:rPr>
                <w:rFonts w:ascii="Times New Roman" w:eastAsia="Calibri" w:hAnsi="Times New Roman" w:cs="Times New Roman"/>
                <w:sz w:val="24"/>
                <w:szCs w:val="24"/>
                <w:lang w:val="en-US"/>
              </w:rPr>
              <w:t>.</w:t>
            </w:r>
          </w:p>
          <w:p w:rsidR="00A5013B" w:rsidRPr="00A5013B" w:rsidRDefault="00A5013B" w:rsidP="00A5013B">
            <w:pPr>
              <w:autoSpaceDE w:val="0"/>
              <w:autoSpaceDN w:val="0"/>
              <w:spacing w:before="78" w:after="0" w:line="245" w:lineRule="auto"/>
              <w:ind w:left="72"/>
              <w:rPr>
                <w:rFonts w:ascii="Cambria" w:eastAsia="MS Mincho" w:hAnsi="Cambria" w:cs="Times New Roman"/>
                <w:sz w:val="24"/>
                <w:szCs w:val="24"/>
                <w:lang w:val="en-US"/>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ight="144"/>
              <w:rPr>
                <w:rFonts w:ascii="Cambria" w:eastAsia="MS Mincho" w:hAnsi="Cambria" w:cs="Times New Roman"/>
                <w:sz w:val="24"/>
                <w:szCs w:val="24"/>
                <w:lang w:val="en-US"/>
              </w:rPr>
            </w:pPr>
            <w:r w:rsidRPr="00A5013B">
              <w:rPr>
                <w:rFonts w:ascii="Times New Roman" w:eastAsia="Calibri" w:hAnsi="Times New Roman" w:cs="Times New Roman"/>
                <w:sz w:val="24"/>
                <w:szCs w:val="24"/>
              </w:rPr>
              <w:t>Билгалдинчу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дешнашна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тӀехь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тергам</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хӀун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билгалйо</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муьлхачу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хаттарна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жоп</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ло</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жамӀ</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дар</w:t>
            </w:r>
            <w:r w:rsidRPr="00A5013B">
              <w:rPr>
                <w:rFonts w:ascii="Times New Roman" w:eastAsia="Calibri" w:hAnsi="Times New Roman" w:cs="Times New Roman"/>
                <w:sz w:val="24"/>
                <w:szCs w:val="24"/>
                <w:lang w:val="en-US"/>
              </w:rPr>
              <w:t>, «</w:t>
            </w:r>
            <w:r w:rsidRPr="00A5013B">
              <w:rPr>
                <w:rFonts w:ascii="Times New Roman" w:eastAsia="Calibri" w:hAnsi="Times New Roman" w:cs="Times New Roman"/>
                <w:sz w:val="24"/>
                <w:szCs w:val="24"/>
              </w:rPr>
              <w:t>хандош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боху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кхетам</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йукъабалор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Pr>
                <w:rFonts w:ascii="Cambria" w:eastAsia="MS Mincho" w:hAnsi="Cambria" w:cs="Times New Roman"/>
                <w:sz w:val="24"/>
                <w:szCs w:val="24"/>
                <w:lang w:val="en-US"/>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Cambria" w:eastAsia="MS Mincho" w:hAnsi="Cambria" w:cs="Times New Roman"/>
                <w:sz w:val="24"/>
                <w:szCs w:val="24"/>
                <w:lang w:val="en-US"/>
              </w:rPr>
            </w:pPr>
          </w:p>
        </w:tc>
      </w:tr>
      <w:tr w:rsidR="00A5013B" w:rsidRPr="00A5013B" w:rsidTr="00A5013B">
        <w:trPr>
          <w:trHeight w:hRule="exact" w:val="195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lang w:val="en-US"/>
              </w:rPr>
            </w:pPr>
            <w:r w:rsidRPr="00A5013B">
              <w:rPr>
                <w:rFonts w:ascii="Times New Roman" w:eastAsia="Times New Roman" w:hAnsi="Times New Roman" w:cs="Times New Roman"/>
                <w:color w:val="000000"/>
                <w:w w:val="97"/>
                <w:sz w:val="16"/>
                <w:lang w:val="en-US"/>
              </w:rPr>
              <w:t>5.5.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360" w:lineRule="auto"/>
              <w:rPr>
                <w:rFonts w:ascii="Cambria" w:eastAsia="MS Mincho" w:hAnsi="Cambria" w:cs="Times New Roman"/>
                <w:sz w:val="24"/>
              </w:rPr>
            </w:pPr>
            <w:r w:rsidRPr="00A5013B">
              <w:rPr>
                <w:rFonts w:ascii="Cambria" w:eastAsia="MS Mincho" w:hAnsi="Cambria" w:cs="Times New Roman"/>
                <w:sz w:val="24"/>
              </w:rPr>
              <w:t>Билгалдош.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rPr>
            </w:pPr>
            <w:r w:rsidRPr="00A5013B">
              <w:rPr>
                <w:rFonts w:ascii="Cambria" w:eastAsia="MS Mincho" w:hAnsi="Cambria" w:cs="Times New Roman"/>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Шардар (тергам): муьлха предложени нийса хӀоттийна йу? Масала, Чорпа йай тӀехь йу. Чорпа йай чохь йу…?</w:t>
            </w:r>
          </w:p>
          <w:p w:rsidR="00A5013B" w:rsidRPr="00A5013B" w:rsidRDefault="00A5013B" w:rsidP="00A5013B">
            <w:pPr>
              <w:autoSpaceDE w:val="0"/>
              <w:autoSpaceDN w:val="0"/>
              <w:spacing w:before="78" w:after="0" w:line="247" w:lineRule="auto"/>
              <w:rPr>
                <w:rFonts w:ascii="Cambria" w:eastAsia="MS Mincho" w:hAnsi="Cambria" w:cs="Times New Roman"/>
              </w:rPr>
            </w:pPr>
            <w:r w:rsidRPr="00A5013B">
              <w:rPr>
                <w:rFonts w:ascii="Times New Roman" w:eastAsia="Calibri" w:hAnsi="Times New Roman" w:cs="Times New Roman"/>
                <w:sz w:val="24"/>
                <w:szCs w:val="24"/>
              </w:rPr>
              <w:t>«ДештӀаьхье»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rPr>
                <w:rFonts w:ascii="Cambria" w:eastAsia="MS Mincho" w:hAnsi="Cambria" w:cs="Times New Roman"/>
              </w:rPr>
            </w:pPr>
          </w:p>
          <w:p w:rsidR="00A5013B" w:rsidRPr="00A5013B" w:rsidRDefault="00A5013B" w:rsidP="00A5013B">
            <w:pPr>
              <w:autoSpaceDE w:val="0"/>
              <w:autoSpaceDN w:val="0"/>
              <w:spacing w:before="78" w:after="0" w:line="254" w:lineRule="auto"/>
              <w:rPr>
                <w:rFonts w:ascii="Cambria" w:eastAsia="MS Mincho" w:hAnsi="Cambria" w:cs="Times New Roman"/>
              </w:rPr>
            </w:pPr>
          </w:p>
          <w:p w:rsidR="00A5013B" w:rsidRPr="00A5013B" w:rsidRDefault="00A5013B" w:rsidP="00A5013B">
            <w:pPr>
              <w:autoSpaceDE w:val="0"/>
              <w:autoSpaceDN w:val="0"/>
              <w:spacing w:before="78" w:after="0" w:line="254" w:lineRule="auto"/>
              <w:rPr>
                <w:rFonts w:ascii="Cambria" w:eastAsia="MS Mincho" w:hAnsi="Cambria" w:cs="Times New Roman"/>
              </w:rPr>
            </w:pPr>
          </w:p>
          <w:p w:rsidR="00A5013B" w:rsidRPr="00A5013B" w:rsidRDefault="00A5013B" w:rsidP="00A5013B">
            <w:pPr>
              <w:autoSpaceDE w:val="0"/>
              <w:autoSpaceDN w:val="0"/>
              <w:spacing w:before="78" w:after="0" w:line="254" w:lineRule="auto"/>
              <w:rPr>
                <w:rFonts w:ascii="Cambria" w:eastAsia="MS Mincho" w:hAnsi="Cambria" w:cs="Times New Roman"/>
              </w:rPr>
            </w:pPr>
          </w:p>
          <w:p w:rsidR="00A5013B" w:rsidRPr="00A5013B" w:rsidRDefault="00A5013B" w:rsidP="00A5013B">
            <w:pPr>
              <w:autoSpaceDE w:val="0"/>
              <w:autoSpaceDN w:val="0"/>
              <w:spacing w:before="78" w:after="0" w:line="254" w:lineRule="auto"/>
              <w:rPr>
                <w:rFonts w:ascii="Cambria" w:eastAsia="MS Mincho" w:hAnsi="Cambria" w:cs="Times New Roman"/>
              </w:rPr>
            </w:pPr>
          </w:p>
          <w:p w:rsidR="00A5013B" w:rsidRPr="00A5013B" w:rsidRDefault="00A5013B" w:rsidP="00A5013B">
            <w:pPr>
              <w:autoSpaceDE w:val="0"/>
              <w:autoSpaceDN w:val="0"/>
              <w:spacing w:before="78" w:after="0" w:line="254" w:lineRule="auto"/>
              <w:rPr>
                <w:rFonts w:ascii="Cambria" w:eastAsia="MS Mincho" w:hAnsi="Cambria" w:cs="Times New Roman"/>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Cambria" w:eastAsia="MS Mincho" w:hAnsi="Cambria" w:cs="Times New Roman"/>
                <w:lang w:val="en-US"/>
              </w:rPr>
            </w:pPr>
          </w:p>
        </w:tc>
      </w:tr>
      <w:tr w:rsidR="00A5013B" w:rsidRPr="00A5013B" w:rsidTr="00A5013B">
        <w:trPr>
          <w:trHeight w:hRule="exact" w:val="211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lang w:val="en-US"/>
              </w:rPr>
            </w:pPr>
            <w:r w:rsidRPr="00A5013B">
              <w:rPr>
                <w:rFonts w:ascii="Times New Roman" w:eastAsia="Times New Roman" w:hAnsi="Times New Roman" w:cs="Times New Roman"/>
                <w:color w:val="000000"/>
                <w:w w:val="97"/>
                <w:sz w:val="16"/>
                <w:lang w:val="en-US"/>
              </w:rPr>
              <w:t>5.6.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360" w:lineRule="auto"/>
              <w:rPr>
                <w:rFonts w:ascii="Times New Roman" w:eastAsia="Calibri" w:hAnsi="Times New Roman" w:cs="Times New Roman"/>
                <w:sz w:val="24"/>
                <w:szCs w:val="28"/>
                <w:lang w:val="en-US"/>
              </w:rPr>
            </w:pPr>
            <w:r w:rsidRPr="00A5013B">
              <w:rPr>
                <w:rFonts w:ascii="Times New Roman" w:eastAsia="Calibri" w:hAnsi="Times New Roman" w:cs="Times New Roman"/>
                <w:sz w:val="24"/>
                <w:szCs w:val="28"/>
              </w:rPr>
              <w:t>ДештӀаьхье</w:t>
            </w:r>
            <w:r w:rsidRPr="00A5013B">
              <w:rPr>
                <w:rFonts w:ascii="Times New Roman" w:eastAsia="Calibri" w:hAnsi="Times New Roman" w:cs="Times New Roman"/>
                <w:sz w:val="24"/>
                <w:szCs w:val="28"/>
                <w:lang w:val="en-US"/>
              </w:rPr>
              <w:t>.</w:t>
            </w:r>
          </w:p>
          <w:p w:rsidR="00A5013B" w:rsidRPr="00A5013B" w:rsidRDefault="00A5013B" w:rsidP="00A5013B">
            <w:pPr>
              <w:spacing w:after="0" w:line="360" w:lineRule="auto"/>
              <w:rPr>
                <w:rFonts w:ascii="Times New Roman" w:eastAsia="Calibri" w:hAnsi="Times New Roman" w:cs="Times New Roman"/>
                <w:sz w:val="24"/>
                <w:szCs w:val="28"/>
                <w:lang w:val="en-US"/>
              </w:rPr>
            </w:pPr>
            <w:r w:rsidRPr="00A5013B">
              <w:rPr>
                <w:rFonts w:ascii="Times New Roman" w:eastAsia="Calibri" w:hAnsi="Times New Roman" w:cs="Times New Roman"/>
                <w:sz w:val="24"/>
                <w:szCs w:val="28"/>
              </w:rPr>
              <w:t>Уггар</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йаьржина</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дештӀаьхьенаш</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i/>
                <w:sz w:val="24"/>
                <w:szCs w:val="28"/>
              </w:rPr>
              <w:t>тӀе</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тӀера</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чу</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чуьра</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кӀел</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и</w:t>
            </w:r>
            <w:r w:rsidRPr="00A5013B">
              <w:rPr>
                <w:rFonts w:ascii="Times New Roman" w:eastAsia="Calibri" w:hAnsi="Times New Roman" w:cs="Times New Roman"/>
                <w:sz w:val="24"/>
                <w:szCs w:val="28"/>
                <w:lang w:val="en-US"/>
              </w:rPr>
              <w:t>.</w:t>
            </w:r>
            <w:r w:rsidRPr="00A5013B">
              <w:rPr>
                <w:rFonts w:ascii="Times New Roman" w:eastAsia="Calibri" w:hAnsi="Times New Roman" w:cs="Times New Roman"/>
                <w:sz w:val="24"/>
                <w:szCs w:val="28"/>
              </w:rPr>
              <w:t>д</w:t>
            </w:r>
            <w:r w:rsidRPr="00A5013B">
              <w:rPr>
                <w:rFonts w:ascii="Times New Roman" w:eastAsia="Calibri" w:hAnsi="Times New Roman" w:cs="Times New Roman"/>
                <w:sz w:val="24"/>
                <w:szCs w:val="28"/>
                <w:lang w:val="en-US"/>
              </w:rPr>
              <w:t>.</w:t>
            </w:r>
            <w:r w:rsidRPr="00A5013B">
              <w:rPr>
                <w:rFonts w:ascii="Times New Roman" w:eastAsia="Calibri" w:hAnsi="Times New Roman" w:cs="Times New Roman"/>
                <w:sz w:val="24"/>
                <w:szCs w:val="28"/>
              </w:rPr>
              <w:t>кх</w:t>
            </w:r>
            <w:r w:rsidRPr="00A5013B">
              <w:rPr>
                <w:rFonts w:ascii="Times New Roman" w:eastAsia="Calibri" w:hAnsi="Times New Roman" w:cs="Times New Roman"/>
                <w:sz w:val="24"/>
                <w:szCs w:val="28"/>
                <w:lang w:val="en-US"/>
              </w:rPr>
              <w:t>.</w:t>
            </w:r>
          </w:p>
          <w:p w:rsidR="00A5013B" w:rsidRPr="00A5013B" w:rsidRDefault="00A5013B" w:rsidP="00A5013B">
            <w:pPr>
              <w:autoSpaceDE w:val="0"/>
              <w:autoSpaceDN w:val="0"/>
              <w:spacing w:before="78" w:after="0" w:line="230" w:lineRule="auto"/>
              <w:ind w:left="72"/>
              <w:rPr>
                <w:rFonts w:ascii="Cambria" w:eastAsia="MS Mincho" w:hAnsi="Cambria" w:cs="Times New Roman"/>
                <w:sz w:val="24"/>
                <w:lang w:val="en-US"/>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Шардар (тергам): муьлха предложени нийса хӀоттийна йу? Масала, Чорпа йай тӀехь йу. Чорпа йай чохь йу…?</w:t>
            </w:r>
          </w:p>
          <w:p w:rsidR="00A5013B" w:rsidRPr="00A5013B" w:rsidRDefault="00A5013B" w:rsidP="00A5013B">
            <w:pPr>
              <w:autoSpaceDE w:val="0"/>
              <w:autoSpaceDN w:val="0"/>
              <w:spacing w:before="78" w:after="0" w:line="254" w:lineRule="auto"/>
              <w:ind w:left="72" w:right="144"/>
              <w:rPr>
                <w:rFonts w:ascii="Cambria" w:eastAsia="MS Mincho" w:hAnsi="Cambria" w:cs="Times New Roman"/>
              </w:rPr>
            </w:pPr>
            <w:r w:rsidRPr="00A5013B">
              <w:rPr>
                <w:rFonts w:ascii="Times New Roman" w:eastAsia="Calibri" w:hAnsi="Times New Roman" w:cs="Times New Roman"/>
                <w:sz w:val="24"/>
                <w:szCs w:val="24"/>
              </w:rPr>
              <w:t>«ДештӀаьхье»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Pr>
                <w:rFonts w:ascii="Cambria" w:eastAsia="MS Mincho" w:hAnsi="Cambria" w:cs="Times New Roman"/>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Cambria" w:eastAsia="MS Mincho" w:hAnsi="Cambria" w:cs="Times New Roman"/>
                <w:lang w:val="en-US"/>
              </w:rPr>
            </w:pPr>
          </w:p>
        </w:tc>
      </w:tr>
      <w:tr w:rsidR="00A5013B" w:rsidRPr="00A5013B" w:rsidTr="00A5013B">
        <w:trPr>
          <w:trHeight w:hRule="exact" w:val="353"/>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Times New Roman" w:eastAsia="Times New Roman" w:hAnsi="Times New Roman" w:cs="Times New Roman"/>
                <w:color w:val="000000"/>
                <w:w w:val="97"/>
                <w:sz w:val="16"/>
                <w:lang w:val="en-US"/>
              </w:rPr>
            </w:pP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A5013B" w:rsidRPr="00A5013B" w:rsidRDefault="00A5013B" w:rsidP="00A5013B">
            <w:pPr>
              <w:spacing w:after="0" w:line="360" w:lineRule="auto"/>
              <w:rPr>
                <w:rFonts w:ascii="Times New Roman" w:eastAsia="Calibri" w:hAnsi="Times New Roman" w:cs="Times New Roman"/>
                <w:sz w:val="24"/>
                <w:szCs w:val="28"/>
              </w:rPr>
            </w:pP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Дакъа 6. Синтаксис</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Times New Roman" w:eastAsia="Times New Roman" w:hAnsi="Times New Roman" w:cs="Times New Roman"/>
                <w:color w:val="000000"/>
                <w:w w:val="97"/>
                <w:sz w:val="16"/>
                <w:lang w:val="en-US"/>
              </w:rPr>
            </w:pP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lang w:val="en-US"/>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rPr>
            </w:pP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Pr>
                <w:rFonts w:ascii="Cambria" w:eastAsia="MS Mincho" w:hAnsi="Cambria" w:cs="Times New Roman"/>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p>
        </w:tc>
      </w:tr>
      <w:tr w:rsidR="00A5013B" w:rsidRPr="00A5013B" w:rsidTr="00021A60">
        <w:trPr>
          <w:trHeight w:hRule="exact" w:val="1786"/>
        </w:trPr>
        <w:tc>
          <w:tcPr>
            <w:tcW w:w="396" w:type="dxa"/>
            <w:tcBorders>
              <w:top w:val="single" w:sz="4" w:space="0" w:color="auto"/>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Times New Roman" w:eastAsia="Times New Roman" w:hAnsi="Times New Roman" w:cs="Times New Roman"/>
                <w:color w:val="000000"/>
                <w:w w:val="97"/>
                <w:sz w:val="16"/>
              </w:rPr>
            </w:pPr>
            <w:r w:rsidRPr="00A5013B">
              <w:rPr>
                <w:rFonts w:ascii="Times New Roman" w:eastAsia="Times New Roman" w:hAnsi="Times New Roman" w:cs="Times New Roman"/>
                <w:color w:val="000000"/>
                <w:w w:val="97"/>
                <w:sz w:val="16"/>
              </w:rPr>
              <w:t>6.1</w:t>
            </w:r>
          </w:p>
        </w:tc>
        <w:tc>
          <w:tcPr>
            <w:tcW w:w="5836" w:type="dxa"/>
            <w:tcBorders>
              <w:top w:val="single" w:sz="4" w:space="0" w:color="auto"/>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Times New Roman" w:eastAsia="Calibri" w:hAnsi="Times New Roman" w:cs="Times New Roman"/>
                <w:sz w:val="24"/>
                <w:szCs w:val="24"/>
              </w:rPr>
            </w:pPr>
            <w:r w:rsidRPr="00A5013B">
              <w:rPr>
                <w:rFonts w:ascii="Times New Roman" w:eastAsia="Calibri" w:hAnsi="Times New Roman" w:cs="Times New Roman"/>
                <w:sz w:val="24"/>
                <w:szCs w:val="28"/>
              </w:rPr>
              <w:t xml:space="preserve"> Предложени.</w:t>
            </w:r>
            <w:r w:rsidRPr="00A5013B">
              <w:rPr>
                <w:rFonts w:ascii="Times New Roman" w:eastAsia="Calibri" w:hAnsi="Times New Roman" w:cs="Times New Roman"/>
                <w:sz w:val="24"/>
                <w:szCs w:val="24"/>
              </w:rPr>
              <w:t xml:space="preserve"> Предложенехь дешнийн къепе; предложенехь дешнийн уьйр (карладаккхар).</w:t>
            </w:r>
          </w:p>
          <w:p w:rsidR="00A5013B" w:rsidRPr="00A5013B" w:rsidRDefault="00A5013B" w:rsidP="00A5013B">
            <w:pPr>
              <w:spacing w:after="0" w:line="360" w:lineRule="auto"/>
              <w:rPr>
                <w:rFonts w:ascii="Times New Roman" w:eastAsia="Calibri" w:hAnsi="Times New Roman" w:cs="Times New Roman"/>
                <w:sz w:val="24"/>
                <w:szCs w:val="28"/>
              </w:rPr>
            </w:pPr>
          </w:p>
        </w:tc>
        <w:tc>
          <w:tcPr>
            <w:tcW w:w="528" w:type="dxa"/>
            <w:tcBorders>
              <w:top w:val="single" w:sz="4" w:space="0" w:color="auto"/>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Times New Roman" w:eastAsia="Times New Roman" w:hAnsi="Times New Roman" w:cs="Times New Roman"/>
                <w:color w:val="000000"/>
                <w:w w:val="97"/>
                <w:sz w:val="24"/>
                <w:szCs w:val="24"/>
              </w:rPr>
            </w:pPr>
            <w:r w:rsidRPr="00A5013B">
              <w:rPr>
                <w:rFonts w:ascii="Times New Roman" w:eastAsia="Times New Roman" w:hAnsi="Times New Roman" w:cs="Times New Roman"/>
                <w:color w:val="000000"/>
                <w:w w:val="97"/>
                <w:sz w:val="24"/>
                <w:szCs w:val="24"/>
              </w:rPr>
              <w:t>2</w:t>
            </w:r>
          </w:p>
        </w:tc>
        <w:tc>
          <w:tcPr>
            <w:tcW w:w="1104" w:type="dxa"/>
            <w:tcBorders>
              <w:top w:val="single" w:sz="4" w:space="0" w:color="auto"/>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rPr>
            </w:pPr>
          </w:p>
        </w:tc>
        <w:tc>
          <w:tcPr>
            <w:tcW w:w="1142" w:type="dxa"/>
            <w:tcBorders>
              <w:top w:val="single" w:sz="4" w:space="0" w:color="auto"/>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rPr>
            </w:pPr>
          </w:p>
        </w:tc>
        <w:tc>
          <w:tcPr>
            <w:tcW w:w="864" w:type="dxa"/>
            <w:tcBorders>
              <w:top w:val="single" w:sz="4" w:space="0" w:color="auto"/>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rPr>
            </w:pPr>
          </w:p>
        </w:tc>
        <w:tc>
          <w:tcPr>
            <w:tcW w:w="2666" w:type="dxa"/>
            <w:tcBorders>
              <w:top w:val="single" w:sz="4" w:space="0" w:color="auto"/>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 xml:space="preserve"> Дашна а, предложенина а тӀехь тергам.</w:t>
            </w:r>
          </w:p>
          <w:p w:rsidR="00A5013B" w:rsidRPr="00A5013B" w:rsidRDefault="00A5013B" w:rsidP="00A5013B">
            <w:pPr>
              <w:spacing w:after="200" w:line="276"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 xml:space="preserve"> «Предложенехь дешнаш вовшех муха дозу?» темина дешаран диалог.</w:t>
            </w:r>
          </w:p>
          <w:p w:rsidR="00A5013B" w:rsidRPr="00A5013B" w:rsidRDefault="00A5013B" w:rsidP="00A5013B">
            <w:pPr>
              <w:spacing w:after="0" w:line="240" w:lineRule="auto"/>
              <w:rPr>
                <w:rFonts w:ascii="Times New Roman" w:eastAsia="Calibri" w:hAnsi="Times New Roman" w:cs="Times New Roman"/>
                <w:sz w:val="24"/>
                <w:szCs w:val="24"/>
              </w:rPr>
            </w:pPr>
          </w:p>
        </w:tc>
        <w:tc>
          <w:tcPr>
            <w:tcW w:w="1236" w:type="dxa"/>
            <w:tcBorders>
              <w:top w:val="single" w:sz="4" w:space="0" w:color="auto"/>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Pr>
                <w:rFonts w:ascii="Cambria" w:eastAsia="MS Mincho" w:hAnsi="Cambria" w:cs="Times New Roman"/>
              </w:rPr>
            </w:pPr>
          </w:p>
        </w:tc>
        <w:tc>
          <w:tcPr>
            <w:tcW w:w="1730" w:type="dxa"/>
            <w:tcBorders>
              <w:top w:val="single" w:sz="4" w:space="0" w:color="auto"/>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p>
        </w:tc>
      </w:tr>
    </w:tbl>
    <w:p w:rsidR="00A5013B" w:rsidRPr="00A5013B" w:rsidRDefault="00A5013B" w:rsidP="00A5013B">
      <w:pPr>
        <w:spacing w:after="200" w:line="276" w:lineRule="auto"/>
        <w:rPr>
          <w:rFonts w:ascii="Cambria" w:eastAsia="MS Mincho" w:hAnsi="Cambria" w:cs="Times New Roman"/>
          <w:lang w:val="en-US"/>
        </w:rPr>
        <w:sectPr w:rsidR="00A5013B" w:rsidRPr="00A5013B">
          <w:pgSz w:w="16840" w:h="11900"/>
          <w:pgMar w:top="282" w:right="640" w:bottom="442" w:left="666" w:header="720" w:footer="720" w:gutter="0"/>
          <w:cols w:space="720" w:equalWidth="0">
            <w:col w:w="15534" w:space="0"/>
          </w:cols>
          <w:docGrid w:linePitch="360"/>
        </w:sectPr>
      </w:pPr>
    </w:p>
    <w:p w:rsidR="00A5013B" w:rsidRPr="00A5013B" w:rsidRDefault="00A5013B" w:rsidP="00A5013B">
      <w:pPr>
        <w:autoSpaceDE w:val="0"/>
        <w:autoSpaceDN w:val="0"/>
        <w:spacing w:after="0" w:line="14" w:lineRule="exact"/>
        <w:rPr>
          <w:rFonts w:ascii="Cambria" w:eastAsia="MS Mincho" w:hAnsi="Cambria" w:cs="Times New Roman"/>
          <w:lang w:val="en-US"/>
        </w:rPr>
      </w:pPr>
    </w:p>
    <w:p w:rsidR="00A5013B" w:rsidRPr="00A5013B" w:rsidRDefault="00A5013B" w:rsidP="00A5013B">
      <w:pPr>
        <w:autoSpaceDE w:val="0"/>
        <w:autoSpaceDN w:val="0"/>
        <w:spacing w:after="0" w:line="14" w:lineRule="exact"/>
        <w:rPr>
          <w:rFonts w:ascii="Cambria" w:eastAsia="MS Mincho" w:hAnsi="Cambria" w:cs="Times New Roman"/>
          <w:lang w:val="en-US"/>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5013B" w:rsidRPr="00A5013B" w:rsidTr="00A5013B">
        <w:trPr>
          <w:trHeight w:hRule="exact" w:val="224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lang w:val="en-US"/>
              </w:rPr>
            </w:pPr>
            <w:r w:rsidRPr="00A5013B">
              <w:rPr>
                <w:rFonts w:ascii="Times New Roman" w:eastAsia="Times New Roman" w:hAnsi="Times New Roman" w:cs="Times New Roman"/>
                <w:color w:val="000000"/>
                <w:w w:val="97"/>
                <w:sz w:val="16"/>
                <w:lang w:val="en-US"/>
              </w:rPr>
              <w:t>6.2.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360" w:lineRule="auto"/>
              <w:rPr>
                <w:rFonts w:ascii="Times New Roman" w:eastAsia="Calibri" w:hAnsi="Times New Roman" w:cs="Times New Roman"/>
                <w:sz w:val="24"/>
                <w:szCs w:val="28"/>
              </w:rPr>
            </w:pPr>
            <w:r w:rsidRPr="00A5013B">
              <w:rPr>
                <w:rFonts w:ascii="Times New Roman" w:eastAsia="Calibri" w:hAnsi="Times New Roman" w:cs="Times New Roman"/>
                <w:sz w:val="24"/>
                <w:szCs w:val="28"/>
              </w:rPr>
              <w:t>Аларан Ӏалашоне хьаьжжина, предложенийн тайпанаш: дийцаран, хаттаран, тӀедожоран предложенеш.</w:t>
            </w:r>
          </w:p>
          <w:p w:rsidR="00A5013B" w:rsidRPr="00A5013B" w:rsidRDefault="00A5013B" w:rsidP="00A5013B">
            <w:pPr>
              <w:autoSpaceDE w:val="0"/>
              <w:autoSpaceDN w:val="0"/>
              <w:spacing w:before="78" w:after="0" w:line="245" w:lineRule="auto"/>
              <w:ind w:left="72" w:right="576"/>
              <w:rPr>
                <w:rFonts w:ascii="Cambria" w:eastAsia="MS Mincho" w:hAnsi="Cambria" w:cs="Times New Roman"/>
                <w:sz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rPr>
            </w:pPr>
            <w:r w:rsidRPr="00A5013B">
              <w:rPr>
                <w:rFonts w:ascii="Cambria" w:eastAsia="MS Mincho" w:hAnsi="Cambria" w:cs="Times New Roman"/>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jc w:val="center"/>
              <w:rPr>
                <w:rFonts w:ascii="Cambria" w:eastAsia="MS Mincho" w:hAnsi="Cambria" w:cs="Times New Roman"/>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2" w:lineRule="auto"/>
              <w:ind w:left="72"/>
              <w:rPr>
                <w:rFonts w:ascii="Times New Roman" w:eastAsia="Calibri" w:hAnsi="Times New Roman" w:cs="Times New Roman"/>
                <w:sz w:val="24"/>
                <w:szCs w:val="24"/>
              </w:rPr>
            </w:pPr>
            <w:r w:rsidRPr="00A5013B">
              <w:rPr>
                <w:rFonts w:ascii="Times New Roman" w:eastAsia="Calibri" w:hAnsi="Times New Roman" w:cs="Times New Roman"/>
                <w:sz w:val="24"/>
                <w:szCs w:val="24"/>
              </w:rPr>
              <w:t>Кеп талхийнчу текстехь предложенийн, чаккхенгахь йогӀу сацаран хьаьрк хӀотторца, доза къастор; предложенин тайпанаш къастор</w:t>
            </w:r>
          </w:p>
          <w:p w:rsidR="00A5013B" w:rsidRPr="00A5013B" w:rsidRDefault="00A5013B" w:rsidP="00A5013B">
            <w:pPr>
              <w:autoSpaceDE w:val="0"/>
              <w:autoSpaceDN w:val="0"/>
              <w:spacing w:before="78" w:after="0" w:line="252" w:lineRule="auto"/>
              <w:ind w:left="72"/>
              <w:rPr>
                <w:rFonts w:ascii="Cambria" w:eastAsia="MS Mincho" w:hAnsi="Cambria" w:cs="Times New Roman"/>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Pr>
                <w:rFonts w:ascii="Cambria" w:eastAsia="MS Mincho" w:hAnsi="Cambria" w:cs="Times New Roman"/>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Cambria" w:eastAsia="MS Mincho" w:hAnsi="Cambria" w:cs="Times New Roman"/>
                <w:lang w:val="en-US"/>
              </w:rPr>
            </w:pPr>
          </w:p>
        </w:tc>
      </w:tr>
      <w:tr w:rsidR="00A5013B" w:rsidRPr="00A5013B" w:rsidTr="00A5013B">
        <w:trPr>
          <w:trHeight w:hRule="exact" w:val="183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lang w:val="en-US"/>
              </w:rPr>
            </w:pPr>
            <w:r w:rsidRPr="00A5013B">
              <w:rPr>
                <w:rFonts w:ascii="Times New Roman" w:eastAsia="Times New Roman" w:hAnsi="Times New Roman" w:cs="Times New Roman"/>
                <w:color w:val="000000"/>
                <w:w w:val="97"/>
                <w:sz w:val="16"/>
                <w:lang w:val="en-US"/>
              </w:rPr>
              <w:t>6.3.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rPr>
            </w:pPr>
            <w:r w:rsidRPr="00A5013B">
              <w:rPr>
                <w:rFonts w:ascii="Times New Roman" w:eastAsia="Calibri" w:hAnsi="Times New Roman" w:cs="Times New Roman"/>
                <w:sz w:val="24"/>
                <w:szCs w:val="28"/>
              </w:rPr>
              <w:t>Синхаамийн иэшаре (эмоцин окраске) хьаьжжина, предложенийн тайпанаш (интонацехула (иэшарехула): айдаран а, айдаран йоцу а предложенеш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rPr>
            </w:pPr>
            <w:r w:rsidRPr="00A5013B">
              <w:rPr>
                <w:rFonts w:ascii="Cambria" w:eastAsia="MS Mincho" w:hAnsi="Cambria" w:cs="Times New Roman"/>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lang w:val="en-US"/>
              </w:rPr>
            </w:pPr>
            <w:r w:rsidRPr="00A5013B">
              <w:rPr>
                <w:rFonts w:ascii="Times New Roman" w:eastAsia="Times New Roman" w:hAnsi="Times New Roman" w:cs="Times New Roman"/>
                <w:color w:val="000000"/>
                <w:w w:val="97"/>
                <w:sz w:val="16"/>
                <w:lang w:val="en-US"/>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jc w:val="center"/>
              <w:rPr>
                <w:rFonts w:ascii="Cambria" w:eastAsia="MS Mincho" w:hAnsi="Cambria" w:cs="Times New Roman"/>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ight="144"/>
              <w:rPr>
                <w:rFonts w:ascii="Cambria" w:eastAsia="MS Mincho" w:hAnsi="Cambria" w:cs="Times New Roman"/>
                <w:lang w:val="en-US"/>
              </w:rPr>
            </w:pPr>
            <w:r w:rsidRPr="00A5013B">
              <w:rPr>
                <w:rFonts w:ascii="Times New Roman" w:eastAsia="Calibri" w:hAnsi="Times New Roman" w:cs="Times New Roman"/>
                <w:sz w:val="24"/>
                <w:szCs w:val="24"/>
              </w:rPr>
              <w:t>Эмоцин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иэшаре</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хьаьжжина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къаьсташ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йолу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предложенеш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йустар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йогӀучу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иэшарца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предложенеш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алар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2" w:lineRule="auto"/>
              <w:ind w:left="72"/>
              <w:rPr>
                <w:rFonts w:ascii="Cambria" w:eastAsia="MS Mincho" w:hAnsi="Cambria" w:cs="Times New Roman"/>
                <w:lang w:val="en-US"/>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Cambria" w:eastAsia="MS Mincho" w:hAnsi="Cambria" w:cs="Times New Roman"/>
                <w:lang w:val="en-US"/>
              </w:rPr>
            </w:pPr>
          </w:p>
        </w:tc>
      </w:tr>
      <w:tr w:rsidR="00A5013B" w:rsidRPr="00A5013B" w:rsidTr="00A5013B">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rPr>
                <w:rFonts w:ascii="Cambria" w:eastAsia="MS Mincho" w:hAnsi="Cambria" w:cs="Times New Roman"/>
              </w:rPr>
            </w:pPr>
            <w:r w:rsidRPr="00A5013B">
              <w:rPr>
                <w:rFonts w:ascii="Cambria" w:eastAsia="MS Mincho" w:hAnsi="Cambria" w:cs="Times New Roman"/>
                <w:lang w:val="en-US"/>
              </w:rPr>
              <w:t xml:space="preserve"> </w:t>
            </w:r>
            <w:r w:rsidRPr="00A5013B">
              <w:rPr>
                <w:rFonts w:ascii="Times New Roman" w:eastAsia="Times New Roman" w:hAnsi="Times New Roman" w:cs="Times New Roman"/>
                <w:b/>
                <w:color w:val="000000"/>
                <w:w w:val="97"/>
                <w:sz w:val="24"/>
                <w:lang w:val="en-US"/>
              </w:rPr>
              <w:t>Декъехула</w:t>
            </w:r>
            <w:r w:rsidRPr="00A5013B">
              <w:rPr>
                <w:rFonts w:ascii="Times New Roman" w:eastAsia="Times New Roman" w:hAnsi="Times New Roman" w:cs="Times New Roman"/>
                <w:b/>
                <w:color w:val="000000"/>
                <w:w w:val="97"/>
                <w:sz w:val="24"/>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ind w:left="72"/>
              <w:rPr>
                <w:rFonts w:ascii="Cambria" w:eastAsia="MS Mincho" w:hAnsi="Cambria" w:cs="Times New Roman"/>
              </w:rPr>
            </w:pPr>
            <w:r w:rsidRPr="00A5013B">
              <w:rPr>
                <w:rFonts w:ascii="Cambria" w:eastAsia="MS Mincho" w:hAnsi="Cambria" w:cs="Times New Roman"/>
              </w:rPr>
              <w:t>6</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r>
      <w:tr w:rsidR="00A5013B" w:rsidRPr="00A5013B" w:rsidTr="00A5013B">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ind w:left="72"/>
              <w:rPr>
                <w:rFonts w:ascii="Cambria" w:eastAsia="MS Mincho" w:hAnsi="Cambria" w:cs="Times New Roman"/>
              </w:rPr>
            </w:pPr>
            <w:r w:rsidRPr="00A5013B">
              <w:rPr>
                <w:rFonts w:ascii="Times New Roman" w:eastAsia="Times New Roman" w:hAnsi="Times New Roman" w:cs="Times New Roman"/>
                <w:b/>
                <w:color w:val="000000"/>
                <w:w w:val="97"/>
                <w:sz w:val="24"/>
              </w:rPr>
              <w:t>Дакъа 7</w:t>
            </w:r>
            <w:r w:rsidRPr="00A5013B">
              <w:rPr>
                <w:rFonts w:ascii="Times New Roman" w:eastAsia="Times New Roman" w:hAnsi="Times New Roman" w:cs="Times New Roman"/>
                <w:color w:val="000000"/>
                <w:w w:val="97"/>
                <w:sz w:val="16"/>
              </w:rPr>
              <w:t xml:space="preserve">.  </w:t>
            </w:r>
            <w:r w:rsidRPr="00A5013B">
              <w:rPr>
                <w:rFonts w:ascii="Times New Roman" w:eastAsia="Calibri" w:hAnsi="Times New Roman" w:cs="Times New Roman"/>
                <w:b/>
                <w:bCs/>
                <w:sz w:val="24"/>
                <w:szCs w:val="24"/>
              </w:rPr>
              <w:t>Орфографи а, пунктуаци а</w:t>
            </w:r>
          </w:p>
        </w:tc>
      </w:tr>
      <w:tr w:rsidR="00A5013B" w:rsidRPr="00A5013B" w:rsidTr="00A5013B">
        <w:trPr>
          <w:trHeight w:hRule="exact" w:val="148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7.1.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2" w:lineRule="auto"/>
              <w:ind w:left="72"/>
              <w:rPr>
                <w:rFonts w:ascii="Cambria" w:eastAsia="MS Mincho" w:hAnsi="Cambria" w:cs="Times New Roman"/>
                <w:sz w:val="24"/>
                <w:szCs w:val="24"/>
              </w:rPr>
            </w:pPr>
            <w:r w:rsidRPr="00A5013B">
              <w:rPr>
                <w:rFonts w:ascii="Times New Roman" w:eastAsia="Calibri" w:hAnsi="Times New Roman" w:cs="Times New Roman"/>
                <w:sz w:val="24"/>
                <w:szCs w:val="24"/>
              </w:rPr>
              <w:t>Предложенин йуьххьехь а, долахь цӀерашкахь а доккха элп (цӀераш, фамилеш, дийнатийн цӀераш);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rPr>
            </w:pPr>
            <w:r w:rsidRPr="00A5013B">
              <w:rPr>
                <w:rFonts w:ascii="Cambria" w:eastAsia="MS Mincho" w:hAnsi="Cambria" w:cs="Times New Roman"/>
                <w:sz w:val="24"/>
                <w:szCs w:val="24"/>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rPr>
                <w:rFonts w:ascii="Cambria" w:eastAsia="MS Mincho" w:hAnsi="Cambria"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20" w:after="0" w:line="245" w:lineRule="auto"/>
              <w:ind w:left="72" w:right="432"/>
              <w:rPr>
                <w:rFonts w:ascii="Cambria" w:eastAsia="MS Mincho" w:hAnsi="Cambria" w:cs="Times New Roman"/>
                <w:sz w:val="24"/>
                <w:szCs w:val="24"/>
              </w:rPr>
            </w:pPr>
            <w:r w:rsidRPr="00A5013B">
              <w:rPr>
                <w:rFonts w:ascii="Times New Roman" w:eastAsia="Calibri" w:hAnsi="Times New Roman" w:cs="Times New Roman"/>
                <w:sz w:val="24"/>
                <w:szCs w:val="24"/>
              </w:rPr>
              <w:t>Долахьчу а, йукъарчу а цӀерашкахь элпийн, аьзнийн барам базар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2" w:lineRule="auto"/>
              <w:ind w:left="72"/>
              <w:rPr>
                <w:rFonts w:ascii="Cambria" w:eastAsia="MS Mincho" w:hAnsi="Cambria" w:cs="Times New Roman"/>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Cambria" w:eastAsia="MS Mincho" w:hAnsi="Cambria" w:cs="Times New Roman"/>
                <w:sz w:val="24"/>
                <w:szCs w:val="24"/>
                <w:lang w:val="en-US"/>
              </w:rPr>
            </w:pPr>
          </w:p>
        </w:tc>
      </w:tr>
    </w:tbl>
    <w:p w:rsidR="00A5013B" w:rsidRPr="00A5013B" w:rsidRDefault="00A5013B" w:rsidP="00A5013B">
      <w:pPr>
        <w:autoSpaceDE w:val="0"/>
        <w:autoSpaceDN w:val="0"/>
        <w:spacing w:after="0" w:line="14" w:lineRule="exact"/>
        <w:rPr>
          <w:rFonts w:ascii="Cambria" w:eastAsia="MS Mincho" w:hAnsi="Cambria" w:cs="Times New Roman"/>
          <w:sz w:val="24"/>
          <w:szCs w:val="24"/>
          <w:lang w:val="en-US"/>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5013B" w:rsidRPr="00A5013B" w:rsidTr="00A5013B">
        <w:trPr>
          <w:trHeight w:hRule="exact" w:val="179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7.2.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360" w:lineRule="auto"/>
              <w:rPr>
                <w:rFonts w:ascii="Times New Roman" w:eastAsia="Calibri" w:hAnsi="Times New Roman" w:cs="Times New Roman"/>
                <w:sz w:val="24"/>
                <w:szCs w:val="24"/>
                <w:lang w:val="en-US"/>
              </w:rPr>
            </w:pPr>
            <w:r w:rsidRPr="00A5013B">
              <w:rPr>
                <w:rFonts w:ascii="Times New Roman" w:eastAsia="Calibri" w:hAnsi="Times New Roman" w:cs="Times New Roman"/>
                <w:sz w:val="24"/>
                <w:szCs w:val="24"/>
              </w:rPr>
              <w:t>Предложенин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чаккхенгахь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сацаран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хьаьркаш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дош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цхьана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могӀарера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вукху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могӀаре</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сехьадаккхар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дешан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морфемин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декъадалар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тидаме</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оьцуш</w:t>
            </w:r>
            <w:r w:rsidRPr="00A5013B">
              <w:rPr>
                <w:rFonts w:ascii="Times New Roman" w:eastAsia="Calibri" w:hAnsi="Times New Roman" w:cs="Times New Roman"/>
                <w:sz w:val="24"/>
                <w:szCs w:val="24"/>
                <w:lang w:val="en-US"/>
              </w:rPr>
              <w:t xml:space="preserve">);  </w:t>
            </w:r>
          </w:p>
          <w:p w:rsidR="00A5013B" w:rsidRPr="00A5013B" w:rsidRDefault="00A5013B" w:rsidP="00A5013B">
            <w:pPr>
              <w:autoSpaceDE w:val="0"/>
              <w:autoSpaceDN w:val="0"/>
              <w:spacing w:before="78" w:after="0" w:line="245" w:lineRule="auto"/>
              <w:ind w:left="72" w:right="864"/>
              <w:rPr>
                <w:rFonts w:ascii="Cambria" w:eastAsia="MS Mincho" w:hAnsi="Cambria" w:cs="Times New Roman"/>
                <w:sz w:val="24"/>
                <w:szCs w:val="24"/>
                <w:lang w:val="en-US"/>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rPr>
            </w:pPr>
            <w:r w:rsidRPr="00A5013B">
              <w:rPr>
                <w:rFonts w:ascii="Cambria" w:eastAsia="MS Mincho" w:hAnsi="Cambria" w:cs="Times New Roman"/>
                <w:sz w:val="24"/>
                <w:szCs w:val="24"/>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jc w:val="center"/>
              <w:rPr>
                <w:rFonts w:ascii="Cambria" w:eastAsia="MS Mincho" w:hAnsi="Cambria"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lang w:val="en-US"/>
              </w:rPr>
            </w:pPr>
            <w:r w:rsidRPr="00A5013B">
              <w:rPr>
                <w:rFonts w:ascii="Times New Roman" w:eastAsia="Calibri" w:hAnsi="Times New Roman" w:cs="Times New Roman"/>
                <w:sz w:val="24"/>
                <w:szCs w:val="24"/>
              </w:rPr>
              <w:t>Графикин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гӀирсех</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нийса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пайдаэцар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кхетор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кӀайдарг</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дош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сехьадаккхаран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хьаьрк</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абзац</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предлолженин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чаккхенгахь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тӀадам</w:t>
            </w:r>
            <w:r w:rsidRPr="00A5013B">
              <w:rPr>
                <w:rFonts w:ascii="Times New Roman" w:eastAsia="Calibri" w:hAnsi="Times New Roman" w:cs="Times New Roman"/>
                <w:sz w:val="24"/>
                <w:szCs w:val="24"/>
                <w:lang w:val="en-US"/>
              </w:rPr>
              <w:t>.</w:t>
            </w:r>
          </w:p>
          <w:p w:rsidR="00A5013B" w:rsidRPr="00A5013B" w:rsidRDefault="00A5013B" w:rsidP="00A5013B">
            <w:pPr>
              <w:autoSpaceDE w:val="0"/>
              <w:autoSpaceDN w:val="0"/>
              <w:spacing w:before="20" w:after="0" w:line="245" w:lineRule="auto"/>
              <w:ind w:left="72" w:right="432"/>
              <w:rPr>
                <w:rFonts w:ascii="Cambria" w:eastAsia="MS Mincho" w:hAnsi="Cambria"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Pr>
                <w:rFonts w:ascii="Cambria" w:eastAsia="MS Mincho" w:hAnsi="Cambria" w:cs="Times New Roman"/>
                <w:sz w:val="24"/>
                <w:szCs w:val="24"/>
                <w:lang w:val="en-US"/>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Cambria" w:eastAsia="MS Mincho" w:hAnsi="Cambria" w:cs="Times New Roman"/>
                <w:sz w:val="24"/>
                <w:szCs w:val="24"/>
                <w:lang w:val="en-US"/>
              </w:rPr>
            </w:pPr>
          </w:p>
        </w:tc>
      </w:tr>
      <w:tr w:rsidR="00A5013B" w:rsidRPr="00A5013B" w:rsidTr="00021A60">
        <w:trPr>
          <w:trHeight w:hRule="exact" w:val="186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lang w:val="en-US"/>
              </w:rPr>
            </w:pPr>
            <w:r w:rsidRPr="00A5013B">
              <w:rPr>
                <w:rFonts w:ascii="Times New Roman" w:eastAsia="Times New Roman" w:hAnsi="Times New Roman" w:cs="Times New Roman"/>
                <w:color w:val="000000"/>
                <w:w w:val="97"/>
                <w:sz w:val="16"/>
                <w:lang w:val="en-US"/>
              </w:rPr>
              <w:t>7.3.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1545"/>
              </w:tabs>
              <w:autoSpaceDE w:val="0"/>
              <w:autoSpaceDN w:val="0"/>
              <w:spacing w:before="78" w:after="0" w:line="230" w:lineRule="auto"/>
              <w:ind w:left="72"/>
              <w:rPr>
                <w:rFonts w:ascii="Cambria" w:eastAsia="MS Mincho" w:hAnsi="Cambria" w:cs="Times New Roman"/>
                <w:sz w:val="24"/>
                <w:lang w:val="en-US"/>
              </w:rPr>
            </w:pPr>
            <w:r w:rsidRPr="00A5013B">
              <w:rPr>
                <w:rFonts w:ascii="Times New Roman" w:eastAsia="Calibri" w:hAnsi="Times New Roman" w:cs="Times New Roman"/>
                <w:sz w:val="24"/>
                <w:szCs w:val="28"/>
              </w:rPr>
              <w:t>Нийсайаздаран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бакъонаш</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а</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царах</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пайдаэцар</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а</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долахь</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цӀерашкахь</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доккха</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элп</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цӀераш</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фамилеш</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дайн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цӀераш</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дийнатийн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цӀераш</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меттигийн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цӀераш</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йукъарчу</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цӀерашкахь</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а</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кхечу</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къамелан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дакъошкахь</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а</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нохчийн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меттан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дешнашкахь</w:t>
            </w:r>
            <w:r w:rsidRPr="00A5013B">
              <w:rPr>
                <w:rFonts w:ascii="Times New Roman" w:eastAsia="Calibri" w:hAnsi="Times New Roman" w:cs="Times New Roman"/>
                <w:sz w:val="24"/>
                <w:szCs w:val="28"/>
                <w:lang w:val="en-US"/>
              </w:rPr>
              <w:t xml:space="preserve"> ) </w:t>
            </w:r>
            <w:r w:rsidRPr="00A5013B">
              <w:rPr>
                <w:rFonts w:ascii="Times New Roman" w:eastAsia="Calibri" w:hAnsi="Times New Roman" w:cs="Times New Roman"/>
                <w:i/>
                <w:sz w:val="24"/>
                <w:szCs w:val="28"/>
              </w:rPr>
              <w:t>я</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яь</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ю</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юь</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е</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ё</w:t>
            </w:r>
            <w:r w:rsidRPr="00A5013B">
              <w:rPr>
                <w:rFonts w:ascii="Times New Roman" w:eastAsia="Calibri" w:hAnsi="Times New Roman" w:cs="Times New Roman"/>
                <w:i/>
                <w:sz w:val="24"/>
                <w:szCs w:val="28"/>
                <w:lang w:val="en-US"/>
              </w:rPr>
              <w:t>)</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элпийн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нийсайаздар</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тӀеэцначу</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йукъарчу</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дешнашкахь</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i/>
                <w:sz w:val="24"/>
                <w:szCs w:val="28"/>
              </w:rPr>
              <w:t>я</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ю</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е</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ё</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Cs/>
                <w:sz w:val="24"/>
                <w:szCs w:val="28"/>
              </w:rPr>
              <w:t>элпийн</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нийсайаздар</w:t>
            </w:r>
            <w:r w:rsidRPr="00A5013B">
              <w:rPr>
                <w:rFonts w:ascii="Times New Roman" w:eastAsia="Calibri" w:hAnsi="Times New Roman" w:cs="Times New Roman"/>
                <w:sz w:val="24"/>
                <w:szCs w:val="28"/>
                <w:lang w:val="en-US"/>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rPr>
                <w:rFonts w:ascii="Cambria" w:eastAsia="MS Mincho" w:hAnsi="Cambria" w:cs="Times New Roman"/>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r w:rsidRPr="00A5013B">
              <w:rPr>
                <w:rFonts w:ascii="Cambria" w:eastAsia="MS Mincho" w:hAnsi="Cambria" w:cs="Times New Roman"/>
              </w:rPr>
              <w:t>Я</w:t>
            </w:r>
            <w:r w:rsidRPr="00A5013B">
              <w:rPr>
                <w:rFonts w:ascii="Cambria" w:eastAsia="MS Mincho" w:hAnsi="Cambria" w:cs="Times New Roman"/>
                <w:lang w:val="en-US"/>
              </w:rPr>
              <w:t>.</w:t>
            </w:r>
            <w:r w:rsidRPr="00A5013B">
              <w:rPr>
                <w:rFonts w:ascii="Cambria" w:eastAsia="MS Mincho" w:hAnsi="Cambria" w:cs="Times New Roman"/>
              </w:rPr>
              <w:t>яь</w:t>
            </w:r>
            <w:r w:rsidRPr="00A5013B">
              <w:rPr>
                <w:rFonts w:ascii="Cambria" w:eastAsia="MS Mincho" w:hAnsi="Cambria" w:cs="Times New Roman"/>
                <w:lang w:val="en-US"/>
              </w:rPr>
              <w:t xml:space="preserve">, </w:t>
            </w:r>
            <w:r w:rsidRPr="00A5013B">
              <w:rPr>
                <w:rFonts w:ascii="Cambria" w:eastAsia="MS Mincho" w:hAnsi="Cambria" w:cs="Times New Roman"/>
              </w:rPr>
              <w:t>ю</w:t>
            </w:r>
            <w:r w:rsidRPr="00A5013B">
              <w:rPr>
                <w:rFonts w:ascii="Cambria" w:eastAsia="MS Mincho" w:hAnsi="Cambria" w:cs="Times New Roman"/>
                <w:lang w:val="en-US"/>
              </w:rPr>
              <w:t xml:space="preserve">, </w:t>
            </w:r>
            <w:r w:rsidRPr="00A5013B">
              <w:rPr>
                <w:rFonts w:ascii="Cambria" w:eastAsia="MS Mincho" w:hAnsi="Cambria" w:cs="Times New Roman"/>
              </w:rPr>
              <w:t>юь</w:t>
            </w:r>
            <w:r w:rsidRPr="00A5013B">
              <w:rPr>
                <w:rFonts w:ascii="Cambria" w:eastAsia="MS Mincho" w:hAnsi="Cambria" w:cs="Times New Roman"/>
                <w:lang w:val="en-US"/>
              </w:rPr>
              <w:t xml:space="preserve">, </w:t>
            </w:r>
            <w:r w:rsidRPr="00A5013B">
              <w:rPr>
                <w:rFonts w:ascii="Cambria" w:eastAsia="MS Mincho" w:hAnsi="Cambria" w:cs="Times New Roman"/>
              </w:rPr>
              <w:t>е</w:t>
            </w:r>
            <w:r w:rsidRPr="00A5013B">
              <w:rPr>
                <w:rFonts w:ascii="Cambria" w:eastAsia="MS Mincho" w:hAnsi="Cambria" w:cs="Times New Roman"/>
                <w:lang w:val="en-US"/>
              </w:rPr>
              <w:t xml:space="preserve"> </w:t>
            </w:r>
            <w:r w:rsidRPr="00A5013B">
              <w:rPr>
                <w:rFonts w:ascii="Cambria" w:eastAsia="MS Mincho" w:hAnsi="Cambria" w:cs="Times New Roman"/>
              </w:rPr>
              <w:t>элпашца</w:t>
            </w:r>
            <w:r w:rsidRPr="00A5013B">
              <w:rPr>
                <w:rFonts w:ascii="Cambria" w:eastAsia="MS Mincho" w:hAnsi="Cambria" w:cs="Times New Roman"/>
                <w:lang w:val="en-US"/>
              </w:rPr>
              <w:t xml:space="preserve"> </w:t>
            </w:r>
            <w:r w:rsidRPr="00A5013B">
              <w:rPr>
                <w:rFonts w:ascii="Cambria" w:eastAsia="MS Mincho" w:hAnsi="Cambria" w:cs="Times New Roman"/>
              </w:rPr>
              <w:t>долчу</w:t>
            </w:r>
            <w:r w:rsidRPr="00A5013B">
              <w:rPr>
                <w:rFonts w:ascii="Cambria" w:eastAsia="MS Mincho" w:hAnsi="Cambria" w:cs="Times New Roman"/>
                <w:lang w:val="en-US"/>
              </w:rPr>
              <w:t xml:space="preserve">  </w:t>
            </w:r>
            <w:r w:rsidRPr="00A5013B">
              <w:rPr>
                <w:rFonts w:ascii="Cambria" w:eastAsia="MS Mincho" w:hAnsi="Cambria" w:cs="Times New Roman"/>
              </w:rPr>
              <w:t>йукъарчу</w:t>
            </w:r>
            <w:r w:rsidRPr="00A5013B">
              <w:rPr>
                <w:rFonts w:ascii="Cambria" w:eastAsia="MS Mincho" w:hAnsi="Cambria" w:cs="Times New Roman"/>
                <w:lang w:val="en-US"/>
              </w:rPr>
              <w:t xml:space="preserve">, </w:t>
            </w:r>
            <w:r w:rsidRPr="00A5013B">
              <w:rPr>
                <w:rFonts w:ascii="Cambria" w:eastAsia="MS Mincho" w:hAnsi="Cambria" w:cs="Times New Roman"/>
              </w:rPr>
              <w:t>долахьчу</w:t>
            </w:r>
            <w:r w:rsidRPr="00A5013B">
              <w:rPr>
                <w:rFonts w:ascii="Cambria" w:eastAsia="MS Mincho" w:hAnsi="Cambria" w:cs="Times New Roman"/>
                <w:lang w:val="en-US"/>
              </w:rPr>
              <w:t xml:space="preserve"> </w:t>
            </w:r>
            <w:r w:rsidRPr="00A5013B">
              <w:rPr>
                <w:rFonts w:ascii="Cambria" w:eastAsia="MS Mincho" w:hAnsi="Cambria" w:cs="Times New Roman"/>
              </w:rPr>
              <w:t>цӀердешнийн</w:t>
            </w:r>
            <w:r w:rsidRPr="00A5013B">
              <w:rPr>
                <w:rFonts w:ascii="Cambria" w:eastAsia="MS Mincho" w:hAnsi="Cambria" w:cs="Times New Roman"/>
                <w:lang w:val="en-US"/>
              </w:rPr>
              <w:t xml:space="preserve"> </w:t>
            </w:r>
            <w:r w:rsidRPr="00A5013B">
              <w:rPr>
                <w:rFonts w:ascii="Cambria" w:eastAsia="MS Mincho" w:hAnsi="Cambria" w:cs="Times New Roman"/>
              </w:rPr>
              <w:t>нийсайаздар</w:t>
            </w:r>
            <w:r w:rsidRPr="00A5013B">
              <w:rPr>
                <w:rFonts w:ascii="Cambria" w:eastAsia="MS Mincho" w:hAnsi="Cambria" w:cs="Times New Roman"/>
                <w:lang w:val="en-US"/>
              </w:rPr>
              <w:t>.</w:t>
            </w:r>
          </w:p>
          <w:p w:rsidR="00A5013B" w:rsidRPr="00A5013B" w:rsidRDefault="00A5013B" w:rsidP="00A5013B">
            <w:pPr>
              <w:autoSpaceDE w:val="0"/>
              <w:autoSpaceDN w:val="0"/>
              <w:spacing w:before="78" w:after="0" w:line="252" w:lineRule="auto"/>
              <w:ind w:left="72" w:right="144"/>
              <w:rPr>
                <w:rFonts w:ascii="Cambria" w:eastAsia="MS Mincho" w:hAnsi="Cambria" w:cs="Times New Roman"/>
                <w:lang w:val="en-US"/>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2" w:lineRule="auto"/>
              <w:ind w:left="72"/>
              <w:rPr>
                <w:rFonts w:ascii="Cambria" w:eastAsia="MS Mincho" w:hAnsi="Cambria" w:cs="Times New Roman"/>
                <w:lang w:val="en-US"/>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Cambria" w:eastAsia="MS Mincho" w:hAnsi="Cambria" w:cs="Times New Roman"/>
                <w:lang w:val="en-US"/>
              </w:rPr>
            </w:pPr>
          </w:p>
        </w:tc>
      </w:tr>
    </w:tbl>
    <w:p w:rsidR="00A5013B" w:rsidRPr="00A5013B" w:rsidRDefault="00A5013B" w:rsidP="00A5013B">
      <w:pPr>
        <w:spacing w:after="200" w:line="276" w:lineRule="auto"/>
        <w:rPr>
          <w:rFonts w:ascii="Cambria" w:eastAsia="MS Mincho" w:hAnsi="Cambria" w:cs="Times New Roman"/>
          <w:lang w:val="en-US"/>
        </w:rPr>
        <w:sectPr w:rsidR="00A5013B" w:rsidRPr="00A5013B" w:rsidSect="00021A60">
          <w:pgSz w:w="16840" w:h="11900"/>
          <w:pgMar w:top="426" w:right="640" w:bottom="1440" w:left="666" w:header="720" w:footer="720" w:gutter="0"/>
          <w:cols w:space="720" w:equalWidth="0">
            <w:col w:w="15534" w:space="0"/>
          </w:cols>
          <w:docGrid w:linePitch="360"/>
        </w:sectPr>
      </w:pPr>
    </w:p>
    <w:p w:rsidR="00A5013B" w:rsidRPr="00A5013B" w:rsidRDefault="00A5013B" w:rsidP="00A5013B">
      <w:pPr>
        <w:autoSpaceDE w:val="0"/>
        <w:autoSpaceDN w:val="0"/>
        <w:spacing w:after="66" w:line="220" w:lineRule="exact"/>
        <w:rPr>
          <w:rFonts w:ascii="Cambria" w:eastAsia="MS Mincho" w:hAnsi="Cambria" w:cs="Times New Roman"/>
          <w:lang w:val="en-US"/>
        </w:rPr>
      </w:pPr>
    </w:p>
    <w:tbl>
      <w:tblPr>
        <w:tblW w:w="15502" w:type="dxa"/>
        <w:tblInd w:w="279"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5013B" w:rsidRPr="00A5013B" w:rsidTr="00021A60">
        <w:trPr>
          <w:trHeight w:hRule="exact" w:val="141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ind w:left="-441" w:firstLine="441"/>
              <w:jc w:val="center"/>
              <w:rPr>
                <w:rFonts w:ascii="Cambria" w:eastAsia="MS Mincho" w:hAnsi="Cambria" w:cs="Times New Roman"/>
                <w:lang w:val="en-US"/>
              </w:rPr>
            </w:pPr>
            <w:r w:rsidRPr="00A5013B">
              <w:rPr>
                <w:rFonts w:ascii="Times New Roman" w:eastAsia="Times New Roman" w:hAnsi="Times New Roman" w:cs="Times New Roman"/>
                <w:color w:val="000000"/>
                <w:w w:val="97"/>
                <w:sz w:val="16"/>
                <w:lang w:val="en-US"/>
              </w:rPr>
              <w:t>7.4.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45" w:lineRule="auto"/>
              <w:ind w:right="864"/>
              <w:rPr>
                <w:rFonts w:ascii="Cambria" w:eastAsia="MS Mincho" w:hAnsi="Cambria" w:cs="Times New Roman"/>
                <w:sz w:val="24"/>
                <w:lang w:val="en-US"/>
              </w:rPr>
            </w:pPr>
            <w:r w:rsidRPr="00A5013B">
              <w:rPr>
                <w:rFonts w:ascii="Times New Roman" w:eastAsia="Calibri" w:hAnsi="Times New Roman" w:cs="Times New Roman"/>
                <w:sz w:val="24"/>
                <w:szCs w:val="28"/>
              </w:rPr>
              <w:t>ТӀеэцначу</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дешнашкахь</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долахь</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цӀерашкахь</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i/>
                <w:sz w:val="24"/>
                <w:szCs w:val="28"/>
              </w:rPr>
              <w:t>я</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ю</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е</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ё</w:t>
            </w:r>
            <w:r w:rsidRPr="00A5013B">
              <w:rPr>
                <w:rFonts w:ascii="Times New Roman" w:eastAsia="Calibri" w:hAnsi="Times New Roman" w:cs="Times New Roman"/>
                <w:i/>
                <w:sz w:val="24"/>
                <w:szCs w:val="28"/>
                <w:lang w:val="en-US"/>
              </w:rPr>
              <w:t>)</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элпийн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нийсайаздар</w:t>
            </w:r>
            <w:r w:rsidRPr="00A5013B">
              <w:rPr>
                <w:rFonts w:ascii="Times New Roman" w:eastAsia="Calibri" w:hAnsi="Times New Roman" w:cs="Times New Roman"/>
                <w:sz w:val="24"/>
                <w:szCs w:val="28"/>
                <w:lang w:val="en-US"/>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ind w:left="72"/>
              <w:rPr>
                <w:rFonts w:ascii="Cambria" w:eastAsia="MS Mincho" w:hAnsi="Cambria" w:cs="Times New Roman"/>
              </w:rPr>
            </w:pPr>
            <w:r w:rsidRPr="00A5013B">
              <w:rPr>
                <w:rFonts w:ascii="Cambria" w:eastAsia="MS Mincho" w:hAnsi="Cambria" w:cs="Times New Roman"/>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45" w:lineRule="auto"/>
              <w:jc w:val="center"/>
              <w:rPr>
                <w:rFonts w:ascii="Cambria" w:eastAsia="MS Mincho" w:hAnsi="Cambria" w:cs="Times New Roman"/>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54" w:lineRule="auto"/>
              <w:ind w:left="72"/>
              <w:rPr>
                <w:rFonts w:ascii="Cambria" w:eastAsia="MS Mincho" w:hAnsi="Cambria" w:cs="Times New Roman"/>
                <w:lang w:val="en-US"/>
              </w:rPr>
            </w:pPr>
            <w:r w:rsidRPr="00A5013B">
              <w:rPr>
                <w:rFonts w:ascii="Times New Roman" w:eastAsia="Calibri" w:hAnsi="Times New Roman" w:cs="Times New Roman"/>
                <w:sz w:val="24"/>
                <w:szCs w:val="24"/>
              </w:rPr>
              <w:t>ТӀеэцначу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дешнашкахь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долахь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цӀерашкахь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i/>
                <w:sz w:val="24"/>
                <w:szCs w:val="24"/>
              </w:rPr>
              <w:t>я</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ю</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е</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ё</w:t>
            </w:r>
            <w:r w:rsidRPr="00A5013B">
              <w:rPr>
                <w:rFonts w:ascii="Times New Roman" w:eastAsia="Calibri" w:hAnsi="Times New Roman" w:cs="Times New Roman"/>
                <w:i/>
                <w:sz w:val="24"/>
                <w:szCs w:val="24"/>
                <w:lang w:val="en-US"/>
              </w:rPr>
              <w:t>)</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элпийн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нийсайаздар</w:t>
            </w:r>
            <w:r w:rsidRPr="00A5013B">
              <w:rPr>
                <w:rFonts w:ascii="Times New Roman" w:eastAsia="Calibri" w:hAnsi="Times New Roman" w:cs="Times New Roman"/>
                <w:sz w:val="24"/>
                <w:szCs w:val="24"/>
                <w:lang w:val="en-US"/>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54" w:lineRule="auto"/>
              <w:ind w:left="72"/>
              <w:rPr>
                <w:rFonts w:ascii="Cambria" w:eastAsia="MS Mincho" w:hAnsi="Cambria" w:cs="Times New Roman"/>
                <w:lang w:val="en-US"/>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0" w:after="0" w:line="252" w:lineRule="auto"/>
              <w:ind w:left="72" w:right="432"/>
              <w:rPr>
                <w:rFonts w:ascii="Cambria" w:eastAsia="MS Mincho" w:hAnsi="Cambria" w:cs="Times New Roman"/>
                <w:lang w:val="en-US"/>
              </w:rPr>
            </w:pPr>
          </w:p>
        </w:tc>
      </w:tr>
      <w:tr w:rsidR="00A5013B" w:rsidRPr="00A5013B" w:rsidTr="00021A60">
        <w:trPr>
          <w:trHeight w:hRule="exact" w:val="99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lang w:val="en-US"/>
              </w:rPr>
            </w:pPr>
            <w:r w:rsidRPr="00A5013B">
              <w:rPr>
                <w:rFonts w:ascii="Times New Roman" w:eastAsia="Times New Roman" w:hAnsi="Times New Roman" w:cs="Times New Roman"/>
                <w:color w:val="000000"/>
                <w:w w:val="97"/>
                <w:sz w:val="16"/>
                <w:lang w:val="en-US"/>
              </w:rPr>
              <w:t>7.5.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ind w:right="144"/>
              <w:rPr>
                <w:rFonts w:ascii="Cambria" w:eastAsia="MS Mincho" w:hAnsi="Cambria" w:cs="Times New Roman"/>
                <w:sz w:val="24"/>
                <w:lang w:val="en-US"/>
              </w:rPr>
            </w:pPr>
            <w:r w:rsidRPr="00A5013B">
              <w:rPr>
                <w:rFonts w:ascii="Times New Roman" w:eastAsia="Calibri" w:hAnsi="Times New Roman" w:cs="Times New Roman"/>
                <w:sz w:val="24"/>
                <w:szCs w:val="28"/>
              </w:rPr>
              <w:t>Нохчийн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меттан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мукъазчу</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элпийн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i/>
                <w:sz w:val="24"/>
                <w:szCs w:val="28"/>
                <w:lang w:val="en-US"/>
              </w:rPr>
              <w:t>(</w:t>
            </w:r>
            <w:r w:rsidRPr="00A5013B">
              <w:rPr>
                <w:rFonts w:ascii="Times New Roman" w:eastAsia="Calibri" w:hAnsi="Times New Roman" w:cs="Times New Roman"/>
                <w:i/>
                <w:sz w:val="24"/>
                <w:szCs w:val="28"/>
              </w:rPr>
              <w:t>къ</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кӀ</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кх</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гӀ</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
                <w:sz w:val="24"/>
                <w:szCs w:val="28"/>
              </w:rPr>
              <w:t>и</w:t>
            </w:r>
            <w:r w:rsidRPr="00A5013B">
              <w:rPr>
                <w:rFonts w:ascii="Times New Roman" w:eastAsia="Calibri" w:hAnsi="Times New Roman" w:cs="Times New Roman"/>
                <w:i/>
                <w:sz w:val="24"/>
                <w:szCs w:val="28"/>
                <w:lang w:val="en-US"/>
              </w:rPr>
              <w:t>.</w:t>
            </w:r>
            <w:r w:rsidRPr="00A5013B">
              <w:rPr>
                <w:rFonts w:ascii="Times New Roman" w:eastAsia="Calibri" w:hAnsi="Times New Roman" w:cs="Times New Roman"/>
                <w:i/>
                <w:sz w:val="24"/>
                <w:szCs w:val="28"/>
              </w:rPr>
              <w:t>д</w:t>
            </w:r>
            <w:r w:rsidRPr="00A5013B">
              <w:rPr>
                <w:rFonts w:ascii="Times New Roman" w:eastAsia="Calibri" w:hAnsi="Times New Roman" w:cs="Times New Roman"/>
                <w:i/>
                <w:sz w:val="24"/>
                <w:szCs w:val="28"/>
                <w:lang w:val="en-US"/>
              </w:rPr>
              <w:t>.</w:t>
            </w:r>
            <w:r w:rsidRPr="00A5013B">
              <w:rPr>
                <w:rFonts w:ascii="Times New Roman" w:eastAsia="Calibri" w:hAnsi="Times New Roman" w:cs="Times New Roman"/>
                <w:i/>
                <w:sz w:val="24"/>
                <w:szCs w:val="28"/>
              </w:rPr>
              <w:t>кх</w:t>
            </w:r>
            <w:r w:rsidRPr="00A5013B">
              <w:rPr>
                <w:rFonts w:ascii="Times New Roman" w:eastAsia="Calibri" w:hAnsi="Times New Roman" w:cs="Times New Roman"/>
                <w:i/>
                <w:sz w:val="24"/>
                <w:szCs w:val="28"/>
                <w:lang w:val="en-US"/>
              </w:rPr>
              <w:t xml:space="preserve">.) </w:t>
            </w:r>
            <w:r w:rsidRPr="00A5013B">
              <w:rPr>
                <w:rFonts w:ascii="Times New Roman" w:eastAsia="Calibri" w:hAnsi="Times New Roman" w:cs="Times New Roman"/>
                <w:iCs/>
                <w:sz w:val="24"/>
                <w:szCs w:val="28"/>
              </w:rPr>
              <w:t>нийсайаздар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rPr>
            </w:pPr>
            <w:r w:rsidRPr="00A5013B">
              <w:rPr>
                <w:rFonts w:ascii="Cambria" w:eastAsia="MS Mincho" w:hAnsi="Cambria" w:cs="Times New Roman"/>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jc w:val="center"/>
              <w:rPr>
                <w:rFonts w:ascii="Cambria" w:eastAsia="MS Mincho" w:hAnsi="Cambria" w:cs="Times New Roman"/>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0" w:lineRule="auto"/>
              <w:ind w:left="72" w:right="144"/>
              <w:rPr>
                <w:rFonts w:ascii="Cambria" w:eastAsia="MS Mincho" w:hAnsi="Cambria" w:cs="Times New Roman"/>
                <w:lang w:val="en-US"/>
              </w:rPr>
            </w:pPr>
            <w:r w:rsidRPr="00A5013B">
              <w:rPr>
                <w:rFonts w:ascii="Cambria" w:eastAsia="MS Mincho" w:hAnsi="Cambria" w:cs="Times New Roman"/>
              </w:rPr>
              <w:t>Суьрташца</w:t>
            </w:r>
            <w:r w:rsidRPr="00A5013B">
              <w:rPr>
                <w:rFonts w:ascii="Cambria" w:eastAsia="MS Mincho" w:hAnsi="Cambria" w:cs="Times New Roman"/>
                <w:lang w:val="en-US"/>
              </w:rPr>
              <w:t xml:space="preserve"> </w:t>
            </w:r>
            <w:r w:rsidRPr="00A5013B">
              <w:rPr>
                <w:rFonts w:ascii="Cambria" w:eastAsia="MS Mincho" w:hAnsi="Cambria" w:cs="Times New Roman"/>
              </w:rPr>
              <w:t>а</w:t>
            </w:r>
            <w:r w:rsidRPr="00A5013B">
              <w:rPr>
                <w:rFonts w:ascii="Cambria" w:eastAsia="MS Mincho" w:hAnsi="Cambria" w:cs="Times New Roman"/>
                <w:lang w:val="en-US"/>
              </w:rPr>
              <w:t xml:space="preserve">, </w:t>
            </w:r>
            <w:r w:rsidRPr="00A5013B">
              <w:rPr>
                <w:rFonts w:ascii="Cambria" w:eastAsia="MS Mincho" w:hAnsi="Cambria" w:cs="Times New Roman"/>
              </w:rPr>
              <w:t>царна</w:t>
            </w:r>
            <w:r w:rsidRPr="00A5013B">
              <w:rPr>
                <w:rFonts w:ascii="Cambria" w:eastAsia="MS Mincho" w:hAnsi="Cambria" w:cs="Times New Roman"/>
                <w:lang w:val="en-US"/>
              </w:rPr>
              <w:t xml:space="preserve"> </w:t>
            </w:r>
            <w:r w:rsidRPr="00A5013B">
              <w:rPr>
                <w:rFonts w:ascii="Cambria" w:eastAsia="MS Mincho" w:hAnsi="Cambria" w:cs="Times New Roman"/>
              </w:rPr>
              <w:t>буха</w:t>
            </w:r>
            <w:r w:rsidRPr="00A5013B">
              <w:rPr>
                <w:rFonts w:ascii="Cambria" w:eastAsia="MS Mincho" w:hAnsi="Cambria" w:cs="Times New Roman"/>
                <w:lang w:val="en-US"/>
              </w:rPr>
              <w:t xml:space="preserve"> </w:t>
            </w:r>
            <w:r w:rsidRPr="00A5013B">
              <w:rPr>
                <w:rFonts w:ascii="Cambria" w:eastAsia="MS Mincho" w:hAnsi="Cambria" w:cs="Times New Roman"/>
              </w:rPr>
              <w:t>йаздинчу</w:t>
            </w:r>
            <w:r w:rsidRPr="00A5013B">
              <w:rPr>
                <w:rFonts w:ascii="Cambria" w:eastAsia="MS Mincho" w:hAnsi="Cambria" w:cs="Times New Roman"/>
                <w:lang w:val="en-US"/>
              </w:rPr>
              <w:t xml:space="preserve"> </w:t>
            </w:r>
            <w:r w:rsidRPr="00A5013B">
              <w:rPr>
                <w:rFonts w:ascii="Cambria" w:eastAsia="MS Mincho" w:hAnsi="Cambria" w:cs="Times New Roman"/>
              </w:rPr>
              <w:t>дешнашца</w:t>
            </w:r>
            <w:r w:rsidRPr="00A5013B">
              <w:rPr>
                <w:rFonts w:ascii="Cambria" w:eastAsia="MS Mincho" w:hAnsi="Cambria" w:cs="Times New Roman"/>
                <w:lang w:val="en-US"/>
              </w:rPr>
              <w:t xml:space="preserve"> </w:t>
            </w:r>
            <w:r w:rsidRPr="00A5013B">
              <w:rPr>
                <w:rFonts w:ascii="Cambria" w:eastAsia="MS Mincho" w:hAnsi="Cambria" w:cs="Times New Roman"/>
              </w:rPr>
              <w:t>а</w:t>
            </w:r>
            <w:r w:rsidRPr="00A5013B">
              <w:rPr>
                <w:rFonts w:ascii="Cambria" w:eastAsia="MS Mincho" w:hAnsi="Cambria" w:cs="Times New Roman"/>
                <w:lang w:val="en-US"/>
              </w:rPr>
              <w:t xml:space="preserve"> </w:t>
            </w:r>
            <w:r w:rsidRPr="00A5013B">
              <w:rPr>
                <w:rFonts w:ascii="Cambria" w:eastAsia="MS Mincho" w:hAnsi="Cambria" w:cs="Times New Roman"/>
              </w:rPr>
              <w:t>болх</w:t>
            </w:r>
            <w:r w:rsidRPr="00A5013B">
              <w:rPr>
                <w:rFonts w:ascii="Cambria" w:eastAsia="MS Mincho" w:hAnsi="Cambria" w:cs="Times New Roman"/>
                <w:lang w:val="en-US"/>
              </w:rPr>
              <w:t xml:space="preserve">, </w:t>
            </w:r>
            <w:r w:rsidRPr="00A5013B">
              <w:rPr>
                <w:rFonts w:ascii="Cambria" w:eastAsia="MS Mincho" w:hAnsi="Cambria" w:cs="Times New Roman"/>
              </w:rPr>
              <w:t>кӀора</w:t>
            </w:r>
            <w:r w:rsidRPr="00A5013B">
              <w:rPr>
                <w:rFonts w:ascii="Cambria" w:eastAsia="MS Mincho" w:hAnsi="Cambria" w:cs="Times New Roman"/>
                <w:lang w:val="en-US"/>
              </w:rPr>
              <w:t>-</w:t>
            </w:r>
            <w:r w:rsidRPr="00A5013B">
              <w:rPr>
                <w:rFonts w:ascii="Cambria" w:eastAsia="MS Mincho" w:hAnsi="Cambria" w:cs="Times New Roman"/>
              </w:rPr>
              <w:t>къора</w:t>
            </w:r>
            <w:r w:rsidRPr="00A5013B">
              <w:rPr>
                <w:rFonts w:ascii="Cambria" w:eastAsia="MS Mincho" w:hAnsi="Cambria" w:cs="Times New Roman"/>
                <w:lang w:val="en-US"/>
              </w:rPr>
              <w:t xml:space="preserve">, </w:t>
            </w:r>
            <w:r w:rsidRPr="00A5013B">
              <w:rPr>
                <w:rFonts w:ascii="Cambria" w:eastAsia="MS Mincho" w:hAnsi="Cambria" w:cs="Times New Roman"/>
              </w:rPr>
              <w:t>го</w:t>
            </w:r>
            <w:r w:rsidRPr="00A5013B">
              <w:rPr>
                <w:rFonts w:ascii="Cambria" w:eastAsia="MS Mincho" w:hAnsi="Cambria" w:cs="Times New Roman"/>
                <w:lang w:val="en-US"/>
              </w:rPr>
              <w:t>-</w:t>
            </w:r>
            <w:r w:rsidRPr="00A5013B">
              <w:rPr>
                <w:rFonts w:ascii="Cambria" w:eastAsia="MS Mincho" w:hAnsi="Cambria" w:cs="Times New Roman"/>
              </w:rPr>
              <w:t>гоь</w:t>
            </w:r>
            <w:r w:rsidRPr="00A5013B">
              <w:rPr>
                <w:rFonts w:ascii="Cambria" w:eastAsia="MS Mincho" w:hAnsi="Cambria" w:cs="Times New Roman"/>
                <w:lang w:val="en-US"/>
              </w:rPr>
              <w:t xml:space="preserve">, </w:t>
            </w:r>
            <w:r w:rsidRPr="00A5013B">
              <w:rPr>
                <w:rFonts w:ascii="Cambria" w:eastAsia="MS Mincho" w:hAnsi="Cambria" w:cs="Times New Roman"/>
              </w:rPr>
              <w:t>и</w:t>
            </w:r>
            <w:r w:rsidRPr="00A5013B">
              <w:rPr>
                <w:rFonts w:ascii="Cambria" w:eastAsia="MS Mincho" w:hAnsi="Cambria" w:cs="Times New Roman"/>
                <w:lang w:val="en-US"/>
              </w:rPr>
              <w:t>.</w:t>
            </w:r>
            <w:r w:rsidRPr="00A5013B">
              <w:rPr>
                <w:rFonts w:ascii="Cambria" w:eastAsia="MS Mincho" w:hAnsi="Cambria" w:cs="Times New Roman"/>
              </w:rPr>
              <w:t>д</w:t>
            </w:r>
            <w:r w:rsidRPr="00A5013B">
              <w:rPr>
                <w:rFonts w:ascii="Cambria" w:eastAsia="MS Mincho" w:hAnsi="Cambria" w:cs="Times New Roman"/>
                <w:lang w:val="en-US"/>
              </w:rPr>
              <w:t>.</w:t>
            </w:r>
            <w:r w:rsidRPr="00A5013B">
              <w:rPr>
                <w:rFonts w:ascii="Cambria" w:eastAsia="MS Mincho" w:hAnsi="Cambria" w:cs="Times New Roman"/>
              </w:rPr>
              <w:t>кх</w:t>
            </w:r>
            <w:r w:rsidRPr="00A5013B">
              <w:rPr>
                <w:rFonts w:ascii="Cambria" w:eastAsia="MS Mincho" w:hAnsi="Cambria" w:cs="Times New Roman"/>
                <w:lang w:val="en-US"/>
              </w:rPr>
              <w:t xml:space="preserve">. </w:t>
            </w:r>
            <w:r w:rsidRPr="00A5013B">
              <w:rPr>
                <w:rFonts w:ascii="Cambria" w:eastAsia="MS Mincho" w:hAnsi="Cambria" w:cs="Times New Roman"/>
              </w:rPr>
              <w:t>тайпанан</w:t>
            </w:r>
            <w:r w:rsidRPr="00A5013B">
              <w:rPr>
                <w:rFonts w:ascii="Cambria" w:eastAsia="MS Mincho" w:hAnsi="Cambria" w:cs="Times New Roman"/>
                <w:lang w:val="en-US"/>
              </w:rPr>
              <w:t xml:space="preserve"> </w:t>
            </w:r>
            <w:r w:rsidRPr="00A5013B">
              <w:rPr>
                <w:rFonts w:ascii="Cambria" w:eastAsia="MS Mincho" w:hAnsi="Cambria" w:cs="Times New Roman"/>
              </w:rPr>
              <w:t>дешнийн</w:t>
            </w:r>
            <w:r w:rsidRPr="00A5013B">
              <w:rPr>
                <w:rFonts w:ascii="Cambria" w:eastAsia="MS Mincho" w:hAnsi="Cambria" w:cs="Times New Roman"/>
                <w:lang w:val="en-US"/>
              </w:rPr>
              <w:t xml:space="preserve"> </w:t>
            </w:r>
            <w:r w:rsidRPr="00A5013B">
              <w:rPr>
                <w:rFonts w:ascii="Cambria" w:eastAsia="MS Mincho" w:hAnsi="Cambria" w:cs="Times New Roman"/>
              </w:rPr>
              <w:t>анализ</w:t>
            </w:r>
            <w:r w:rsidRPr="00A5013B">
              <w:rPr>
                <w:rFonts w:ascii="Cambria" w:eastAsia="MS Mincho" w:hAnsi="Cambria" w:cs="Times New Roman"/>
                <w:lang w:val="en-US"/>
              </w:rPr>
              <w:t xml:space="preserve"> </w:t>
            </w:r>
            <w:r w:rsidRPr="00A5013B">
              <w:rPr>
                <w:rFonts w:ascii="Cambria" w:eastAsia="MS Mincho" w:hAnsi="Cambria" w:cs="Times New Roman"/>
              </w:rPr>
              <w:t>кхочушйо</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2" w:lineRule="auto"/>
              <w:ind w:left="72"/>
              <w:rPr>
                <w:rFonts w:ascii="Cambria" w:eastAsia="MS Mincho" w:hAnsi="Cambria" w:cs="Times New Roman"/>
                <w:lang w:val="en-US"/>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lang w:val="en-US"/>
              </w:rPr>
            </w:pP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212" w:after="0" w:line="252" w:lineRule="auto"/>
              <w:ind w:left="72" w:right="432"/>
              <w:rPr>
                <w:rFonts w:ascii="Cambria" w:eastAsia="MS Mincho" w:hAnsi="Cambria" w:cs="Times New Roman"/>
                <w:lang w:val="en-US"/>
              </w:rPr>
            </w:pPr>
          </w:p>
        </w:tc>
      </w:tr>
      <w:tr w:rsidR="00A5013B" w:rsidRPr="00A5013B" w:rsidTr="00021A60">
        <w:trPr>
          <w:trHeight w:hRule="exact" w:val="126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7.6.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sz w:val="24"/>
                <w:szCs w:val="24"/>
                <w:lang w:val="en-US"/>
              </w:rPr>
            </w:pPr>
            <w:r w:rsidRPr="00A5013B">
              <w:rPr>
                <w:rFonts w:ascii="Times New Roman" w:eastAsia="Calibri" w:hAnsi="Times New Roman" w:cs="Times New Roman"/>
                <w:sz w:val="24"/>
                <w:szCs w:val="24"/>
              </w:rPr>
              <w:t>Шеконца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i/>
                <w:sz w:val="24"/>
                <w:szCs w:val="24"/>
                <w:lang w:val="en-US"/>
              </w:rPr>
              <w:t>[</w:t>
            </w:r>
            <w:r w:rsidRPr="00A5013B">
              <w:rPr>
                <w:rFonts w:ascii="Times New Roman" w:eastAsia="Calibri" w:hAnsi="Times New Roman" w:cs="Times New Roman"/>
                <w:i/>
                <w:sz w:val="24"/>
                <w:szCs w:val="24"/>
              </w:rPr>
              <w:t>оьв</w:t>
            </w:r>
            <w:r w:rsidRPr="00A5013B">
              <w:rPr>
                <w:rFonts w:ascii="Times New Roman" w:eastAsia="Calibri" w:hAnsi="Times New Roman" w:cs="Times New Roman"/>
                <w:i/>
                <w:sz w:val="24"/>
                <w:szCs w:val="24"/>
                <w:lang w:val="en-US"/>
              </w:rPr>
              <w:t>], [</w:t>
            </w:r>
            <w:r w:rsidRPr="00A5013B">
              <w:rPr>
                <w:rFonts w:ascii="Times New Roman" w:eastAsia="Calibri" w:hAnsi="Times New Roman" w:cs="Times New Roman"/>
                <w:i/>
                <w:sz w:val="24"/>
                <w:szCs w:val="24"/>
              </w:rPr>
              <w:t>ой</w:t>
            </w:r>
            <w:r w:rsidRPr="00A5013B">
              <w:rPr>
                <w:rFonts w:ascii="Times New Roman" w:eastAsia="Calibri" w:hAnsi="Times New Roman" w:cs="Times New Roman"/>
                <w:i/>
                <w:sz w:val="24"/>
                <w:szCs w:val="24"/>
                <w:lang w:val="en-US"/>
              </w:rPr>
              <w:t>], [</w:t>
            </w:r>
            <w:r w:rsidRPr="00A5013B">
              <w:rPr>
                <w:rFonts w:ascii="Times New Roman" w:eastAsia="Calibri" w:hAnsi="Times New Roman" w:cs="Times New Roman"/>
                <w:i/>
                <w:sz w:val="24"/>
                <w:szCs w:val="24"/>
              </w:rPr>
              <w:t>эв</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Cs/>
                <w:sz w:val="24"/>
                <w:szCs w:val="24"/>
              </w:rPr>
              <w:t>хезачу</w:t>
            </w:r>
            <w:r w:rsidRPr="00A5013B">
              <w:rPr>
                <w:rFonts w:ascii="Times New Roman" w:eastAsia="Calibri" w:hAnsi="Times New Roman" w:cs="Times New Roman"/>
                <w:iCs/>
                <w:sz w:val="24"/>
                <w:szCs w:val="24"/>
                <w:lang w:val="en-US"/>
              </w:rPr>
              <w:t xml:space="preserve"> </w:t>
            </w:r>
            <w:r w:rsidRPr="00A5013B">
              <w:rPr>
                <w:rFonts w:ascii="Times New Roman" w:eastAsia="Calibri" w:hAnsi="Times New Roman" w:cs="Times New Roman"/>
                <w:iCs/>
                <w:sz w:val="24"/>
                <w:szCs w:val="24"/>
              </w:rPr>
              <w:t>дешнийн</w:t>
            </w:r>
            <w:r w:rsidRPr="00A5013B">
              <w:rPr>
                <w:rFonts w:ascii="Times New Roman" w:eastAsia="Calibri" w:hAnsi="Times New Roman" w:cs="Times New Roman"/>
                <w:iCs/>
                <w:sz w:val="24"/>
                <w:szCs w:val="24"/>
                <w:lang w:val="en-US"/>
              </w:rPr>
              <w:t xml:space="preserve"> </w:t>
            </w:r>
            <w:r w:rsidRPr="00A5013B">
              <w:rPr>
                <w:rFonts w:ascii="Times New Roman" w:eastAsia="Calibri" w:hAnsi="Times New Roman" w:cs="Times New Roman"/>
                <w:iCs/>
                <w:sz w:val="24"/>
                <w:szCs w:val="24"/>
              </w:rPr>
              <w:t>нийсайаздар</w:t>
            </w:r>
            <w:r w:rsidRPr="00A5013B">
              <w:rPr>
                <w:rFonts w:ascii="Times New Roman" w:eastAsia="Calibri" w:hAnsi="Times New Roman" w:cs="Times New Roman"/>
                <w:iCs/>
                <w:sz w:val="24"/>
                <w:szCs w:val="24"/>
                <w:lang w:val="en-US"/>
              </w:rPr>
              <w:t xml:space="preserve"> </w:t>
            </w:r>
            <w:r w:rsidRPr="00A5013B">
              <w:rPr>
                <w:rFonts w:ascii="Times New Roman" w:eastAsia="Calibri" w:hAnsi="Times New Roman" w:cs="Times New Roman"/>
                <w:i/>
                <w:sz w:val="24"/>
                <w:szCs w:val="24"/>
                <w:lang w:val="en-US"/>
              </w:rPr>
              <w:t>(-</w:t>
            </w:r>
            <w:r w:rsidRPr="00A5013B">
              <w:rPr>
                <w:rFonts w:ascii="Times New Roman" w:eastAsia="Calibri" w:hAnsi="Times New Roman" w:cs="Times New Roman"/>
                <w:i/>
                <w:sz w:val="24"/>
                <w:szCs w:val="24"/>
              </w:rPr>
              <w:t>эв</w:t>
            </w:r>
            <w:r w:rsidRPr="00A5013B">
              <w:rPr>
                <w:rFonts w:ascii="Times New Roman" w:eastAsia="Calibri" w:hAnsi="Times New Roman" w:cs="Times New Roman"/>
                <w:i/>
                <w:sz w:val="24"/>
                <w:szCs w:val="24"/>
                <w:lang w:val="en-US"/>
              </w:rPr>
              <w:t>,-</w:t>
            </w:r>
            <w:r w:rsidRPr="00A5013B">
              <w:rPr>
                <w:rFonts w:ascii="Times New Roman" w:eastAsia="Calibri" w:hAnsi="Times New Roman" w:cs="Times New Roman"/>
                <w:i/>
                <w:sz w:val="24"/>
                <w:szCs w:val="24"/>
              </w:rPr>
              <w:t>аьв</w:t>
            </w:r>
            <w:r w:rsidRPr="00A5013B">
              <w:rPr>
                <w:rFonts w:ascii="Times New Roman" w:eastAsia="Calibri" w:hAnsi="Times New Roman" w:cs="Times New Roman"/>
                <w:i/>
                <w:sz w:val="24"/>
                <w:szCs w:val="24"/>
                <w:lang w:val="en-US"/>
              </w:rPr>
              <w:t>,-</w:t>
            </w:r>
            <w:r w:rsidRPr="00A5013B">
              <w:rPr>
                <w:rFonts w:ascii="Times New Roman" w:eastAsia="Calibri" w:hAnsi="Times New Roman" w:cs="Times New Roman"/>
                <w:i/>
                <w:sz w:val="24"/>
                <w:szCs w:val="24"/>
              </w:rPr>
              <w:t>ев</w:t>
            </w:r>
            <w:r w:rsidRPr="00A5013B">
              <w:rPr>
                <w:rFonts w:ascii="Times New Roman" w:eastAsia="Calibri" w:hAnsi="Times New Roman" w:cs="Times New Roman"/>
                <w:i/>
                <w:sz w:val="24"/>
                <w:szCs w:val="24"/>
                <w:lang w:val="en-US"/>
              </w:rPr>
              <w:t>)</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i/>
                <w:sz w:val="24"/>
                <w:szCs w:val="24"/>
              </w:rPr>
              <w:t>щ</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ь</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ы</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ф</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Cs/>
                <w:sz w:val="24"/>
                <w:szCs w:val="24"/>
              </w:rPr>
              <w:t>элпашца</w:t>
            </w:r>
            <w:r w:rsidRPr="00A5013B">
              <w:rPr>
                <w:rFonts w:ascii="Times New Roman" w:eastAsia="Calibri" w:hAnsi="Times New Roman" w:cs="Times New Roman"/>
                <w:iCs/>
                <w:sz w:val="24"/>
                <w:szCs w:val="24"/>
                <w:lang w:val="en-US"/>
              </w:rPr>
              <w:t xml:space="preserve"> </w:t>
            </w:r>
            <w:r w:rsidRPr="00A5013B">
              <w:rPr>
                <w:rFonts w:ascii="Times New Roman" w:eastAsia="Calibri" w:hAnsi="Times New Roman" w:cs="Times New Roman"/>
                <w:iCs/>
                <w:sz w:val="24"/>
                <w:szCs w:val="24"/>
              </w:rPr>
              <w:t>долчу</w:t>
            </w:r>
            <w:r w:rsidRPr="00A5013B">
              <w:rPr>
                <w:rFonts w:ascii="Times New Roman" w:eastAsia="Calibri" w:hAnsi="Times New Roman" w:cs="Times New Roman"/>
                <w:iCs/>
                <w:sz w:val="24"/>
                <w:szCs w:val="24"/>
                <w:lang w:val="en-US"/>
              </w:rPr>
              <w:t xml:space="preserve"> </w:t>
            </w:r>
            <w:r w:rsidRPr="00A5013B">
              <w:rPr>
                <w:rFonts w:ascii="Times New Roman" w:eastAsia="Calibri" w:hAnsi="Times New Roman" w:cs="Times New Roman"/>
                <w:iCs/>
                <w:sz w:val="24"/>
                <w:szCs w:val="24"/>
              </w:rPr>
              <w:t>дешнийн</w:t>
            </w:r>
            <w:r w:rsidRPr="00A5013B">
              <w:rPr>
                <w:rFonts w:ascii="Times New Roman" w:eastAsia="Calibri" w:hAnsi="Times New Roman" w:cs="Times New Roman"/>
                <w:iCs/>
                <w:sz w:val="24"/>
                <w:szCs w:val="24"/>
                <w:lang w:val="en-US"/>
              </w:rPr>
              <w:t xml:space="preserve"> </w:t>
            </w:r>
            <w:r w:rsidRPr="00A5013B">
              <w:rPr>
                <w:rFonts w:ascii="Times New Roman" w:eastAsia="Calibri" w:hAnsi="Times New Roman" w:cs="Times New Roman"/>
                <w:iCs/>
                <w:sz w:val="24"/>
                <w:szCs w:val="24"/>
              </w:rPr>
              <w:t>нийсайаздар</w:t>
            </w:r>
            <w:r w:rsidRPr="00A5013B">
              <w:rPr>
                <w:rFonts w:ascii="Times New Roman" w:eastAsia="Calibri" w:hAnsi="Times New Roman" w:cs="Times New Roman"/>
                <w:sz w:val="24"/>
                <w:szCs w:val="24"/>
                <w:lang w:val="en-US"/>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jc w:val="center"/>
              <w:rPr>
                <w:rFonts w:ascii="Cambria" w:eastAsia="MS Mincho" w:hAnsi="Cambria"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r w:rsidRPr="00A5013B">
              <w:rPr>
                <w:rFonts w:ascii="Cambria" w:eastAsia="MS Mincho" w:hAnsi="Cambria" w:cs="Times New Roman"/>
                <w:sz w:val="24"/>
                <w:szCs w:val="24"/>
              </w:rPr>
              <w:t>Комментарица</w:t>
            </w:r>
            <w:r w:rsidRPr="00A5013B">
              <w:rPr>
                <w:rFonts w:ascii="Cambria" w:eastAsia="MS Mincho" w:hAnsi="Cambria" w:cs="Times New Roman"/>
                <w:sz w:val="24"/>
                <w:szCs w:val="24"/>
                <w:lang w:val="en-US"/>
              </w:rPr>
              <w:t xml:space="preserve"> </w:t>
            </w:r>
            <w:r w:rsidRPr="00A5013B">
              <w:rPr>
                <w:rFonts w:ascii="Cambria" w:eastAsia="MS Mincho" w:hAnsi="Cambria" w:cs="Times New Roman"/>
                <w:sz w:val="24"/>
                <w:szCs w:val="24"/>
              </w:rPr>
              <w:t>йоза</w:t>
            </w:r>
            <w:r w:rsidRPr="00A5013B">
              <w:rPr>
                <w:rFonts w:ascii="Cambria" w:eastAsia="MS Mincho" w:hAnsi="Cambria" w:cs="Times New Roman"/>
                <w:sz w:val="24"/>
                <w:szCs w:val="24"/>
                <w:lang w:val="en-US"/>
              </w:rPr>
              <w:t xml:space="preserve"> </w:t>
            </w:r>
            <w:r w:rsidRPr="00A5013B">
              <w:rPr>
                <w:rFonts w:ascii="Cambria" w:eastAsia="MS Mincho" w:hAnsi="Cambria" w:cs="Times New Roman"/>
                <w:sz w:val="24"/>
                <w:szCs w:val="24"/>
              </w:rPr>
              <w:t>кхочушдар</w:t>
            </w:r>
            <w:r w:rsidRPr="00A5013B">
              <w:rPr>
                <w:rFonts w:ascii="Cambria" w:eastAsia="MS Mincho" w:hAnsi="Cambria" w:cs="Times New Roman"/>
                <w:sz w:val="24"/>
                <w:szCs w:val="24"/>
                <w:lang w:val="en-US"/>
              </w:rPr>
              <w:t>: [</w:t>
            </w:r>
            <w:r w:rsidRPr="00A5013B">
              <w:rPr>
                <w:rFonts w:ascii="Cambria" w:eastAsia="MS Mincho" w:hAnsi="Cambria" w:cs="Times New Roman"/>
                <w:sz w:val="24"/>
                <w:szCs w:val="24"/>
              </w:rPr>
              <w:t>оьв</w:t>
            </w:r>
            <w:r w:rsidRPr="00A5013B">
              <w:rPr>
                <w:rFonts w:ascii="Cambria" w:eastAsia="MS Mincho" w:hAnsi="Cambria" w:cs="Times New Roman"/>
                <w:sz w:val="24"/>
                <w:szCs w:val="24"/>
                <w:lang w:val="en-US"/>
              </w:rPr>
              <w:t>], [</w:t>
            </w:r>
            <w:r w:rsidRPr="00A5013B">
              <w:rPr>
                <w:rFonts w:ascii="Cambria" w:eastAsia="MS Mincho" w:hAnsi="Cambria" w:cs="Times New Roman"/>
                <w:sz w:val="24"/>
                <w:szCs w:val="24"/>
              </w:rPr>
              <w:t>ой</w:t>
            </w:r>
            <w:r w:rsidRPr="00A5013B">
              <w:rPr>
                <w:rFonts w:ascii="Cambria" w:eastAsia="MS Mincho" w:hAnsi="Cambria" w:cs="Times New Roman"/>
                <w:sz w:val="24"/>
                <w:szCs w:val="24"/>
                <w:lang w:val="en-US"/>
              </w:rPr>
              <w:t>], [</w:t>
            </w:r>
            <w:r w:rsidRPr="00A5013B">
              <w:rPr>
                <w:rFonts w:ascii="Cambria" w:eastAsia="MS Mincho" w:hAnsi="Cambria" w:cs="Times New Roman"/>
                <w:sz w:val="24"/>
                <w:szCs w:val="24"/>
              </w:rPr>
              <w:t>эв</w:t>
            </w:r>
            <w:r w:rsidRPr="00A5013B">
              <w:rPr>
                <w:rFonts w:ascii="Cambria" w:eastAsia="MS Mincho" w:hAnsi="Cambria" w:cs="Times New Roman"/>
                <w:sz w:val="24"/>
                <w:szCs w:val="24"/>
                <w:lang w:val="en-US"/>
              </w:rPr>
              <w:t xml:space="preserve">] </w:t>
            </w:r>
            <w:r w:rsidRPr="00A5013B">
              <w:rPr>
                <w:rFonts w:ascii="Cambria" w:eastAsia="MS Mincho" w:hAnsi="Cambria" w:cs="Times New Roman"/>
                <w:sz w:val="24"/>
                <w:szCs w:val="24"/>
              </w:rPr>
              <w:t>аьзнашца</w:t>
            </w:r>
            <w:r w:rsidRPr="00A5013B">
              <w:rPr>
                <w:rFonts w:ascii="Cambria" w:eastAsia="MS Mincho" w:hAnsi="Cambria" w:cs="Times New Roman"/>
                <w:sz w:val="24"/>
                <w:szCs w:val="24"/>
                <w:lang w:val="en-US"/>
              </w:rPr>
              <w:t xml:space="preserve"> </w:t>
            </w:r>
            <w:r w:rsidRPr="00A5013B">
              <w:rPr>
                <w:rFonts w:ascii="Cambria" w:eastAsia="MS Mincho" w:hAnsi="Cambria" w:cs="Times New Roman"/>
                <w:sz w:val="24"/>
                <w:szCs w:val="24"/>
              </w:rPr>
              <w:t>долчу</w:t>
            </w:r>
            <w:r w:rsidRPr="00A5013B">
              <w:rPr>
                <w:rFonts w:ascii="Cambria" w:eastAsia="MS Mincho" w:hAnsi="Cambria" w:cs="Times New Roman"/>
                <w:sz w:val="24"/>
                <w:szCs w:val="24"/>
                <w:lang w:val="en-US"/>
              </w:rPr>
              <w:t xml:space="preserve"> </w:t>
            </w:r>
            <w:r w:rsidRPr="00A5013B">
              <w:rPr>
                <w:rFonts w:ascii="Cambria" w:eastAsia="MS Mincho" w:hAnsi="Cambria" w:cs="Times New Roman"/>
                <w:sz w:val="24"/>
                <w:szCs w:val="24"/>
              </w:rPr>
              <w:t>дешнийн</w:t>
            </w:r>
            <w:r w:rsidRPr="00A5013B">
              <w:rPr>
                <w:rFonts w:ascii="Cambria" w:eastAsia="MS Mincho" w:hAnsi="Cambria" w:cs="Times New Roman"/>
                <w:sz w:val="24"/>
                <w:szCs w:val="24"/>
                <w:lang w:val="en-US"/>
              </w:rPr>
              <w:t xml:space="preserve"> </w:t>
            </w:r>
            <w:r w:rsidRPr="00A5013B">
              <w:rPr>
                <w:rFonts w:ascii="Cambria" w:eastAsia="MS Mincho" w:hAnsi="Cambria" w:cs="Times New Roman"/>
                <w:sz w:val="24"/>
                <w:szCs w:val="24"/>
              </w:rPr>
              <w:t>нийсайаздарехула</w:t>
            </w:r>
            <w:r w:rsidRPr="00A5013B">
              <w:rPr>
                <w:rFonts w:ascii="Cambria" w:eastAsia="MS Mincho" w:hAnsi="Cambria" w:cs="Times New Roman"/>
                <w:sz w:val="24"/>
                <w:szCs w:val="24"/>
                <w:lang w:val="en-US"/>
              </w:rPr>
              <w:t xml:space="preserve"> </w:t>
            </w:r>
            <w:r w:rsidRPr="00A5013B">
              <w:rPr>
                <w:rFonts w:ascii="Cambria" w:eastAsia="MS Mincho" w:hAnsi="Cambria" w:cs="Times New Roman"/>
                <w:sz w:val="24"/>
                <w:szCs w:val="24"/>
              </w:rPr>
              <w:t>Ӏамийнчу</w:t>
            </w:r>
            <w:r w:rsidRPr="00A5013B">
              <w:rPr>
                <w:rFonts w:ascii="Cambria" w:eastAsia="MS Mincho" w:hAnsi="Cambria" w:cs="Times New Roman"/>
                <w:sz w:val="24"/>
                <w:szCs w:val="24"/>
                <w:lang w:val="en-US"/>
              </w:rPr>
              <w:t xml:space="preserve"> </w:t>
            </w:r>
            <w:r w:rsidRPr="00A5013B">
              <w:rPr>
                <w:rFonts w:ascii="Cambria" w:eastAsia="MS Mincho" w:hAnsi="Cambria" w:cs="Times New Roman"/>
                <w:sz w:val="24"/>
                <w:szCs w:val="24"/>
              </w:rPr>
              <w:t>бакъонах</w:t>
            </w:r>
            <w:r w:rsidRPr="00A5013B">
              <w:rPr>
                <w:rFonts w:ascii="Cambria" w:eastAsia="MS Mincho" w:hAnsi="Cambria" w:cs="Times New Roman"/>
                <w:sz w:val="24"/>
                <w:szCs w:val="24"/>
                <w:lang w:val="en-US"/>
              </w:rPr>
              <w:t xml:space="preserve"> </w:t>
            </w:r>
            <w:r w:rsidRPr="00A5013B">
              <w:rPr>
                <w:rFonts w:ascii="Cambria" w:eastAsia="MS Mincho" w:hAnsi="Cambria" w:cs="Times New Roman"/>
                <w:sz w:val="24"/>
                <w:szCs w:val="24"/>
              </w:rPr>
              <w:t>пайдаэцар</w:t>
            </w:r>
            <w:r w:rsidRPr="00A5013B">
              <w:rPr>
                <w:rFonts w:ascii="Cambria" w:eastAsia="MS Mincho" w:hAnsi="Cambria" w:cs="Times New Roman"/>
                <w:sz w:val="24"/>
                <w:szCs w:val="24"/>
                <w:lang w:val="en-US"/>
              </w:rPr>
              <w:t xml:space="preserve"> </w:t>
            </w:r>
            <w:r w:rsidRPr="00A5013B">
              <w:rPr>
                <w:rFonts w:ascii="Cambria" w:eastAsia="MS Mincho" w:hAnsi="Cambria" w:cs="Times New Roman"/>
                <w:sz w:val="24"/>
                <w:szCs w:val="24"/>
              </w:rPr>
              <w:t>шардар</w:t>
            </w:r>
            <w:r w:rsidRPr="00A5013B">
              <w:rPr>
                <w:rFonts w:ascii="Cambria" w:eastAsia="MS Mincho" w:hAnsi="Cambria" w:cs="Times New Roman"/>
                <w:sz w:val="24"/>
                <w:szCs w:val="24"/>
                <w:lang w:val="en-US"/>
              </w:rPr>
              <w:t>.</w:t>
            </w:r>
          </w:p>
          <w:p w:rsidR="00A5013B" w:rsidRPr="00A5013B" w:rsidRDefault="00A5013B" w:rsidP="00A5013B">
            <w:pPr>
              <w:autoSpaceDE w:val="0"/>
              <w:autoSpaceDN w:val="0"/>
              <w:spacing w:before="78" w:after="0" w:line="250" w:lineRule="auto"/>
              <w:ind w:left="72"/>
              <w:rPr>
                <w:rFonts w:ascii="Cambria" w:eastAsia="MS Mincho" w:hAnsi="Cambria"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0" w:lineRule="auto"/>
              <w:ind w:left="72"/>
              <w:rPr>
                <w:rFonts w:ascii="Cambria" w:eastAsia="MS Mincho" w:hAnsi="Cambria" w:cs="Times New Roman"/>
                <w:sz w:val="24"/>
                <w:szCs w:val="24"/>
                <w:lang w:val="en-US"/>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4"/>
                <w:szCs w:val="24"/>
                <w:lang w:val="en-US"/>
              </w:rPr>
            </w:pPr>
            <w:r w:rsidRPr="00A5013B">
              <w:rPr>
                <w:rFonts w:ascii="Times New Roman" w:eastAsia="Calibri" w:hAnsi="Times New Roman" w:cs="Times New Roman"/>
                <w:sz w:val="24"/>
                <w:szCs w:val="24"/>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4"/>
                <w:szCs w:val="24"/>
                <w:lang w:val="en-US"/>
              </w:rPr>
            </w:pPr>
            <w:r w:rsidRPr="00A5013B">
              <w:rPr>
                <w:rFonts w:ascii="Times New Roman" w:eastAsia="Calibri" w:hAnsi="Times New Roman" w:cs="Times New Roman"/>
                <w:sz w:val="24"/>
                <w:szCs w:val="24"/>
                <w:lang w:val="en-US"/>
              </w:rPr>
              <w:t>ps95.ru/dikdosham/</w:t>
            </w:r>
          </w:p>
          <w:p w:rsidR="00A5013B" w:rsidRPr="00A5013B" w:rsidRDefault="00A5013B" w:rsidP="00A5013B">
            <w:pPr>
              <w:autoSpaceDE w:val="0"/>
              <w:autoSpaceDN w:val="0"/>
              <w:spacing w:before="212" w:after="0" w:line="252" w:lineRule="auto"/>
              <w:ind w:left="72" w:right="432"/>
              <w:rPr>
                <w:rFonts w:ascii="Cambria" w:eastAsia="MS Mincho" w:hAnsi="Cambria" w:cs="Times New Roman"/>
                <w:sz w:val="24"/>
                <w:szCs w:val="24"/>
                <w:lang w:val="en-US"/>
              </w:rPr>
            </w:pPr>
          </w:p>
        </w:tc>
      </w:tr>
    </w:tbl>
    <w:p w:rsidR="00A5013B" w:rsidRPr="00A5013B" w:rsidRDefault="00A5013B" w:rsidP="00A5013B">
      <w:pPr>
        <w:autoSpaceDE w:val="0"/>
        <w:autoSpaceDN w:val="0"/>
        <w:spacing w:after="0" w:line="14" w:lineRule="exact"/>
        <w:rPr>
          <w:rFonts w:ascii="Cambria" w:eastAsia="MS Mincho" w:hAnsi="Cambria" w:cs="Times New Roman"/>
          <w:sz w:val="24"/>
          <w:szCs w:val="24"/>
          <w:lang w:val="en-US"/>
        </w:rPr>
      </w:pPr>
    </w:p>
    <w:tbl>
      <w:tblPr>
        <w:tblW w:w="15502" w:type="dxa"/>
        <w:tblInd w:w="279"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5013B" w:rsidRPr="00A5013B" w:rsidTr="00021A60">
        <w:trPr>
          <w:trHeight w:hRule="exact" w:val="11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hanging="157"/>
              <w:jc w:val="center"/>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7.7.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left="72" w:right="144"/>
              <w:rPr>
                <w:rFonts w:ascii="Cambria" w:eastAsia="MS Mincho" w:hAnsi="Cambria" w:cs="Times New Roman"/>
                <w:sz w:val="24"/>
                <w:szCs w:val="24"/>
                <w:lang w:val="en-US"/>
              </w:rPr>
            </w:pPr>
            <w:r w:rsidRPr="00A5013B">
              <w:rPr>
                <w:rFonts w:ascii="Times New Roman" w:eastAsia="Calibri" w:hAnsi="Times New Roman" w:cs="Times New Roman"/>
                <w:iCs/>
                <w:sz w:val="24"/>
                <w:szCs w:val="24"/>
              </w:rPr>
              <w:t>Деха</w:t>
            </w:r>
            <w:r w:rsidRPr="00A5013B">
              <w:rPr>
                <w:rFonts w:ascii="Times New Roman" w:eastAsia="Calibri" w:hAnsi="Times New Roman" w:cs="Times New Roman"/>
                <w:iCs/>
                <w:sz w:val="24"/>
                <w:szCs w:val="24"/>
                <w:lang w:val="en-US"/>
              </w:rPr>
              <w:t xml:space="preserve"> </w:t>
            </w:r>
            <w:r w:rsidRPr="00A5013B">
              <w:rPr>
                <w:rFonts w:ascii="Times New Roman" w:eastAsia="Calibri" w:hAnsi="Times New Roman" w:cs="Times New Roman"/>
                <w:iCs/>
                <w:sz w:val="24"/>
                <w:szCs w:val="24"/>
              </w:rPr>
              <w:t>мукъа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i/>
                <w:sz w:val="24"/>
                <w:szCs w:val="24"/>
              </w:rPr>
              <w:t>и</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
                <w:sz w:val="24"/>
                <w:szCs w:val="24"/>
              </w:rPr>
              <w:t>уь</w:t>
            </w:r>
            <w:r w:rsidRPr="00A5013B">
              <w:rPr>
                <w:rFonts w:ascii="Times New Roman" w:eastAsia="Calibri" w:hAnsi="Times New Roman" w:cs="Times New Roman"/>
                <w:i/>
                <w:sz w:val="24"/>
                <w:szCs w:val="24"/>
                <w:lang w:val="en-US"/>
              </w:rPr>
              <w:t xml:space="preserve"> </w:t>
            </w:r>
            <w:r w:rsidRPr="00A5013B">
              <w:rPr>
                <w:rFonts w:ascii="Times New Roman" w:eastAsia="Calibri" w:hAnsi="Times New Roman" w:cs="Times New Roman"/>
                <w:iCs/>
                <w:sz w:val="24"/>
                <w:szCs w:val="24"/>
              </w:rPr>
              <w:t>хезачохь</w:t>
            </w:r>
            <w:r w:rsidRPr="00A5013B">
              <w:rPr>
                <w:rFonts w:ascii="Times New Roman" w:eastAsia="Calibri" w:hAnsi="Times New Roman" w:cs="Times New Roman"/>
                <w:iCs/>
                <w:sz w:val="24"/>
                <w:szCs w:val="24"/>
                <w:lang w:val="en-US"/>
              </w:rPr>
              <w:t xml:space="preserve"> </w:t>
            </w:r>
            <w:r w:rsidRPr="00A5013B">
              <w:rPr>
                <w:rFonts w:ascii="Times New Roman" w:eastAsia="Calibri" w:hAnsi="Times New Roman" w:cs="Times New Roman"/>
                <w:i/>
                <w:sz w:val="24"/>
                <w:szCs w:val="24"/>
              </w:rPr>
              <w:t>й</w:t>
            </w:r>
            <w:r w:rsidRPr="00A5013B">
              <w:rPr>
                <w:rFonts w:ascii="Times New Roman" w:eastAsia="Calibri" w:hAnsi="Times New Roman" w:cs="Times New Roman"/>
                <w:iCs/>
                <w:sz w:val="24"/>
                <w:szCs w:val="24"/>
                <w:lang w:val="en-US"/>
              </w:rPr>
              <w:t xml:space="preserve"> </w:t>
            </w:r>
            <w:r w:rsidRPr="00A5013B">
              <w:rPr>
                <w:rFonts w:ascii="Times New Roman" w:eastAsia="Calibri" w:hAnsi="Times New Roman" w:cs="Times New Roman"/>
                <w:iCs/>
                <w:sz w:val="24"/>
                <w:szCs w:val="24"/>
              </w:rPr>
              <w:t>элп</w:t>
            </w:r>
            <w:r w:rsidRPr="00A5013B">
              <w:rPr>
                <w:rFonts w:ascii="Times New Roman" w:eastAsia="Calibri" w:hAnsi="Times New Roman" w:cs="Times New Roman"/>
                <w:iCs/>
                <w:sz w:val="24"/>
                <w:szCs w:val="24"/>
                <w:lang w:val="en-US"/>
              </w:rPr>
              <w:t xml:space="preserve"> </w:t>
            </w:r>
            <w:r w:rsidRPr="00A5013B">
              <w:rPr>
                <w:rFonts w:ascii="Times New Roman" w:eastAsia="Calibri" w:hAnsi="Times New Roman" w:cs="Times New Roman"/>
                <w:iCs/>
                <w:sz w:val="24"/>
                <w:szCs w:val="24"/>
              </w:rPr>
              <w:t>йаздар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дештӀаьхьенаш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цӀердешнашца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къаьстина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йазйар</w:t>
            </w:r>
            <w:r w:rsidRPr="00A5013B">
              <w:rPr>
                <w:rFonts w:ascii="Times New Roman" w:eastAsia="Calibri" w:hAnsi="Times New Roman" w:cs="Times New Roman"/>
                <w:sz w:val="24"/>
                <w:szCs w:val="24"/>
                <w:lang w:val="en-US"/>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rPr>
            </w:pPr>
            <w:r w:rsidRPr="00A5013B">
              <w:rPr>
                <w:rFonts w:ascii="Cambria" w:eastAsia="MS Mincho" w:hAnsi="Cambria" w:cs="Times New Roman"/>
                <w:sz w:val="24"/>
                <w:szCs w:val="24"/>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rPr>
                <w:rFonts w:ascii="Cambria" w:eastAsia="MS Mincho" w:hAnsi="Cambria"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jc w:val="center"/>
              <w:rPr>
                <w:rFonts w:ascii="Cambria" w:eastAsia="MS Mincho" w:hAnsi="Cambria"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20" w:after="0" w:line="233" w:lineRule="auto"/>
              <w:ind w:left="72"/>
              <w:rPr>
                <w:rFonts w:ascii="Cambria" w:eastAsia="MS Mincho" w:hAnsi="Cambria" w:cs="Times New Roman"/>
                <w:sz w:val="24"/>
                <w:szCs w:val="24"/>
              </w:rPr>
            </w:pPr>
            <w:r w:rsidRPr="00A5013B">
              <w:rPr>
                <w:rFonts w:ascii="Times New Roman" w:eastAsia="Calibri" w:hAnsi="Times New Roman" w:cs="Times New Roman"/>
                <w:iCs/>
                <w:sz w:val="24"/>
                <w:szCs w:val="24"/>
              </w:rPr>
              <w:t>Мукъа</w:t>
            </w:r>
            <w:r w:rsidRPr="00A5013B">
              <w:rPr>
                <w:rFonts w:ascii="Times New Roman" w:eastAsia="Calibri" w:hAnsi="Times New Roman" w:cs="Times New Roman"/>
                <w:sz w:val="24"/>
                <w:szCs w:val="24"/>
              </w:rPr>
              <w:t xml:space="preserve"> </w:t>
            </w:r>
            <w:r w:rsidRPr="00A5013B">
              <w:rPr>
                <w:rFonts w:ascii="Times New Roman" w:eastAsia="Calibri" w:hAnsi="Times New Roman" w:cs="Times New Roman"/>
                <w:i/>
                <w:sz w:val="24"/>
                <w:szCs w:val="24"/>
              </w:rPr>
              <w:t xml:space="preserve">и, уь </w:t>
            </w:r>
            <w:r w:rsidRPr="00A5013B">
              <w:rPr>
                <w:rFonts w:ascii="Times New Roman" w:eastAsia="Calibri" w:hAnsi="Times New Roman" w:cs="Times New Roman"/>
                <w:iCs/>
                <w:sz w:val="24"/>
                <w:szCs w:val="24"/>
              </w:rPr>
              <w:t xml:space="preserve">хезачохь </w:t>
            </w:r>
            <w:r w:rsidRPr="00A5013B">
              <w:rPr>
                <w:rFonts w:ascii="Times New Roman" w:eastAsia="Calibri" w:hAnsi="Times New Roman" w:cs="Times New Roman"/>
                <w:i/>
                <w:sz w:val="24"/>
                <w:szCs w:val="24"/>
              </w:rPr>
              <w:t>й</w:t>
            </w:r>
            <w:r w:rsidRPr="00A5013B">
              <w:rPr>
                <w:rFonts w:ascii="Times New Roman" w:eastAsia="Calibri" w:hAnsi="Times New Roman" w:cs="Times New Roman"/>
                <w:iCs/>
                <w:sz w:val="24"/>
                <w:szCs w:val="24"/>
              </w:rPr>
              <w:t xml:space="preserve"> элп йаздар</w:t>
            </w:r>
            <w:r w:rsidRPr="00A5013B">
              <w:rPr>
                <w:rFonts w:ascii="Times New Roman" w:eastAsia="Calibri" w:hAnsi="Times New Roman" w:cs="Times New Roman"/>
                <w:sz w:val="24"/>
                <w:szCs w:val="24"/>
              </w:rPr>
              <w:t>ан некъаш къастор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2" w:lineRule="auto"/>
              <w:ind w:left="72"/>
              <w:rPr>
                <w:rFonts w:ascii="Cambria" w:eastAsia="MS Mincho" w:hAnsi="Cambria" w:cs="Times New Roman"/>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4"/>
                <w:szCs w:val="24"/>
                <w:lang w:val="en-US"/>
              </w:rPr>
            </w:pPr>
            <w:r w:rsidRPr="00A5013B">
              <w:rPr>
                <w:rFonts w:ascii="Times New Roman" w:eastAsia="Calibri" w:hAnsi="Times New Roman" w:cs="Times New Roman"/>
                <w:sz w:val="24"/>
                <w:szCs w:val="24"/>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4"/>
                <w:szCs w:val="24"/>
                <w:lang w:val="en-US"/>
              </w:rPr>
            </w:pPr>
            <w:r w:rsidRPr="00A5013B">
              <w:rPr>
                <w:rFonts w:ascii="Times New Roman" w:eastAsia="Calibri" w:hAnsi="Times New Roman" w:cs="Times New Roman"/>
                <w:sz w:val="24"/>
                <w:szCs w:val="24"/>
                <w:lang w:val="en-US"/>
              </w:rPr>
              <w:t>ps95.ru/dikdosham/</w:t>
            </w:r>
          </w:p>
          <w:p w:rsidR="00A5013B" w:rsidRPr="00A5013B" w:rsidRDefault="00A5013B" w:rsidP="00A5013B">
            <w:pPr>
              <w:autoSpaceDE w:val="0"/>
              <w:autoSpaceDN w:val="0"/>
              <w:spacing w:before="212" w:after="0" w:line="252" w:lineRule="auto"/>
              <w:ind w:left="72" w:right="432"/>
              <w:rPr>
                <w:rFonts w:ascii="Cambria" w:eastAsia="MS Mincho" w:hAnsi="Cambria" w:cs="Times New Roman"/>
                <w:sz w:val="24"/>
                <w:szCs w:val="24"/>
                <w:lang w:val="en-US"/>
              </w:rPr>
            </w:pPr>
          </w:p>
        </w:tc>
      </w:tr>
      <w:tr w:rsidR="00A5013B" w:rsidRPr="00A5013B" w:rsidTr="00021A60">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rPr>
                <w:rFonts w:ascii="Cambria" w:eastAsia="MS Mincho" w:hAnsi="Cambria" w:cs="Times New Roman"/>
                <w:sz w:val="24"/>
                <w:szCs w:val="24"/>
              </w:rPr>
            </w:pPr>
            <w:r w:rsidRPr="00A5013B">
              <w:rPr>
                <w:rFonts w:ascii="Times New Roman" w:eastAsia="Times New Roman" w:hAnsi="Times New Roman" w:cs="Times New Roman"/>
                <w:color w:val="000000"/>
                <w:w w:val="97"/>
                <w:sz w:val="24"/>
                <w:szCs w:val="24"/>
                <w:lang w:val="en-US"/>
              </w:rPr>
              <w:t xml:space="preserve">  </w:t>
            </w:r>
            <w:r w:rsidRPr="00A5013B">
              <w:rPr>
                <w:rFonts w:ascii="Times New Roman" w:eastAsia="Times New Roman" w:hAnsi="Times New Roman" w:cs="Times New Roman"/>
                <w:b/>
                <w:color w:val="000000"/>
                <w:w w:val="97"/>
                <w:sz w:val="24"/>
                <w:szCs w:val="24"/>
                <w:lang w:val="en-US"/>
              </w:rPr>
              <w:t>Декъехула</w:t>
            </w:r>
            <w:r w:rsidRPr="00A5013B">
              <w:rPr>
                <w:rFonts w:ascii="Times New Roman" w:eastAsia="Times New Roman" w:hAnsi="Times New Roman" w:cs="Times New Roman"/>
                <w:b/>
                <w:color w:val="000000"/>
                <w:w w:val="97"/>
                <w:sz w:val="24"/>
                <w:szCs w:val="24"/>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22</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r>
      <w:tr w:rsidR="00A5013B" w:rsidRPr="00A5013B" w:rsidTr="00021A60">
        <w:trPr>
          <w:trHeight w:hRule="exact" w:val="432"/>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Times New Roman" w:eastAsia="Calibri" w:hAnsi="Times New Roman" w:cs="Times New Roman"/>
                <w:b/>
                <w:bCs/>
                <w:sz w:val="24"/>
                <w:szCs w:val="24"/>
              </w:rPr>
            </w:pPr>
            <w:r w:rsidRPr="00A5013B">
              <w:rPr>
                <w:rFonts w:ascii="Times New Roman" w:eastAsia="Times New Roman" w:hAnsi="Times New Roman" w:cs="Times New Roman"/>
                <w:b/>
                <w:color w:val="000000"/>
                <w:w w:val="97"/>
                <w:sz w:val="24"/>
                <w:szCs w:val="24"/>
                <w:lang w:val="en-US"/>
              </w:rPr>
              <w:t xml:space="preserve">Дакъа 8. </w:t>
            </w:r>
            <w:r w:rsidRPr="00A5013B">
              <w:rPr>
                <w:rFonts w:ascii="Times New Roman" w:eastAsia="Calibri" w:hAnsi="Times New Roman" w:cs="Times New Roman"/>
                <w:b/>
                <w:bCs/>
                <w:sz w:val="24"/>
                <w:szCs w:val="24"/>
              </w:rPr>
              <w:t>Къамел кхиор</w:t>
            </w:r>
          </w:p>
          <w:p w:rsidR="00A5013B" w:rsidRPr="00A5013B" w:rsidRDefault="00A5013B" w:rsidP="00A5013B">
            <w:pPr>
              <w:autoSpaceDE w:val="0"/>
              <w:autoSpaceDN w:val="0"/>
              <w:spacing w:before="76" w:after="0" w:line="233" w:lineRule="auto"/>
              <w:ind w:left="72"/>
              <w:rPr>
                <w:rFonts w:ascii="Cambria" w:eastAsia="MS Mincho" w:hAnsi="Cambria" w:cs="Times New Roman"/>
                <w:sz w:val="24"/>
                <w:szCs w:val="24"/>
                <w:lang w:val="en-US"/>
              </w:rPr>
            </w:pPr>
          </w:p>
        </w:tc>
      </w:tr>
      <w:tr w:rsidR="00A5013B" w:rsidRPr="00A5013B" w:rsidTr="00021A60">
        <w:trPr>
          <w:trHeight w:hRule="exact" w:val="16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jc w:val="center"/>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8.1.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45" w:lineRule="auto"/>
              <w:ind w:left="72" w:right="144"/>
              <w:rPr>
                <w:rFonts w:ascii="Cambria" w:eastAsia="MS Mincho" w:hAnsi="Cambria" w:cs="Times New Roman"/>
                <w:sz w:val="24"/>
                <w:szCs w:val="24"/>
                <w:lang w:val="en-US"/>
              </w:rPr>
            </w:pPr>
            <w:r w:rsidRPr="00A5013B">
              <w:rPr>
                <w:rFonts w:ascii="Times New Roman" w:eastAsia="Calibri" w:hAnsi="Times New Roman" w:cs="Times New Roman"/>
                <w:sz w:val="24"/>
                <w:szCs w:val="24"/>
              </w:rPr>
              <w:t>Коммуникативни</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хьесап</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эвсараллица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кхочушдархьама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барта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тӀекеренан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Ӏалашонашца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хьелашца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цхьаьнабогӀу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меттан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гӀирсаш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харжар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деллачу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хаттарна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жоп</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далархьама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шена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хетарг</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алархьама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Къамел</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хаар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дӀадоло</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къамелехь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дакъалаца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къамел</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чекхдаккха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тидам</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тӀеберзо</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и</w:t>
            </w:r>
            <w:r w:rsidRPr="00A5013B">
              <w:rPr>
                <w:rFonts w:ascii="Times New Roman" w:eastAsia="Calibri" w:hAnsi="Times New Roman" w:cs="Times New Roman"/>
                <w:sz w:val="24"/>
                <w:szCs w:val="24"/>
                <w:lang w:val="en-US"/>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45" w:lineRule="auto"/>
              <w:rPr>
                <w:rFonts w:ascii="Cambria" w:eastAsia="MS Mincho" w:hAnsi="Cambria" w:cs="Times New Roman"/>
                <w:sz w:val="24"/>
                <w:szCs w:val="24"/>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45" w:lineRule="auto"/>
              <w:ind w:right="144"/>
              <w:rPr>
                <w:rFonts w:ascii="Cambria" w:eastAsia="MS Mincho" w:hAnsi="Cambria" w:cs="Times New Roman"/>
                <w:sz w:val="24"/>
                <w:szCs w:val="24"/>
                <w:lang w:val="en-US"/>
              </w:rPr>
            </w:pPr>
            <w:r w:rsidRPr="00A5013B">
              <w:rPr>
                <w:rFonts w:ascii="Times New Roman" w:eastAsia="Calibri" w:hAnsi="Times New Roman" w:cs="Times New Roman"/>
                <w:sz w:val="24"/>
                <w:szCs w:val="24"/>
              </w:rPr>
              <w:t>Шен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дӀайахьарехь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дешархой</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тӀекеренан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хьолан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башхаллаш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билгалйаха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Ӏема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дешаран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диалог</w:t>
            </w:r>
            <w:r w:rsidRPr="00A5013B">
              <w:rPr>
                <w:rFonts w:ascii="Times New Roman" w:eastAsia="Calibri" w:hAnsi="Times New Roman" w:cs="Times New Roman"/>
                <w:sz w:val="24"/>
                <w:szCs w:val="24"/>
                <w:lang w:val="en-US"/>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54" w:lineRule="auto"/>
              <w:rPr>
                <w:rFonts w:ascii="Cambria" w:eastAsia="MS Mincho" w:hAnsi="Cambria" w:cs="Times New Roman"/>
                <w:sz w:val="24"/>
                <w:szCs w:val="24"/>
                <w:lang w:val="en-US"/>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4"/>
                <w:szCs w:val="24"/>
                <w:lang w:val="en-US"/>
              </w:rPr>
            </w:pPr>
            <w:r w:rsidRPr="00A5013B">
              <w:rPr>
                <w:rFonts w:ascii="Times New Roman" w:eastAsia="Calibri" w:hAnsi="Times New Roman" w:cs="Times New Roman"/>
                <w:sz w:val="24"/>
                <w:szCs w:val="24"/>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4"/>
                <w:szCs w:val="24"/>
                <w:lang w:val="en-US"/>
              </w:rPr>
            </w:pPr>
            <w:r w:rsidRPr="00A5013B">
              <w:rPr>
                <w:rFonts w:ascii="Times New Roman" w:eastAsia="Calibri" w:hAnsi="Times New Roman" w:cs="Times New Roman"/>
                <w:sz w:val="24"/>
                <w:szCs w:val="24"/>
                <w:lang w:val="en-US"/>
              </w:rPr>
              <w:t>ps95.ru/dikdosham/</w:t>
            </w:r>
          </w:p>
          <w:p w:rsidR="00A5013B" w:rsidRPr="00A5013B" w:rsidRDefault="00A5013B" w:rsidP="00A5013B">
            <w:pPr>
              <w:autoSpaceDE w:val="0"/>
              <w:autoSpaceDN w:val="0"/>
              <w:spacing w:before="76" w:after="0" w:line="233" w:lineRule="auto"/>
              <w:rPr>
                <w:rFonts w:ascii="Cambria" w:eastAsia="MS Mincho" w:hAnsi="Cambria" w:cs="Times New Roman"/>
                <w:sz w:val="24"/>
                <w:szCs w:val="24"/>
                <w:lang w:val="en-US"/>
              </w:rPr>
            </w:pPr>
          </w:p>
        </w:tc>
      </w:tr>
      <w:tr w:rsidR="00A5013B" w:rsidRPr="00A5013B" w:rsidTr="00021A60">
        <w:trPr>
          <w:trHeight w:hRule="exact" w:val="213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lang w:val="en-US"/>
              </w:rPr>
            </w:pPr>
            <w:r w:rsidRPr="00A5013B">
              <w:rPr>
                <w:rFonts w:ascii="Times New Roman" w:eastAsia="Times New Roman" w:hAnsi="Times New Roman" w:cs="Times New Roman"/>
                <w:color w:val="000000"/>
                <w:w w:val="97"/>
                <w:sz w:val="16"/>
                <w:lang w:val="en-US"/>
              </w:rPr>
              <w:t>8.2.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ind w:left="72" w:right="144"/>
              <w:rPr>
                <w:rFonts w:ascii="Cambria" w:eastAsia="MS Mincho" w:hAnsi="Cambria" w:cs="Times New Roman"/>
              </w:rPr>
            </w:pPr>
            <w:r w:rsidRPr="00A5013B">
              <w:rPr>
                <w:rFonts w:ascii="Times New Roman" w:eastAsia="Calibri" w:hAnsi="Times New Roman" w:cs="Times New Roman"/>
                <w:sz w:val="24"/>
                <w:szCs w:val="28"/>
              </w:rPr>
              <w:t>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rPr>
                <w:rFonts w:ascii="Cambria" w:eastAsia="MS Mincho" w:hAnsi="Cambria" w:cs="Times New Roman"/>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lang w:val="en-US"/>
              </w:rPr>
            </w:pPr>
            <w:r w:rsidRPr="00A5013B">
              <w:rPr>
                <w:rFonts w:ascii="Times New Roman" w:eastAsia="Calibri" w:hAnsi="Times New Roman" w:cs="Times New Roman"/>
                <w:sz w:val="24"/>
                <w:szCs w:val="24"/>
              </w:rPr>
              <w:t>Диалоган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жамӀдар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тӀекеренан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хьолехь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тӀекеренан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Ӏалашо</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сецор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хьаьнца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мичахь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дӀахьош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йу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тӀекере</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мехала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хиларх</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меттан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гӀирсаш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харжар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хьолан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оцу</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башхаллех</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доьзна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хиларх</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хьехархочун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хаам</w:t>
            </w:r>
            <w:r w:rsidRPr="00A5013B">
              <w:rPr>
                <w:rFonts w:ascii="Times New Roman" w:eastAsia="Calibri" w:hAnsi="Times New Roman" w:cs="Times New Roman"/>
                <w:sz w:val="24"/>
                <w:szCs w:val="24"/>
                <w:lang w:val="en-US"/>
              </w:rPr>
              <w:t xml:space="preserve">.  </w:t>
            </w:r>
          </w:p>
          <w:p w:rsidR="00A5013B" w:rsidRPr="00A5013B" w:rsidRDefault="00A5013B" w:rsidP="00A5013B">
            <w:pPr>
              <w:autoSpaceDE w:val="0"/>
              <w:autoSpaceDN w:val="0"/>
              <w:spacing w:before="78" w:after="0" w:line="254" w:lineRule="auto"/>
              <w:ind w:right="144"/>
              <w:rPr>
                <w:rFonts w:ascii="Cambria" w:eastAsia="MS Mincho" w:hAnsi="Cambria" w:cs="Times New Roman"/>
                <w:lang w:val="en-US"/>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rPr>
                <w:rFonts w:ascii="Cambria" w:eastAsia="MS Mincho" w:hAnsi="Cambria" w:cs="Times New Roman"/>
                <w:lang w:val="en-US"/>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78" w:after="0" w:line="230" w:lineRule="auto"/>
              <w:rPr>
                <w:rFonts w:ascii="Cambria" w:eastAsia="MS Mincho" w:hAnsi="Cambria" w:cs="Times New Roman"/>
                <w:lang w:val="en-US"/>
              </w:rPr>
            </w:pPr>
          </w:p>
        </w:tc>
      </w:tr>
      <w:tr w:rsidR="00A5013B" w:rsidRPr="00A5013B" w:rsidTr="00021A60">
        <w:trPr>
          <w:trHeight w:hRule="exact" w:val="1705"/>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Times New Roman" w:eastAsia="Times New Roman" w:hAnsi="Times New Roman" w:cs="Times New Roman"/>
                <w:color w:val="000000"/>
                <w:w w:val="97"/>
                <w:sz w:val="16"/>
              </w:rPr>
            </w:pPr>
            <w:r w:rsidRPr="00A5013B">
              <w:rPr>
                <w:rFonts w:ascii="Times New Roman" w:eastAsia="Times New Roman" w:hAnsi="Times New Roman" w:cs="Times New Roman"/>
                <w:color w:val="000000"/>
                <w:w w:val="97"/>
                <w:sz w:val="16"/>
              </w:rPr>
              <w:t>8.3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ind w:left="72" w:right="144"/>
              <w:rPr>
                <w:rFonts w:ascii="Cambria" w:eastAsia="MS Mincho" w:hAnsi="Cambria" w:cs="Times New Roman"/>
              </w:rPr>
            </w:pPr>
            <w:r w:rsidRPr="00A5013B">
              <w:rPr>
                <w:rFonts w:ascii="Times New Roman" w:eastAsia="Calibri" w:hAnsi="Times New Roman" w:cs="Times New Roman"/>
                <w:sz w:val="24"/>
                <w:szCs w:val="28"/>
              </w:rPr>
              <w:t>Суьртан репродукцихула барта дийцар хӀоттор. Ша бинчу тергамашкахула а, хаттаршкахула а барта дийцар хӀоттор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Times New Roman" w:eastAsia="Times New Roman" w:hAnsi="Times New Roman" w:cs="Times New Roman"/>
                <w:color w:val="000000"/>
                <w:w w:val="97"/>
                <w:sz w:val="24"/>
                <w:szCs w:val="24"/>
              </w:rPr>
            </w:pPr>
            <w:r w:rsidRPr="00A5013B">
              <w:rPr>
                <w:rFonts w:ascii="Times New Roman" w:eastAsia="Times New Roman" w:hAnsi="Times New Roman" w:cs="Times New Roman"/>
                <w:color w:val="000000"/>
                <w:w w:val="97"/>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Times New Roman" w:eastAsia="Times New Roman" w:hAnsi="Times New Roman" w:cs="Times New Roman"/>
                <w:color w:val="000000"/>
                <w:w w:val="97"/>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rPr>
            </w:pPr>
            <w:r w:rsidRPr="00A5013B">
              <w:rPr>
                <w:rFonts w:ascii="Cambria" w:eastAsia="MS Mincho" w:hAnsi="Cambria" w:cs="Times New Roman"/>
              </w:rPr>
              <w:t xml:space="preserve"> 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rPr>
                <w:rFonts w:ascii="Cambria" w:eastAsia="MS Mincho" w:hAnsi="Cambria" w:cs="Times New Roman"/>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rPr>
            </w:pPr>
            <w:r w:rsidRPr="00A5013B">
              <w:rPr>
                <w:rFonts w:ascii="Cambria" w:eastAsia="MS Mincho" w:hAnsi="Cambria" w:cs="Times New Roman"/>
              </w:rPr>
              <w:t xml:space="preserve">Суьртийн репродукцешца болх, суьртана  шен эмоцин откликан анализ йар, хӀиттийнчу хаттаршна жоьпаш далар. </w:t>
            </w:r>
          </w:p>
          <w:p w:rsidR="00A5013B" w:rsidRPr="00A5013B" w:rsidRDefault="00A5013B" w:rsidP="00A5013B">
            <w:pPr>
              <w:autoSpaceDE w:val="0"/>
              <w:autoSpaceDN w:val="0"/>
              <w:spacing w:before="78" w:after="0" w:line="254" w:lineRule="auto"/>
              <w:ind w:right="144"/>
              <w:rPr>
                <w:rFonts w:ascii="Cambria" w:eastAsia="MS Mincho" w:hAnsi="Cambria" w:cs="Times New Roman"/>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rPr>
                <w:rFonts w:ascii="Cambria" w:eastAsia="MS Mincho" w:hAnsi="Cambria" w:cs="Times New Roman"/>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78" w:after="0" w:line="230" w:lineRule="auto"/>
              <w:rPr>
                <w:rFonts w:ascii="Cambria" w:eastAsia="MS Mincho" w:hAnsi="Cambria" w:cs="Times New Roman"/>
                <w:lang w:val="en-US"/>
              </w:rPr>
            </w:pPr>
          </w:p>
        </w:tc>
      </w:tr>
      <w:tr w:rsidR="00A5013B" w:rsidRPr="00A5013B" w:rsidTr="00021A60">
        <w:trPr>
          <w:trHeight w:hRule="exact" w:val="100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Times New Roman" w:eastAsia="Times New Roman" w:hAnsi="Times New Roman" w:cs="Times New Roman"/>
                <w:color w:val="000000"/>
                <w:w w:val="97"/>
                <w:sz w:val="16"/>
              </w:rPr>
            </w:pPr>
            <w:r w:rsidRPr="00A5013B">
              <w:rPr>
                <w:rFonts w:ascii="Times New Roman" w:eastAsia="Times New Roman" w:hAnsi="Times New Roman" w:cs="Times New Roman"/>
                <w:color w:val="000000"/>
                <w:w w:val="97"/>
                <w:sz w:val="16"/>
              </w:rPr>
              <w:t>8.4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ind w:left="72" w:right="144"/>
              <w:rPr>
                <w:rFonts w:ascii="Times New Roman" w:eastAsia="Calibri" w:hAnsi="Times New Roman" w:cs="Times New Roman"/>
                <w:sz w:val="24"/>
                <w:szCs w:val="28"/>
              </w:rPr>
            </w:pPr>
            <w:r w:rsidRPr="00A5013B">
              <w:rPr>
                <w:rFonts w:ascii="Times New Roman" w:eastAsia="Calibri" w:hAnsi="Times New Roman" w:cs="Times New Roman"/>
                <w:sz w:val="24"/>
                <w:szCs w:val="28"/>
              </w:rPr>
              <w:t>Текст. Текстан билгалонаш: текстера предложенийн маьӀнийн цхьаалла; текстера предложенийн хьалх-тӀаьхьалла; текстехь кхочушхилла йаьлла ойла гайтар.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Times New Roman" w:eastAsia="Times New Roman" w:hAnsi="Times New Roman" w:cs="Times New Roman"/>
                <w:color w:val="000000"/>
                <w:w w:val="97"/>
                <w:sz w:val="24"/>
                <w:szCs w:val="24"/>
              </w:rPr>
            </w:pPr>
            <w:r w:rsidRPr="00A5013B">
              <w:rPr>
                <w:rFonts w:ascii="Times New Roman" w:eastAsia="Times New Roman" w:hAnsi="Times New Roman" w:cs="Times New Roman"/>
                <w:color w:val="000000"/>
                <w:w w:val="97"/>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Times New Roman" w:eastAsia="Times New Roman" w:hAnsi="Times New Roman" w:cs="Times New Roman"/>
                <w:color w:val="000000"/>
                <w:w w:val="97"/>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rPr>
                <w:rFonts w:ascii="Cambria" w:eastAsia="MS Mincho" w:hAnsi="Cambria" w:cs="Times New Roman"/>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ind w:right="144"/>
              <w:rPr>
                <w:rFonts w:ascii="Cambria" w:eastAsia="MS Mincho" w:hAnsi="Cambria" w:cs="Times New Roman"/>
              </w:rPr>
            </w:pPr>
            <w:r w:rsidRPr="00A5013B">
              <w:rPr>
                <w:rFonts w:ascii="Times New Roman" w:eastAsia="Calibri" w:hAnsi="Times New Roman" w:cs="Times New Roman"/>
                <w:sz w:val="24"/>
                <w:szCs w:val="24"/>
              </w:rPr>
              <w:t>Дешаран диалог «Дош, предложени, текст йустар»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4" w:lineRule="auto"/>
              <w:rPr>
                <w:rFonts w:ascii="Cambria" w:eastAsia="MS Mincho" w:hAnsi="Cambria" w:cs="Times New Roman"/>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78" w:after="0" w:line="230" w:lineRule="auto"/>
              <w:rPr>
                <w:rFonts w:ascii="Cambria" w:eastAsia="MS Mincho" w:hAnsi="Cambria" w:cs="Times New Roman"/>
                <w:lang w:val="en-US"/>
              </w:rPr>
            </w:pPr>
          </w:p>
        </w:tc>
      </w:tr>
      <w:tr w:rsidR="00A5013B" w:rsidRPr="00A5013B" w:rsidTr="00021A60">
        <w:trPr>
          <w:trHeight w:hRule="exact" w:val="189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jc w:val="center"/>
              <w:rPr>
                <w:rFonts w:ascii="Cambria" w:eastAsia="MS Mincho" w:hAnsi="Cambria" w:cs="Times New Roman"/>
                <w:lang w:val="en-US"/>
              </w:rPr>
            </w:pPr>
            <w:r w:rsidRPr="00A5013B">
              <w:rPr>
                <w:rFonts w:ascii="Times New Roman" w:eastAsia="Times New Roman" w:hAnsi="Times New Roman" w:cs="Times New Roman"/>
                <w:color w:val="000000"/>
                <w:w w:val="97"/>
                <w:sz w:val="16"/>
                <w:lang w:val="en-US"/>
              </w:rPr>
              <w:t>8.5.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8"/>
                <w:lang w:val="en-US"/>
              </w:rPr>
            </w:pPr>
            <w:r w:rsidRPr="00A5013B">
              <w:rPr>
                <w:rFonts w:ascii="Times New Roman" w:eastAsia="Calibri" w:hAnsi="Times New Roman" w:cs="Times New Roman"/>
                <w:sz w:val="24"/>
                <w:szCs w:val="28"/>
              </w:rPr>
              <w:t>Текстийн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тайпанаш</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суртхӀоттор</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дийцар</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ойлайар</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церан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башхаллаш</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йуьхьанцара</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довзийтар</w:t>
            </w:r>
            <w:r w:rsidRPr="00A5013B">
              <w:rPr>
                <w:rFonts w:ascii="Times New Roman" w:eastAsia="Calibri" w:hAnsi="Times New Roman" w:cs="Times New Roman"/>
                <w:sz w:val="24"/>
                <w:szCs w:val="28"/>
                <w:lang w:val="en-US"/>
              </w:rPr>
              <w:t xml:space="preserve">). </w:t>
            </w:r>
          </w:p>
          <w:p w:rsidR="00A5013B" w:rsidRPr="00A5013B" w:rsidRDefault="00A5013B" w:rsidP="00A5013B">
            <w:pPr>
              <w:spacing w:after="0" w:line="360" w:lineRule="auto"/>
              <w:ind w:firstLine="708"/>
              <w:rPr>
                <w:rFonts w:ascii="Cambria" w:eastAsia="MS Mincho" w:hAnsi="Cambria" w:cs="Times New Roman"/>
                <w:lang w:val="en-US"/>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ind w:left="72"/>
              <w:rPr>
                <w:rFonts w:ascii="Cambria" w:eastAsia="MS Mincho" w:hAnsi="Cambria" w:cs="Times New Roman"/>
                <w:sz w:val="24"/>
                <w:szCs w:val="24"/>
              </w:rPr>
            </w:pPr>
            <w:r w:rsidRPr="00A5013B">
              <w:rPr>
                <w:rFonts w:ascii="Cambria" w:eastAsia="MS Mincho" w:hAnsi="Cambria" w:cs="Times New Roman"/>
                <w:sz w:val="24"/>
                <w:szCs w:val="24"/>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sz w:val="24"/>
                <w:szCs w:val="24"/>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45" w:lineRule="auto"/>
              <w:rPr>
                <w:rFonts w:ascii="Cambria" w:eastAsia="MS Mincho" w:hAnsi="Cambria" w:cs="Times New Roman"/>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lang w:val="en-US"/>
              </w:rPr>
            </w:pPr>
            <w:r w:rsidRPr="00A5013B">
              <w:rPr>
                <w:rFonts w:ascii="Times New Roman" w:eastAsia="Calibri" w:hAnsi="Times New Roman" w:cs="Times New Roman"/>
                <w:sz w:val="24"/>
                <w:szCs w:val="24"/>
              </w:rPr>
              <w:t>Текст</w:t>
            </w:r>
            <w:r w:rsidRPr="00A5013B">
              <w:rPr>
                <w:rFonts w:ascii="Times New Roman" w:eastAsia="Calibri" w:hAnsi="Times New Roman" w:cs="Times New Roman"/>
                <w:sz w:val="24"/>
                <w:szCs w:val="24"/>
                <w:lang w:val="en-US"/>
              </w:rPr>
              <w:t>-</w:t>
            </w:r>
            <w:r w:rsidRPr="00A5013B">
              <w:rPr>
                <w:rFonts w:ascii="Times New Roman" w:eastAsia="Calibri" w:hAnsi="Times New Roman" w:cs="Times New Roman"/>
                <w:sz w:val="24"/>
                <w:szCs w:val="24"/>
              </w:rPr>
              <w:t>суртхӀотторна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башхаллашна</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тӀехь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тергам</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цуьнан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башхаллаш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къастор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текстехь</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суртхӀоттор</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кхолларан</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гӀирсаш</w:t>
            </w:r>
            <w:r w:rsidRPr="00A5013B">
              <w:rPr>
                <w:rFonts w:ascii="Times New Roman" w:eastAsia="Calibri" w:hAnsi="Times New Roman" w:cs="Times New Roman"/>
                <w:sz w:val="24"/>
                <w:szCs w:val="24"/>
                <w:lang w:val="en-US"/>
              </w:rPr>
              <w:t xml:space="preserve"> </w:t>
            </w:r>
            <w:r w:rsidRPr="00A5013B">
              <w:rPr>
                <w:rFonts w:ascii="Times New Roman" w:eastAsia="Calibri" w:hAnsi="Times New Roman" w:cs="Times New Roman"/>
                <w:sz w:val="24"/>
                <w:szCs w:val="24"/>
              </w:rPr>
              <w:t>карор</w:t>
            </w:r>
            <w:r w:rsidRPr="00A5013B">
              <w:rPr>
                <w:rFonts w:ascii="Times New Roman" w:eastAsia="Calibri" w:hAnsi="Times New Roman" w:cs="Times New Roman"/>
                <w:sz w:val="24"/>
                <w:szCs w:val="24"/>
                <w:lang w:val="en-US"/>
              </w:rPr>
              <w:t xml:space="preserve">. </w:t>
            </w:r>
          </w:p>
          <w:p w:rsidR="00A5013B" w:rsidRPr="00A5013B" w:rsidRDefault="00A5013B" w:rsidP="00A5013B">
            <w:pPr>
              <w:autoSpaceDE w:val="0"/>
              <w:autoSpaceDN w:val="0"/>
              <w:spacing w:before="76" w:after="0" w:line="254" w:lineRule="auto"/>
              <w:ind w:right="144"/>
              <w:rPr>
                <w:rFonts w:ascii="Cambria" w:eastAsia="MS Mincho" w:hAnsi="Cambria" w:cs="Times New Roman"/>
                <w:lang w:val="en-US"/>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54" w:lineRule="auto"/>
              <w:rPr>
                <w:rFonts w:ascii="Cambria" w:eastAsia="MS Mincho" w:hAnsi="Cambria" w:cs="Times New Roman"/>
                <w:lang w:val="en-US"/>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76" w:after="0" w:line="233" w:lineRule="auto"/>
              <w:rPr>
                <w:rFonts w:ascii="Cambria" w:eastAsia="MS Mincho" w:hAnsi="Cambria" w:cs="Times New Roman"/>
                <w:lang w:val="en-US"/>
              </w:rPr>
            </w:pPr>
          </w:p>
        </w:tc>
      </w:tr>
      <w:tr w:rsidR="00A5013B" w:rsidRPr="00A5013B" w:rsidTr="00021A60">
        <w:trPr>
          <w:trHeight w:hRule="exact" w:val="86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Cambria" w:eastAsia="MS Mincho" w:hAnsi="Cambria" w:cs="Times New Roman"/>
                <w:lang w:val="en-US"/>
              </w:rPr>
            </w:pPr>
            <w:r w:rsidRPr="00A5013B">
              <w:rPr>
                <w:rFonts w:ascii="Times New Roman" w:eastAsia="Times New Roman" w:hAnsi="Times New Roman" w:cs="Times New Roman"/>
                <w:color w:val="000000"/>
                <w:w w:val="97"/>
                <w:sz w:val="16"/>
                <w:lang w:val="en-US"/>
              </w:rPr>
              <w:t>8.6.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8"/>
                <w:lang w:val="en-US"/>
              </w:rPr>
            </w:pPr>
            <w:r w:rsidRPr="00A5013B">
              <w:rPr>
                <w:rFonts w:ascii="Times New Roman" w:eastAsia="Calibri" w:hAnsi="Times New Roman" w:cs="Times New Roman"/>
                <w:sz w:val="24"/>
                <w:szCs w:val="28"/>
                <w:lang w:val="en-US"/>
              </w:rPr>
              <w:t xml:space="preserve">Текстийн тайпанаш: суртхӀоттор, дийцар, ойлайар, церан башхаллаш (йуьхьанцара довзийтар). </w:t>
            </w:r>
            <w:r w:rsidRPr="00A5013B">
              <w:rPr>
                <w:rFonts w:ascii="Times New Roman" w:eastAsia="Calibri" w:hAnsi="Times New Roman" w:cs="Times New Roman"/>
                <w:sz w:val="24"/>
                <w:szCs w:val="28"/>
              </w:rPr>
              <w:t>Декъалдар</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а</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декъалдаран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открытка</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диллина</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кехат</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а</w:t>
            </w:r>
            <w:r w:rsidRPr="00A5013B">
              <w:rPr>
                <w:rFonts w:ascii="Times New Roman" w:eastAsia="Calibri" w:hAnsi="Times New Roman" w:cs="Times New Roman"/>
                <w:sz w:val="24"/>
                <w:szCs w:val="28"/>
                <w:lang w:val="en-US"/>
              </w:rPr>
              <w:t xml:space="preserve">. </w:t>
            </w:r>
          </w:p>
          <w:p w:rsidR="00A5013B" w:rsidRPr="00A5013B" w:rsidRDefault="00A5013B" w:rsidP="00A5013B">
            <w:pPr>
              <w:spacing w:after="0" w:line="240" w:lineRule="auto"/>
              <w:rPr>
                <w:rFonts w:ascii="Times New Roman" w:eastAsia="Calibri" w:hAnsi="Times New Roman" w:cs="Times New Roman"/>
                <w:b/>
                <w:sz w:val="28"/>
                <w:szCs w:val="28"/>
                <w:lang w:val="en-US"/>
              </w:rPr>
            </w:pPr>
          </w:p>
          <w:p w:rsidR="00A5013B" w:rsidRPr="00A5013B" w:rsidRDefault="00A5013B" w:rsidP="00A5013B">
            <w:pPr>
              <w:autoSpaceDE w:val="0"/>
              <w:autoSpaceDN w:val="0"/>
              <w:spacing w:before="78" w:after="0" w:line="245" w:lineRule="auto"/>
              <w:ind w:left="72"/>
              <w:rPr>
                <w:rFonts w:ascii="Cambria" w:eastAsia="MS Mincho" w:hAnsi="Cambria" w:cs="Times New Roman"/>
                <w:lang w:val="en-US"/>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rPr>
            </w:pPr>
            <w:r w:rsidRPr="00A5013B">
              <w:rPr>
                <w:rFonts w:ascii="Cambria" w:eastAsia="MS Mincho" w:hAnsi="Cambria" w:cs="Times New Roman"/>
                <w:sz w:val="24"/>
                <w:szCs w:val="24"/>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Cambria" w:eastAsia="MS Mincho" w:hAnsi="Cambria" w:cs="Times New Roman"/>
                <w:sz w:val="24"/>
                <w:szCs w:val="24"/>
                <w:lang w:val="en-US"/>
              </w:rPr>
            </w:pPr>
            <w:r w:rsidRPr="00A5013B">
              <w:rPr>
                <w:rFonts w:ascii="Times New Roman" w:eastAsia="Times New Roman" w:hAnsi="Times New Roman" w:cs="Times New Roman"/>
                <w:color w:val="000000"/>
                <w:w w:val="97"/>
                <w:sz w:val="24"/>
                <w:szCs w:val="24"/>
                <w:lang w:val="en-US"/>
              </w:rPr>
              <w:t>0,5</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rPr>
                <w:rFonts w:ascii="Cambria" w:eastAsia="MS Mincho" w:hAnsi="Cambria" w:cs="Times New Roman"/>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2" w:lineRule="auto"/>
              <w:rPr>
                <w:rFonts w:ascii="Cambria" w:eastAsia="MS Mincho" w:hAnsi="Cambria" w:cs="Times New Roman"/>
              </w:rPr>
            </w:pPr>
            <w:r w:rsidRPr="00A5013B">
              <w:rPr>
                <w:rFonts w:ascii="Times New Roman" w:eastAsia="Calibri" w:hAnsi="Times New Roman" w:cs="Times New Roman"/>
                <w:sz w:val="24"/>
                <w:szCs w:val="24"/>
              </w:rPr>
              <w:t>Декъалбарийн далийнчу масалшна анализ</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0" w:lineRule="auto"/>
              <w:rPr>
                <w:rFonts w:ascii="Cambria" w:eastAsia="MS Mincho" w:hAnsi="Cambria" w:cs="Times New Roman"/>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78" w:after="0" w:line="230" w:lineRule="auto"/>
              <w:rPr>
                <w:rFonts w:ascii="Cambria" w:eastAsia="MS Mincho" w:hAnsi="Cambria" w:cs="Times New Roman"/>
                <w:lang w:val="en-US"/>
              </w:rPr>
            </w:pPr>
          </w:p>
        </w:tc>
      </w:tr>
      <w:tr w:rsidR="00A5013B" w:rsidRPr="00A5013B" w:rsidTr="00021A60">
        <w:trPr>
          <w:trHeight w:hRule="exact" w:val="19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jc w:val="center"/>
              <w:rPr>
                <w:rFonts w:ascii="Times New Roman" w:eastAsia="Times New Roman" w:hAnsi="Times New Roman" w:cs="Times New Roman"/>
                <w:color w:val="000000"/>
                <w:w w:val="97"/>
                <w:sz w:val="16"/>
                <w:lang w:val="en-US"/>
              </w:rPr>
            </w:pP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8"/>
                <w:lang w:val="en-US"/>
              </w:rPr>
            </w:pPr>
            <w:r w:rsidRPr="00A5013B">
              <w:rPr>
                <w:rFonts w:ascii="Times New Roman" w:eastAsia="Calibri" w:hAnsi="Times New Roman" w:cs="Times New Roman"/>
                <w:sz w:val="24"/>
                <w:szCs w:val="28"/>
              </w:rPr>
              <w:t>Текстах</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кхетар</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текстехь</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болчу</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хааман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буха</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тӀехь</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цхьалха</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жамӀаш</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кепе</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далоран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хаар</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кхиор</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Нийсачу</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интонацица</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иэшарца</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текстан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хозуьйтуш</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исбаьхьаллин</w:t>
            </w:r>
            <w:r w:rsidRPr="00A5013B">
              <w:rPr>
                <w:rFonts w:ascii="Times New Roman" w:eastAsia="Calibri" w:hAnsi="Times New Roman" w:cs="Times New Roman"/>
                <w:sz w:val="24"/>
                <w:szCs w:val="28"/>
                <w:lang w:val="en-US"/>
              </w:rPr>
              <w:t xml:space="preserve"> </w:t>
            </w:r>
            <w:r w:rsidRPr="00A5013B">
              <w:rPr>
                <w:rFonts w:ascii="Times New Roman" w:eastAsia="Calibri" w:hAnsi="Times New Roman" w:cs="Times New Roman"/>
                <w:sz w:val="24"/>
                <w:szCs w:val="28"/>
              </w:rPr>
              <w:t>йешар</w:t>
            </w:r>
            <w:r w:rsidRPr="00A5013B">
              <w:rPr>
                <w:rFonts w:ascii="Times New Roman" w:eastAsia="Calibri" w:hAnsi="Times New Roman" w:cs="Times New Roman"/>
                <w:sz w:val="24"/>
                <w:szCs w:val="28"/>
                <w:lang w:val="en-US"/>
              </w:rPr>
              <w:t>. Хаттаршна тӀе а тевжаш, 25-35 дешан барамехь йолу дийцаран текст ма-йарра схьайийцар.</w:t>
            </w:r>
          </w:p>
          <w:p w:rsidR="00A5013B" w:rsidRPr="00A5013B" w:rsidRDefault="00A5013B" w:rsidP="00A5013B">
            <w:pPr>
              <w:spacing w:after="0" w:line="360" w:lineRule="auto"/>
              <w:rPr>
                <w:rFonts w:ascii="Times New Roman" w:eastAsia="Calibri" w:hAnsi="Times New Roman" w:cs="Times New Roman"/>
                <w:sz w:val="28"/>
                <w:szCs w:val="28"/>
                <w:lang w:val="en-US"/>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Times New Roman" w:eastAsia="Times New Roman" w:hAnsi="Times New Roman" w:cs="Times New Roman"/>
                <w:color w:val="000000"/>
                <w:w w:val="97"/>
                <w:sz w:val="24"/>
                <w:szCs w:val="24"/>
              </w:rPr>
            </w:pPr>
            <w:r w:rsidRPr="00A5013B">
              <w:rPr>
                <w:rFonts w:ascii="Times New Roman" w:eastAsia="Times New Roman" w:hAnsi="Times New Roman" w:cs="Times New Roman"/>
                <w:color w:val="000000"/>
                <w:w w:val="97"/>
                <w:sz w:val="24"/>
                <w:szCs w:val="24"/>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Times New Roman" w:eastAsia="Times New Roman" w:hAnsi="Times New Roman" w:cs="Times New Roman"/>
                <w:color w:val="000000"/>
                <w:w w:val="97"/>
                <w:sz w:val="16"/>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30" w:lineRule="auto"/>
              <w:ind w:left="72"/>
              <w:rPr>
                <w:rFonts w:ascii="Times New Roman" w:eastAsia="Times New Roman" w:hAnsi="Times New Roman" w:cs="Times New Roman"/>
                <w:color w:val="000000"/>
                <w:w w:val="97"/>
                <w:sz w:val="16"/>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45" w:lineRule="auto"/>
              <w:rPr>
                <w:rFonts w:ascii="Cambria" w:eastAsia="MS Mincho" w:hAnsi="Cambria" w:cs="Times New Roman"/>
                <w:lang w:val="en-US"/>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0" w:line="240" w:lineRule="auto"/>
              <w:rPr>
                <w:rFonts w:ascii="Times New Roman" w:eastAsia="Calibri" w:hAnsi="Times New Roman" w:cs="Times New Roman"/>
                <w:sz w:val="24"/>
                <w:szCs w:val="24"/>
              </w:rPr>
            </w:pPr>
            <w:r w:rsidRPr="00A5013B">
              <w:rPr>
                <w:rFonts w:ascii="Times New Roman" w:eastAsia="Calibri" w:hAnsi="Times New Roman" w:cs="Times New Roman"/>
                <w:sz w:val="24"/>
                <w:szCs w:val="24"/>
              </w:rPr>
              <w:t>Схьайийцаран (25-35 дешан барамехь дийцаран текст) бух санна йалийнчу текстан чулацамна йукъахь анализ йар.</w:t>
            </w:r>
          </w:p>
          <w:p w:rsidR="00A5013B" w:rsidRPr="00A5013B" w:rsidRDefault="00A5013B" w:rsidP="00A5013B">
            <w:pPr>
              <w:autoSpaceDE w:val="0"/>
              <w:autoSpaceDN w:val="0"/>
              <w:spacing w:before="78" w:after="0" w:line="252" w:lineRule="auto"/>
              <w:rPr>
                <w:rFonts w:ascii="Cambria" w:eastAsia="MS Mincho" w:hAnsi="Cambria" w:cs="Times New Roman"/>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8" w:after="0" w:line="250" w:lineRule="auto"/>
              <w:rPr>
                <w:rFonts w:ascii="Cambria" w:eastAsia="MS Mincho" w:hAnsi="Cambria" w:cs="Times New Roman"/>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desharkho.ru</w:t>
            </w:r>
          </w:p>
          <w:p w:rsidR="00A5013B" w:rsidRPr="00A5013B" w:rsidRDefault="00A5013B" w:rsidP="00A5013B">
            <w:pPr>
              <w:tabs>
                <w:tab w:val="left" w:pos="0"/>
                <w:tab w:val="left" w:pos="1134"/>
              </w:tabs>
              <w:spacing w:after="0" w:line="360" w:lineRule="auto"/>
              <w:rPr>
                <w:rFonts w:ascii="Times New Roman" w:eastAsia="Calibri" w:hAnsi="Times New Roman" w:cs="Times New Roman"/>
                <w:sz w:val="20"/>
                <w:szCs w:val="28"/>
                <w:lang w:val="en-US"/>
              </w:rPr>
            </w:pPr>
            <w:r w:rsidRPr="00A5013B">
              <w:rPr>
                <w:rFonts w:ascii="Times New Roman" w:eastAsia="Calibri" w:hAnsi="Times New Roman" w:cs="Times New Roman"/>
                <w:sz w:val="20"/>
                <w:szCs w:val="28"/>
                <w:lang w:val="en-US"/>
              </w:rPr>
              <w:t>ps95.ru/dikdosham/</w:t>
            </w:r>
          </w:p>
          <w:p w:rsidR="00A5013B" w:rsidRPr="00A5013B" w:rsidRDefault="00A5013B" w:rsidP="00A5013B">
            <w:pPr>
              <w:autoSpaceDE w:val="0"/>
              <w:autoSpaceDN w:val="0"/>
              <w:spacing w:before="78" w:after="0" w:line="230" w:lineRule="auto"/>
              <w:rPr>
                <w:rFonts w:ascii="Cambria" w:eastAsia="MS Mincho" w:hAnsi="Cambria" w:cs="Times New Roman"/>
                <w:lang w:val="en-US"/>
              </w:rPr>
            </w:pPr>
          </w:p>
        </w:tc>
      </w:tr>
      <w:tr w:rsidR="00A5013B" w:rsidRPr="00A5013B" w:rsidTr="00021A60">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rPr>
                <w:rFonts w:ascii="Cambria" w:eastAsia="MS Mincho" w:hAnsi="Cambria" w:cs="Times New Roman"/>
                <w:lang w:val="en-US"/>
              </w:rPr>
            </w:pPr>
            <w:r w:rsidRPr="00A5013B">
              <w:rPr>
                <w:rFonts w:ascii="Times New Roman" w:eastAsia="Times New Roman" w:hAnsi="Times New Roman" w:cs="Times New Roman"/>
                <w:b/>
                <w:color w:val="000000"/>
                <w:w w:val="97"/>
                <w:sz w:val="24"/>
                <w:lang w:val="en-US"/>
              </w:rPr>
              <w:t>Декъехула</w:t>
            </w:r>
            <w:r w:rsidRPr="00A5013B">
              <w:rPr>
                <w:rFonts w:ascii="Times New Roman" w:eastAsia="Times New Roman" w:hAnsi="Times New Roman" w:cs="Times New Roman"/>
                <w:b/>
                <w:color w:val="000000"/>
                <w:w w:val="97"/>
                <w:sz w:val="24"/>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ind w:left="72"/>
              <w:rPr>
                <w:rFonts w:ascii="Cambria" w:eastAsia="MS Mincho" w:hAnsi="Cambria" w:cs="Times New Roman"/>
                <w:lang w:val="en-US"/>
              </w:rPr>
            </w:pPr>
            <w:r w:rsidRPr="00A5013B">
              <w:rPr>
                <w:rFonts w:ascii="Times New Roman" w:eastAsia="Times New Roman" w:hAnsi="Times New Roman" w:cs="Times New Roman"/>
                <w:color w:val="000000"/>
                <w:w w:val="97"/>
                <w:lang w:val="en-US"/>
              </w:rPr>
              <w:t>20</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r>
      <w:tr w:rsidR="00A5013B" w:rsidRPr="00A5013B" w:rsidTr="00021A60">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ind w:left="72"/>
              <w:rPr>
                <w:rFonts w:ascii="Cambria" w:eastAsia="MS Mincho" w:hAnsi="Cambria" w:cs="Times New Roman"/>
                <w:b/>
                <w:sz w:val="24"/>
                <w:lang w:val="en-US"/>
              </w:rPr>
            </w:pPr>
            <w:r w:rsidRPr="00A5013B">
              <w:rPr>
                <w:rFonts w:ascii="Times New Roman" w:eastAsia="Times New Roman" w:hAnsi="Times New Roman" w:cs="Times New Roman"/>
                <w:b/>
                <w:color w:val="000000"/>
                <w:w w:val="97"/>
                <w:sz w:val="24"/>
                <w:lang w:val="en-US"/>
              </w:rPr>
              <w:t>Резервни  хан</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rPr>
                <w:rFonts w:ascii="Cambria" w:eastAsia="MS Mincho" w:hAnsi="Cambria" w:cs="Times New Roman"/>
              </w:rPr>
            </w:pPr>
            <w:r w:rsidRPr="00A5013B">
              <w:rPr>
                <w:rFonts w:ascii="Times New Roman" w:eastAsia="Times New Roman" w:hAnsi="Times New Roman" w:cs="Times New Roman"/>
                <w:color w:val="000000"/>
                <w:w w:val="97"/>
              </w:rPr>
              <w:t xml:space="preserve"> 10</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r>
      <w:tr w:rsidR="00A5013B" w:rsidRPr="00A5013B" w:rsidTr="00021A60">
        <w:trPr>
          <w:trHeight w:hRule="exact" w:val="483"/>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rPr>
                <w:rFonts w:ascii="Cambria" w:eastAsia="MS Mincho" w:hAnsi="Cambria" w:cs="Times New Roman"/>
                <w:b/>
                <w:sz w:val="24"/>
              </w:rPr>
            </w:pPr>
            <w:r w:rsidRPr="00A5013B">
              <w:rPr>
                <w:rFonts w:ascii="Times New Roman" w:eastAsia="Times New Roman" w:hAnsi="Times New Roman" w:cs="Times New Roman"/>
                <w:b/>
                <w:color w:val="000000"/>
                <w:w w:val="97"/>
                <w:sz w:val="24"/>
              </w:rPr>
              <w:t>Программаин сахьтийн йукъара терахь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ind w:left="72"/>
              <w:rPr>
                <w:rFonts w:ascii="Cambria" w:eastAsia="MS Mincho" w:hAnsi="Cambria" w:cs="Times New Roman"/>
                <w:lang w:val="en-US"/>
              </w:rPr>
            </w:pPr>
            <w:r w:rsidRPr="00A5013B">
              <w:rPr>
                <w:rFonts w:ascii="Times New Roman" w:eastAsia="Times New Roman" w:hAnsi="Times New Roman" w:cs="Times New Roman"/>
                <w:color w:val="000000"/>
                <w:w w:val="97"/>
                <w:lang w:val="en-US"/>
              </w:rPr>
              <w:t>102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rPr>
                <w:rFonts w:ascii="Cambria" w:eastAsia="MS Mincho" w:hAnsi="Cambria" w:cs="Times New Roman"/>
              </w:rPr>
            </w:pPr>
            <w:r w:rsidRPr="00A5013B">
              <w:rPr>
                <w:rFonts w:ascii="Cambria" w:eastAsia="MS Mincho" w:hAnsi="Cambria" w:cs="Times New Roman"/>
              </w:rPr>
              <w:t>10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autoSpaceDE w:val="0"/>
              <w:autoSpaceDN w:val="0"/>
              <w:spacing w:before="76" w:after="0" w:line="233" w:lineRule="auto"/>
              <w:rPr>
                <w:rFonts w:ascii="Cambria" w:eastAsia="MS Mincho" w:hAnsi="Cambria" w:cs="Times New Roman"/>
              </w:rPr>
            </w:pPr>
            <w:r w:rsidRPr="00A5013B">
              <w:rPr>
                <w:rFonts w:ascii="Cambria" w:eastAsia="MS Mincho" w:hAnsi="Cambria" w:cs="Times New Roman"/>
              </w:rPr>
              <w:t>3</w:t>
            </w:r>
          </w:p>
        </w:tc>
        <w:tc>
          <w:tcPr>
            <w:tcW w:w="6496"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A5013B" w:rsidRPr="00A5013B" w:rsidRDefault="00A5013B" w:rsidP="00A5013B">
            <w:pPr>
              <w:spacing w:after="200" w:line="276" w:lineRule="auto"/>
              <w:rPr>
                <w:rFonts w:ascii="Cambria" w:eastAsia="MS Mincho" w:hAnsi="Cambria" w:cs="Times New Roman"/>
                <w:lang w:val="en-US"/>
              </w:rPr>
            </w:pPr>
          </w:p>
        </w:tc>
      </w:tr>
    </w:tbl>
    <w:p w:rsidR="00A5013B" w:rsidRPr="00931689" w:rsidRDefault="00A5013B" w:rsidP="00931689">
      <w:pPr>
        <w:spacing w:after="200" w:line="276" w:lineRule="auto"/>
        <w:rPr>
          <w:sz w:val="24"/>
          <w:szCs w:val="24"/>
        </w:rPr>
      </w:pPr>
    </w:p>
    <w:p w:rsidR="00887271" w:rsidRDefault="00931689" w:rsidP="00931689">
      <w:pPr>
        <w:tabs>
          <w:tab w:val="left" w:pos="1116"/>
          <w:tab w:val="center" w:pos="7497"/>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ab/>
      </w:r>
    </w:p>
    <w:p w:rsidR="00021A60" w:rsidRDefault="00021A60" w:rsidP="00931689">
      <w:pPr>
        <w:tabs>
          <w:tab w:val="left" w:pos="1116"/>
          <w:tab w:val="center" w:pos="7497"/>
        </w:tabs>
        <w:spacing w:after="0" w:line="240" w:lineRule="auto"/>
        <w:rPr>
          <w:rFonts w:ascii="Times New Roman" w:eastAsia="Calibri" w:hAnsi="Times New Roman" w:cs="Times New Roman"/>
          <w:b/>
          <w:sz w:val="24"/>
          <w:szCs w:val="24"/>
        </w:rPr>
      </w:pPr>
    </w:p>
    <w:p w:rsidR="00021A60" w:rsidRDefault="00021A60" w:rsidP="00931689">
      <w:pPr>
        <w:tabs>
          <w:tab w:val="left" w:pos="1116"/>
          <w:tab w:val="center" w:pos="7497"/>
        </w:tabs>
        <w:spacing w:after="0" w:line="240" w:lineRule="auto"/>
        <w:rPr>
          <w:rFonts w:ascii="Times New Roman" w:eastAsia="Calibri" w:hAnsi="Times New Roman" w:cs="Times New Roman"/>
          <w:b/>
          <w:sz w:val="24"/>
          <w:szCs w:val="24"/>
        </w:rPr>
      </w:pPr>
    </w:p>
    <w:p w:rsidR="00021A60" w:rsidRPr="00887271" w:rsidRDefault="00021A60" w:rsidP="00931689">
      <w:pPr>
        <w:tabs>
          <w:tab w:val="left" w:pos="1116"/>
          <w:tab w:val="center" w:pos="7497"/>
        </w:tabs>
        <w:spacing w:after="0" w:line="240" w:lineRule="auto"/>
        <w:rPr>
          <w:rFonts w:ascii="Times New Roman" w:eastAsia="Calibri" w:hAnsi="Times New Roman" w:cs="Times New Roman"/>
          <w:b/>
          <w:sz w:val="24"/>
          <w:szCs w:val="24"/>
        </w:rPr>
      </w:pPr>
    </w:p>
    <w:p w:rsidR="00887271" w:rsidRDefault="00887271" w:rsidP="00A5013B">
      <w:pPr>
        <w:rPr>
          <w:rFonts w:eastAsia="Calibri"/>
          <w:b/>
          <w:sz w:val="24"/>
          <w:szCs w:val="24"/>
        </w:rPr>
      </w:pPr>
    </w:p>
    <w:p w:rsidR="008C09B1" w:rsidRPr="008C09B1" w:rsidRDefault="00021A60" w:rsidP="008C09B1">
      <w:pPr>
        <w:suppressAutoHyphen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8C09B1" w:rsidRPr="008C09B1">
        <w:rPr>
          <w:rFonts w:ascii="Times New Roman" w:hAnsi="Times New Roman" w:cs="Times New Roman"/>
          <w:b/>
          <w:sz w:val="24"/>
          <w:szCs w:val="24"/>
        </w:rPr>
        <w:t>ТЕМАТИЧЕСКИ ПЛАНИРОВАНИ  3 класс (102 сахьт)</w:t>
      </w:r>
    </w:p>
    <w:p w:rsidR="008C09B1" w:rsidRPr="008C09B1" w:rsidRDefault="008C09B1" w:rsidP="008C09B1">
      <w:pPr>
        <w:suppressAutoHyphens/>
        <w:spacing w:after="0" w:line="240" w:lineRule="auto"/>
        <w:jc w:val="center"/>
        <w:rPr>
          <w:rFonts w:ascii="Times New Roman" w:hAnsi="Times New Roman" w:cs="Times New Roman"/>
          <w:b/>
          <w:sz w:val="24"/>
          <w:szCs w:val="24"/>
        </w:rPr>
      </w:pPr>
    </w:p>
    <w:tbl>
      <w:tblPr>
        <w:tblW w:w="15451" w:type="dxa"/>
        <w:tblInd w:w="562" w:type="dxa"/>
        <w:tblLayout w:type="fixed"/>
        <w:tblLook w:val="04A0" w:firstRow="1" w:lastRow="0" w:firstColumn="1" w:lastColumn="0" w:noHBand="0" w:noVBand="1"/>
      </w:tblPr>
      <w:tblGrid>
        <w:gridCol w:w="568"/>
        <w:gridCol w:w="2126"/>
        <w:gridCol w:w="5103"/>
        <w:gridCol w:w="7654"/>
      </w:tblGrid>
      <w:tr w:rsidR="008C09B1" w:rsidRPr="008C09B1" w:rsidTr="00552FB8">
        <w:tc>
          <w:tcPr>
            <w:tcW w:w="568" w:type="dxa"/>
            <w:tcBorders>
              <w:top w:val="single" w:sz="4" w:space="0" w:color="auto"/>
              <w:left w:val="single" w:sz="4" w:space="0" w:color="auto"/>
              <w:bottom w:val="single" w:sz="4" w:space="0" w:color="auto"/>
              <w:right w:val="single" w:sz="4" w:space="0" w:color="auto"/>
            </w:tcBorders>
            <w:vAlign w:val="center"/>
            <w:hideMark/>
          </w:tcPr>
          <w:p w:rsidR="008C09B1" w:rsidRPr="008C09B1" w:rsidRDefault="008C09B1" w:rsidP="008C09B1">
            <w:pPr>
              <w:widowControl w:val="0"/>
              <w:suppressAutoHyphens/>
              <w:spacing w:after="0" w:line="240" w:lineRule="auto"/>
              <w:jc w:val="center"/>
              <w:rPr>
                <w:rFonts w:ascii="Times New Roman" w:hAnsi="Times New Roman" w:cs="Times New Roman"/>
                <w:b/>
                <w:sz w:val="24"/>
                <w:szCs w:val="24"/>
              </w:rPr>
            </w:pPr>
            <w:r w:rsidRPr="008C09B1">
              <w:rPr>
                <w:rFonts w:ascii="Times New Roman" w:eastAsia="Calibri" w:hAnsi="Times New Roman" w:cs="Times New Roman"/>
                <w:b/>
                <w:sz w:val="24"/>
                <w:szCs w:val="24"/>
              </w:rPr>
              <w:t>№</w:t>
            </w:r>
          </w:p>
          <w:p w:rsidR="008C09B1" w:rsidRPr="008C09B1" w:rsidRDefault="008C09B1" w:rsidP="008C09B1">
            <w:pPr>
              <w:widowControl w:val="0"/>
              <w:suppressAutoHyphens/>
              <w:spacing w:after="0" w:line="240" w:lineRule="auto"/>
              <w:jc w:val="center"/>
              <w:rPr>
                <w:rFonts w:ascii="Times New Roman" w:hAnsi="Times New Roman" w:cs="Times New Roman"/>
                <w:b/>
                <w:sz w:val="24"/>
                <w:szCs w:val="24"/>
              </w:rPr>
            </w:pPr>
            <w:r w:rsidRPr="008C09B1">
              <w:rPr>
                <w:rFonts w:ascii="Times New Roman" w:eastAsia="Calibri" w:hAnsi="Times New Roman" w:cs="Times New Roman"/>
                <w:b/>
                <w:sz w:val="24"/>
                <w:szCs w:val="24"/>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8C09B1" w:rsidRPr="008C09B1" w:rsidRDefault="008C09B1" w:rsidP="008C09B1">
            <w:pPr>
              <w:widowControl w:val="0"/>
              <w:suppressAutoHyphens/>
              <w:spacing w:after="0" w:line="240" w:lineRule="auto"/>
              <w:jc w:val="center"/>
              <w:rPr>
                <w:rFonts w:ascii="Times New Roman" w:hAnsi="Times New Roman" w:cs="Times New Roman"/>
                <w:b/>
                <w:sz w:val="24"/>
                <w:szCs w:val="24"/>
              </w:rPr>
            </w:pPr>
            <w:r w:rsidRPr="008C09B1">
              <w:rPr>
                <w:rFonts w:ascii="Times New Roman" w:eastAsia="Calibri" w:hAnsi="Times New Roman" w:cs="Times New Roman"/>
                <w:b/>
                <w:sz w:val="24"/>
                <w:szCs w:val="24"/>
              </w:rPr>
              <w:t>Дакъа</w:t>
            </w:r>
          </w:p>
        </w:tc>
        <w:tc>
          <w:tcPr>
            <w:tcW w:w="5103" w:type="dxa"/>
            <w:tcBorders>
              <w:top w:val="single" w:sz="4" w:space="0" w:color="auto"/>
              <w:left w:val="single" w:sz="4" w:space="0" w:color="auto"/>
              <w:bottom w:val="single" w:sz="4" w:space="0" w:color="auto"/>
              <w:right w:val="single" w:sz="4" w:space="0" w:color="auto"/>
            </w:tcBorders>
            <w:vAlign w:val="center"/>
            <w:hideMark/>
          </w:tcPr>
          <w:p w:rsidR="008C09B1" w:rsidRPr="008C09B1" w:rsidRDefault="008C09B1" w:rsidP="008C09B1">
            <w:pPr>
              <w:widowControl w:val="0"/>
              <w:suppressAutoHyphens/>
              <w:spacing w:after="0" w:line="240" w:lineRule="auto"/>
              <w:jc w:val="center"/>
              <w:rPr>
                <w:rFonts w:ascii="Times New Roman" w:hAnsi="Times New Roman" w:cs="Times New Roman"/>
                <w:b/>
                <w:sz w:val="24"/>
                <w:szCs w:val="24"/>
              </w:rPr>
            </w:pPr>
            <w:r w:rsidRPr="008C09B1">
              <w:rPr>
                <w:rFonts w:ascii="Times New Roman" w:eastAsia="Calibri" w:hAnsi="Times New Roman" w:cs="Times New Roman"/>
                <w:b/>
                <w:sz w:val="24"/>
                <w:szCs w:val="24"/>
              </w:rPr>
              <w:t>Чулацам</w:t>
            </w:r>
          </w:p>
        </w:tc>
        <w:tc>
          <w:tcPr>
            <w:tcW w:w="7654" w:type="dxa"/>
            <w:tcBorders>
              <w:top w:val="single" w:sz="4" w:space="0" w:color="auto"/>
              <w:left w:val="single" w:sz="4" w:space="0" w:color="auto"/>
              <w:bottom w:val="single" w:sz="4" w:space="0" w:color="auto"/>
              <w:right w:val="single" w:sz="4" w:space="0" w:color="auto"/>
            </w:tcBorders>
            <w:vAlign w:val="center"/>
            <w:hideMark/>
          </w:tcPr>
          <w:p w:rsidR="008C09B1" w:rsidRPr="008C09B1" w:rsidRDefault="008C09B1" w:rsidP="008C09B1">
            <w:pPr>
              <w:widowControl w:val="0"/>
              <w:suppressAutoHyphens/>
              <w:spacing w:after="0" w:line="240" w:lineRule="auto"/>
              <w:rPr>
                <w:rFonts w:ascii="Times New Roman" w:hAnsi="Times New Roman" w:cs="Times New Roman"/>
                <w:b/>
                <w:sz w:val="24"/>
                <w:szCs w:val="24"/>
              </w:rPr>
            </w:pPr>
            <w:r w:rsidRPr="008C09B1">
              <w:rPr>
                <w:rFonts w:ascii="Times New Roman" w:eastAsia="Calibri" w:hAnsi="Times New Roman" w:cs="Times New Roman"/>
                <w:b/>
                <w:sz w:val="24"/>
                <w:szCs w:val="24"/>
              </w:rPr>
              <w:t>Ӏамор вовшахтохаран некъаш а, кепаш а.                                                                Дешархойн гӀуллакхдаран характеристика</w:t>
            </w:r>
          </w:p>
        </w:tc>
      </w:tr>
      <w:tr w:rsidR="008C09B1" w:rsidRPr="008C09B1" w:rsidTr="00552FB8">
        <w:tc>
          <w:tcPr>
            <w:tcW w:w="568"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1.</w:t>
            </w:r>
          </w:p>
        </w:tc>
        <w:tc>
          <w:tcPr>
            <w:tcW w:w="2126" w:type="dxa"/>
            <w:tcBorders>
              <w:top w:val="single" w:sz="4" w:space="0" w:color="auto"/>
              <w:left w:val="single" w:sz="4" w:space="0" w:color="auto"/>
              <w:bottom w:val="nil"/>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b/>
                <w:bCs/>
                <w:sz w:val="24"/>
                <w:szCs w:val="24"/>
              </w:rPr>
            </w:pPr>
            <w:r w:rsidRPr="008C09B1">
              <w:rPr>
                <w:rFonts w:ascii="Times New Roman" w:eastAsia="Calibri" w:hAnsi="Times New Roman" w:cs="Times New Roman"/>
                <w:b/>
                <w:bCs/>
                <w:sz w:val="24"/>
                <w:szCs w:val="24"/>
              </w:rPr>
              <w:t>Нохчийн маттах болу хаамаш</w:t>
            </w:r>
          </w:p>
          <w:p w:rsidR="008C09B1" w:rsidRPr="008C09B1" w:rsidRDefault="008C09B1" w:rsidP="008C09B1">
            <w:pPr>
              <w:widowControl w:val="0"/>
              <w:suppressAutoHyphens/>
              <w:spacing w:after="0" w:line="240" w:lineRule="auto"/>
              <w:rPr>
                <w:rFonts w:ascii="Times New Roman" w:hAnsi="Times New Roman" w:cs="Times New Roman"/>
                <w:b/>
                <w:bCs/>
                <w:sz w:val="24"/>
                <w:szCs w:val="24"/>
              </w:rPr>
            </w:pPr>
            <w:r w:rsidRPr="008C09B1">
              <w:rPr>
                <w:rFonts w:ascii="Times New Roman" w:eastAsia="Calibri" w:hAnsi="Times New Roman" w:cs="Times New Roman"/>
                <w:b/>
                <w:bCs/>
                <w:sz w:val="24"/>
                <w:szCs w:val="24"/>
              </w:rPr>
              <w:t>(1 сахьт</w:t>
            </w:r>
            <w:r w:rsidRPr="008C09B1">
              <w:rPr>
                <w:rFonts w:ascii="Times New Roman" w:eastAsia="Calibri" w:hAnsi="Times New Roman" w:cs="Times New Roman"/>
                <w:b/>
                <w:bCs/>
                <w:sz w:val="24"/>
                <w:szCs w:val="24"/>
                <w:vertAlign w:val="superscript"/>
              </w:rPr>
              <w:footnoteReference w:id="1"/>
            </w:r>
            <w:r w:rsidRPr="008C09B1">
              <w:rPr>
                <w:rFonts w:ascii="Times New Roman" w:eastAsia="Calibri" w:hAnsi="Times New Roman" w:cs="Times New Roman"/>
                <w:b/>
                <w:bCs/>
                <w:sz w:val="24"/>
                <w:szCs w:val="24"/>
              </w:rPr>
              <w:t>, Ӏамор курсан дерриг дакъошкахь дӀахьо)</w:t>
            </w:r>
          </w:p>
        </w:tc>
        <w:tc>
          <w:tcPr>
            <w:tcW w:w="5103"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Нохчийн мотт тӀекеренан мотт санна. Мотт бовзаран некъаш: тергам, анализ, лингвистикин эксперимент.</w:t>
            </w:r>
          </w:p>
          <w:p w:rsidR="008C09B1" w:rsidRPr="008C09B1" w:rsidRDefault="008C09B1" w:rsidP="008C09B1">
            <w:pPr>
              <w:widowControl w:val="0"/>
              <w:suppressAutoHyphens/>
              <w:spacing w:after="0" w:line="240" w:lineRule="auto"/>
              <w:rPr>
                <w:rFonts w:ascii="Times New Roman" w:hAnsi="Times New Roman" w:cs="Times New Roman"/>
                <w:sz w:val="24"/>
                <w:szCs w:val="24"/>
              </w:rPr>
            </w:pPr>
          </w:p>
          <w:p w:rsidR="008C09B1" w:rsidRPr="008C09B1" w:rsidRDefault="008C09B1" w:rsidP="008C09B1">
            <w:pPr>
              <w:widowControl w:val="0"/>
              <w:suppressAutoHyphens/>
              <w:spacing w:after="0" w:line="240" w:lineRule="auto"/>
              <w:rPr>
                <w:rFonts w:ascii="Times New Roman" w:hAnsi="Times New Roman" w:cs="Times New Roman"/>
                <w:sz w:val="24"/>
                <w:szCs w:val="24"/>
              </w:rPr>
            </w:pPr>
          </w:p>
        </w:tc>
        <w:tc>
          <w:tcPr>
            <w:tcW w:w="7654"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«Доьзалехь а, йукъараллехь а нохчийн маттах пайдаэцар» темина къамел.</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Мотт къоман культурин хилам а, адамийн уьйран (тӀекере лелоран) коьрта гӀирс хиларх йукъахь жамӀан кеп йалор.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Шимма цхьаьна бен болх: нохчийн меттан хазаллех а, хьал долуш хиларх а хетарг кепе далор.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Меттан кхиаран некъех лаьцна диалог.</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Нохчийн мотт кхиорах а, Ӏалашбарах а лаьцна хаамаш бийцаре бар.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Йукъахь жамӀан кеп йалор: тергам а, анализ, а – мотт Ӏаморан некъаш.</w:t>
            </w:r>
          </w:p>
        </w:tc>
      </w:tr>
      <w:tr w:rsidR="008C09B1" w:rsidRPr="008C09B1" w:rsidTr="00552FB8">
        <w:tc>
          <w:tcPr>
            <w:tcW w:w="568"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2.</w:t>
            </w:r>
          </w:p>
        </w:tc>
        <w:tc>
          <w:tcPr>
            <w:tcW w:w="2126" w:type="dxa"/>
            <w:tcBorders>
              <w:top w:val="nil"/>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b/>
                <w:bCs/>
                <w:sz w:val="24"/>
                <w:szCs w:val="24"/>
              </w:rPr>
            </w:pPr>
            <w:r w:rsidRPr="008C09B1">
              <w:rPr>
                <w:rFonts w:ascii="Times New Roman" w:eastAsia="Calibri" w:hAnsi="Times New Roman" w:cs="Times New Roman"/>
                <w:b/>
                <w:bCs/>
                <w:sz w:val="24"/>
                <w:szCs w:val="24"/>
              </w:rPr>
              <w:t>Фонетика, графика, орфоэпи (курсан массо декъехь Ӏамадо)</w:t>
            </w:r>
          </w:p>
          <w:p w:rsidR="008C09B1" w:rsidRPr="008C09B1" w:rsidRDefault="008C09B1" w:rsidP="008C09B1">
            <w:pPr>
              <w:widowControl w:val="0"/>
              <w:suppressAutoHyphens/>
              <w:spacing w:after="0" w:line="240" w:lineRule="auto"/>
              <w:rPr>
                <w:rFonts w:ascii="Times New Roman" w:hAnsi="Times New Roman" w:cs="Times New Roman"/>
                <w:b/>
                <w:bCs/>
                <w:sz w:val="24"/>
                <w:szCs w:val="24"/>
              </w:rPr>
            </w:pPr>
            <w:r w:rsidRPr="008C09B1">
              <w:rPr>
                <w:rFonts w:ascii="Times New Roman" w:eastAsia="Calibri" w:hAnsi="Times New Roman" w:cs="Times New Roman"/>
                <w:b/>
                <w:bCs/>
                <w:sz w:val="24"/>
                <w:szCs w:val="24"/>
              </w:rPr>
              <w:t>(3 сахьт)</w:t>
            </w:r>
          </w:p>
        </w:tc>
        <w:tc>
          <w:tcPr>
            <w:tcW w:w="5103" w:type="dxa"/>
            <w:tcBorders>
              <w:top w:val="nil"/>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Нохчийн меттан аьзнаш: мукъа/мукъаза, къора/зевне мукъазнаш. Деха а, доца а мукъа аьзнаш.</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Йеха а, йоца а дифтонгаш иэ, уо, уьш йазйар а. Нохчийн маттахь ъ гӀуллакх. ъ, ь долчу дешнашкахь (айъа, тетрадь...) аьзнийн а, элпийн а хӀоттаман базар.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 xml:space="preserve"> Дошамашца, справочникашца, каталогашца болх беш, алфавитах пайдаэцар.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Аьзнийн а, аьзнийн цхьаьнакхетарийн а аларан норманаш; дешнашкахь мукъачу аьзнийн дохалла (нохчийн маттахь жигара пайдаоьцучу дешнийн масалшца).</w:t>
            </w:r>
          </w:p>
          <w:p w:rsidR="008C09B1" w:rsidRPr="008C09B1" w:rsidRDefault="008C09B1" w:rsidP="008C09B1">
            <w:pPr>
              <w:widowControl w:val="0"/>
              <w:suppressAutoHyphens/>
              <w:spacing w:after="0" w:line="240" w:lineRule="auto"/>
              <w:rPr>
                <w:rFonts w:ascii="Times New Roman" w:hAnsi="Times New Roman" w:cs="Times New Roman"/>
                <w:sz w:val="24"/>
                <w:szCs w:val="24"/>
              </w:rPr>
            </w:pPr>
          </w:p>
        </w:tc>
        <w:tc>
          <w:tcPr>
            <w:tcW w:w="7654" w:type="dxa"/>
            <w:tcBorders>
              <w:top w:val="nil"/>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А</w:t>
            </w:r>
            <w:r>
              <w:rPr>
                <w:rFonts w:ascii="Times New Roman" w:eastAsia="Calibri" w:hAnsi="Times New Roman" w:cs="Times New Roman"/>
                <w:sz w:val="24"/>
                <w:szCs w:val="24"/>
              </w:rPr>
              <w:t>ь</w:t>
            </w:r>
            <w:r w:rsidRPr="008C09B1">
              <w:rPr>
                <w:rFonts w:ascii="Times New Roman" w:eastAsia="Calibri" w:hAnsi="Times New Roman" w:cs="Times New Roman"/>
                <w:sz w:val="24"/>
                <w:szCs w:val="24"/>
              </w:rPr>
              <w:t>знийн классификаци дӀайахьа ладаме билгало къастор.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Шимма цхьаьна бен болх: тӀаьхьабогӀучу йукъахь бечу талламца аьзнийн билгалбинчу гуламна классификации йар.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Тобанашкахь болх: дешнийн билгалбинчу гуламехь элпийн а, аьзнийн а барам базар.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Ша бен болх: билгалдина дешнаш алфавитан къепехь дӀайаздар.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Дифференциаци йарехула тӀедиллар: алфавитан къепехь цӀераш дӀанисйеш кхочушдинчу тӀедилларехь гӀалаташ карор.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Дешнийн нийса алар а, йазйар къасторхьама нийсайаздаран дошамца болх бар.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Дошамашца, справочникашца алфавитах долчу хаарех боьзна болх барехула курсан массо дакъо Ӏаморехь практикин болх.</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Мукъачу аьзнийн дохаллина тӀехь тергам.</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Ловзаран кепехь шардар: тайп-тайпанчу предложенешкахь нийса дӀадеша дош</w:t>
            </w:r>
          </w:p>
        </w:tc>
      </w:tr>
      <w:tr w:rsidR="008C09B1" w:rsidRPr="008C09B1" w:rsidTr="00552FB8">
        <w:trPr>
          <w:trHeight w:val="555"/>
        </w:trPr>
        <w:tc>
          <w:tcPr>
            <w:tcW w:w="568"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b/>
                <w:bCs/>
                <w:sz w:val="24"/>
                <w:szCs w:val="24"/>
              </w:rPr>
            </w:pPr>
            <w:r w:rsidRPr="008C09B1">
              <w:rPr>
                <w:rFonts w:ascii="Times New Roman" w:eastAsia="Calibri" w:hAnsi="Times New Roman" w:cs="Times New Roman"/>
                <w:b/>
                <w:bCs/>
                <w:sz w:val="24"/>
                <w:szCs w:val="24"/>
              </w:rPr>
              <w:t>Лексика</w:t>
            </w:r>
          </w:p>
          <w:p w:rsidR="008C09B1" w:rsidRPr="008C09B1" w:rsidRDefault="008C09B1" w:rsidP="008C09B1">
            <w:pPr>
              <w:widowControl w:val="0"/>
              <w:suppressAutoHyphens/>
              <w:spacing w:after="0" w:line="240" w:lineRule="auto"/>
              <w:rPr>
                <w:rFonts w:ascii="Times New Roman" w:hAnsi="Times New Roman" w:cs="Times New Roman"/>
                <w:b/>
                <w:bCs/>
                <w:sz w:val="24"/>
                <w:szCs w:val="24"/>
              </w:rPr>
            </w:pPr>
            <w:r w:rsidRPr="008C09B1">
              <w:rPr>
                <w:rFonts w:ascii="Times New Roman" w:eastAsia="Calibri" w:hAnsi="Times New Roman" w:cs="Times New Roman"/>
                <w:b/>
                <w:bCs/>
                <w:sz w:val="24"/>
                <w:szCs w:val="24"/>
              </w:rPr>
              <w:t>(3 сахьт)</w:t>
            </w:r>
          </w:p>
        </w:tc>
        <w:tc>
          <w:tcPr>
            <w:tcW w:w="5103"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Дешан лексикин маьӀна.</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Дешан нийса а, тӀедеана а маьӀна (довзийтар).</w:t>
            </w:r>
          </w:p>
        </w:tc>
        <w:tc>
          <w:tcPr>
            <w:tcW w:w="7654"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Дешаран диалог: «Мичахь лаха деза цадевза дешнаш?»</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Дешнийн маьӀнех хьехархочун дийцар.</w:t>
            </w:r>
          </w:p>
        </w:tc>
      </w:tr>
      <w:tr w:rsidR="008C09B1" w:rsidRPr="008C09B1" w:rsidTr="00552FB8">
        <w:tc>
          <w:tcPr>
            <w:tcW w:w="568"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eastAsia="Calibri" w:hAnsi="Times New Roman" w:cs="Times New Roman"/>
                <w:b/>
                <w:bCs/>
                <w:sz w:val="24"/>
                <w:szCs w:val="24"/>
              </w:rPr>
            </w:pPr>
          </w:p>
        </w:tc>
        <w:tc>
          <w:tcPr>
            <w:tcW w:w="5103"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eastAsia="Calibri" w:hAnsi="Times New Roman" w:cs="Times New Roman"/>
                <w:sz w:val="24"/>
                <w:szCs w:val="24"/>
              </w:rPr>
            </w:pPr>
          </w:p>
        </w:tc>
        <w:tc>
          <w:tcPr>
            <w:tcW w:w="7654"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Суьртийн буха тӀехь дешнийн маьӀнашна тӀехь тергам.</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Дошаман статьях лаьцна хьехархочо дийцар, статьян хӀоттамна тӀехь тергам.</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Ша бен болх: Тетрадь тӀе дешан (билгалдинчу дешнех хаьржинчу) дошаман статья схьайазйар.</w:t>
            </w:r>
          </w:p>
          <w:p w:rsidR="008C09B1" w:rsidRPr="008C09B1" w:rsidRDefault="008C09B1" w:rsidP="008C09B1">
            <w:pPr>
              <w:widowControl w:val="0"/>
              <w:suppressAutoHyphens/>
              <w:spacing w:after="0" w:line="240" w:lineRule="auto"/>
              <w:rPr>
                <w:rFonts w:ascii="Times New Roman" w:eastAsia="Calibri" w:hAnsi="Times New Roman" w:cs="Times New Roman"/>
                <w:sz w:val="24"/>
                <w:szCs w:val="24"/>
              </w:rPr>
            </w:pPr>
            <w:r w:rsidRPr="008C09B1">
              <w:rPr>
                <w:rFonts w:ascii="Times New Roman" w:eastAsia="Calibri" w:hAnsi="Times New Roman" w:cs="Times New Roman"/>
                <w:sz w:val="24"/>
                <w:szCs w:val="24"/>
              </w:rPr>
              <w:t>Шимма цхьаьна бен болх: предложенешкахь нийсачу а, тӀедеанчу а маьӀнашкахь дешнаш карор.</w:t>
            </w:r>
          </w:p>
        </w:tc>
      </w:tr>
      <w:tr w:rsidR="008C09B1" w:rsidRPr="008C09B1" w:rsidTr="00552FB8">
        <w:tc>
          <w:tcPr>
            <w:tcW w:w="568"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b/>
                <w:bCs/>
                <w:sz w:val="24"/>
                <w:szCs w:val="24"/>
              </w:rPr>
            </w:pPr>
            <w:r w:rsidRPr="008C09B1">
              <w:rPr>
                <w:rFonts w:ascii="Times New Roman" w:eastAsia="Calibri" w:hAnsi="Times New Roman" w:cs="Times New Roman"/>
                <w:b/>
                <w:bCs/>
                <w:sz w:val="24"/>
                <w:szCs w:val="24"/>
              </w:rPr>
              <w:t>Дешан хӀоттам</w:t>
            </w:r>
          </w:p>
          <w:p w:rsidR="008C09B1" w:rsidRPr="008C09B1" w:rsidRDefault="008C09B1" w:rsidP="008C09B1">
            <w:pPr>
              <w:widowControl w:val="0"/>
              <w:suppressAutoHyphens/>
              <w:spacing w:after="0" w:line="240" w:lineRule="auto"/>
              <w:rPr>
                <w:rFonts w:ascii="Times New Roman" w:hAnsi="Times New Roman" w:cs="Times New Roman"/>
                <w:b/>
                <w:bCs/>
                <w:sz w:val="24"/>
                <w:szCs w:val="24"/>
              </w:rPr>
            </w:pPr>
            <w:r w:rsidRPr="008C09B1">
              <w:rPr>
                <w:rFonts w:ascii="Times New Roman" w:eastAsia="Calibri" w:hAnsi="Times New Roman" w:cs="Times New Roman"/>
                <w:b/>
                <w:bCs/>
                <w:sz w:val="24"/>
                <w:szCs w:val="24"/>
              </w:rPr>
              <w:t>(морфемика)</w:t>
            </w:r>
          </w:p>
          <w:p w:rsidR="008C09B1" w:rsidRPr="008C09B1" w:rsidRDefault="008C09B1" w:rsidP="008C09B1">
            <w:pPr>
              <w:widowControl w:val="0"/>
              <w:suppressAutoHyphens/>
              <w:spacing w:after="0" w:line="240" w:lineRule="auto"/>
              <w:rPr>
                <w:rFonts w:ascii="Times New Roman" w:hAnsi="Times New Roman" w:cs="Times New Roman"/>
                <w:b/>
                <w:bCs/>
                <w:sz w:val="24"/>
                <w:szCs w:val="24"/>
              </w:rPr>
            </w:pPr>
            <w:r w:rsidRPr="008C09B1">
              <w:rPr>
                <w:rFonts w:ascii="Times New Roman" w:eastAsia="Calibri" w:hAnsi="Times New Roman" w:cs="Times New Roman"/>
                <w:b/>
                <w:bCs/>
                <w:sz w:val="24"/>
                <w:szCs w:val="24"/>
              </w:rPr>
              <w:t>(7 сахьт)</w:t>
            </w:r>
          </w:p>
        </w:tc>
        <w:tc>
          <w:tcPr>
            <w:tcW w:w="5103"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Орам дешан ца хилча ца долу дакъа санна; цхьанаораман (гергара) дешнаш; цхьанаораман (гергарчу) дешнийн билгалонаш; цхьанаораман дешнаш а, синонимаш а довзар; дешнашкахь орам къастор (аттачу дешнашкахь); чаккхе, дешан хийцалуш долу дакъа санна.</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Цхьанаораман дешнаш а, цхьана дешан кепаш а. Орам, дешхьалхе, суффикс – дешан маьӀне дакъош. -р, - хо, -ча суффиксашца долу дешнаш. Хьастаран-жимдаран суффиксашца дешнаш кхоллар (цӀа-цӀелиг, кема-кемалг,..).</w:t>
            </w:r>
          </w:p>
          <w:p w:rsidR="008C09B1" w:rsidRPr="008C09B1" w:rsidRDefault="008C09B1" w:rsidP="008C09B1">
            <w:pPr>
              <w:widowControl w:val="0"/>
              <w:suppressAutoHyphens/>
              <w:spacing w:after="0" w:line="240" w:lineRule="auto"/>
              <w:rPr>
                <w:rFonts w:ascii="Times New Roman" w:hAnsi="Times New Roman" w:cs="Times New Roman"/>
                <w:sz w:val="24"/>
                <w:szCs w:val="24"/>
              </w:rPr>
            </w:pPr>
          </w:p>
          <w:p w:rsidR="008C09B1" w:rsidRPr="008C09B1" w:rsidRDefault="008C09B1" w:rsidP="008C09B1">
            <w:pPr>
              <w:widowControl w:val="0"/>
              <w:suppressAutoHyphens/>
              <w:spacing w:after="0" w:line="240" w:lineRule="auto"/>
              <w:rPr>
                <w:rFonts w:ascii="Times New Roman" w:hAnsi="Times New Roman" w:cs="Times New Roman"/>
                <w:sz w:val="24"/>
                <w:szCs w:val="24"/>
              </w:rPr>
            </w:pPr>
          </w:p>
        </w:tc>
        <w:tc>
          <w:tcPr>
            <w:tcW w:w="7654"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Дешаран диалог: «Муха къастало дешнийн гергарло?»</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«Орам», «цхьнаораман дешнаш» бохучу кхетамашца болх: Ӏамат тӀехь йалийнчу бакъонийн анализ.</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Ша бен болх: дешнийн билгалбинчу гуламехь билгалбаьккхинчу орамца дешнаш каро.</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Шимма цхьаьна бен болх: гергара дешнаш харжар (лахар).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(Текстехь) Гергара дешнаш лахаран Ӏалашонца текстан анализ.</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Тобанашкахь болх: билгалбинчу могӀарехь совнаха дош карорна (гучудаккхарна) лерина тӀедиллар кхочушдар (масала, гергарчу дешнийн тобанехь синоним).</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Дешан кеп хийцайаларна тӀехь тергам.</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Шен чулацамехь цхьана дешан кепаш йолчу текстаца болх бар: дешан кепаш лахар, дешан кепаш йустар, дешан (дешан хийцало дакъа) кепашкахь къаьсташ долу дакъа гучудаккхар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«Чаккхе» бохучу кхетамца болх: Ӏамат тӀехь йалийнчу бакъонан анализ.</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Практикин болх: Ӏамат тӀехь йалийнчу кепаца дош хийцар, цхьана дешан кепашкахь орам схьакарор а, билгалбаккхар а.</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Шардар: деллачу дешнашкахь орам билгалбаккхар а.</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Ша бен болх: цхьа орам болу дешнаш тобанашка дерзор.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Цхьанаораман дешнех а, дешнийн кепех а хьехархочун дийцар.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Суффиксийн а, дешхьалхенийн а меттигах а, маьӀнех а кхетор.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Тобанашкахь болх: билгалйинчу кепаца могӀа чекхбаккхар (- хо, -р, - ча суффиксийн гӀоьнца керла дешнаш кхоллар).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Цхьаьна бен болх: хьастаран-жимдаран суффиксашца долу дешнаш довзар.</w:t>
            </w:r>
          </w:p>
        </w:tc>
      </w:tr>
      <w:tr w:rsidR="008C09B1" w:rsidRPr="008C09B1" w:rsidTr="00552FB8">
        <w:trPr>
          <w:trHeight w:val="870"/>
        </w:trPr>
        <w:tc>
          <w:tcPr>
            <w:tcW w:w="568"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5.</w:t>
            </w:r>
          </w:p>
        </w:tc>
        <w:tc>
          <w:tcPr>
            <w:tcW w:w="2126"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b/>
                <w:bCs/>
                <w:sz w:val="24"/>
                <w:szCs w:val="24"/>
              </w:rPr>
            </w:pPr>
            <w:r w:rsidRPr="008C09B1">
              <w:rPr>
                <w:rFonts w:ascii="Times New Roman" w:eastAsia="Calibri" w:hAnsi="Times New Roman" w:cs="Times New Roman"/>
                <w:b/>
                <w:bCs/>
                <w:sz w:val="24"/>
                <w:szCs w:val="24"/>
              </w:rPr>
              <w:t>Морфологи</w:t>
            </w:r>
          </w:p>
          <w:p w:rsidR="008C09B1" w:rsidRPr="008C09B1" w:rsidRDefault="008C09B1" w:rsidP="008C09B1">
            <w:pPr>
              <w:widowControl w:val="0"/>
              <w:suppressAutoHyphens/>
              <w:spacing w:after="0" w:line="240" w:lineRule="auto"/>
              <w:rPr>
                <w:rFonts w:ascii="Times New Roman" w:hAnsi="Times New Roman" w:cs="Times New Roman"/>
                <w:b/>
                <w:bCs/>
                <w:sz w:val="24"/>
                <w:szCs w:val="24"/>
              </w:rPr>
            </w:pPr>
            <w:r w:rsidRPr="008C09B1">
              <w:rPr>
                <w:rFonts w:ascii="Times New Roman" w:eastAsia="Calibri" w:hAnsi="Times New Roman" w:cs="Times New Roman"/>
                <w:b/>
                <w:bCs/>
                <w:sz w:val="24"/>
                <w:szCs w:val="24"/>
              </w:rPr>
              <w:t>(26 сахьт)</w:t>
            </w:r>
          </w:p>
        </w:tc>
        <w:tc>
          <w:tcPr>
            <w:tcW w:w="5103"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ЦӀердош: йукъара маьӀна, хаттарш, къамелехь пайдаэцар.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Долахь (фамили, цӀе, ден цӀе, дийнатийн цӀераш,</w:t>
            </w:r>
          </w:p>
        </w:tc>
        <w:tc>
          <w:tcPr>
            <w:tcW w:w="7654"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Дешаран диалог «Муьлха къамелан дакъош девза вайна?»</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Практикин болх: «Къамелан дакъош» таблица хӀоттор (цӀераш, маьӀна, хаттарш, масалш).</w:t>
            </w:r>
          </w:p>
        </w:tc>
      </w:tr>
      <w:tr w:rsidR="008C09B1" w:rsidRPr="008C09B1" w:rsidTr="00552FB8">
        <w:trPr>
          <w:trHeight w:val="3576"/>
        </w:trPr>
        <w:tc>
          <w:tcPr>
            <w:tcW w:w="568" w:type="dxa"/>
            <w:vMerge w:val="restart"/>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eastAsia="Calibri" w:hAnsi="Times New Roman" w:cs="Times New Roman"/>
                <w:sz w:val="24"/>
                <w:szCs w:val="24"/>
              </w:rPr>
            </w:pPr>
          </w:p>
        </w:tc>
        <w:tc>
          <w:tcPr>
            <w:tcW w:w="2126" w:type="dxa"/>
            <w:vMerge w:val="restart"/>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eastAsia="Calibri" w:hAnsi="Times New Roman" w:cs="Times New Roman"/>
                <w:b/>
                <w:bCs/>
                <w:sz w:val="24"/>
                <w:szCs w:val="24"/>
              </w:rPr>
            </w:pPr>
          </w:p>
        </w:tc>
        <w:tc>
          <w:tcPr>
            <w:tcW w:w="5103"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eastAsia="Calibri" w:hAnsi="Times New Roman" w:cs="Times New Roman"/>
                <w:sz w:val="24"/>
                <w:szCs w:val="24"/>
              </w:rPr>
            </w:pPr>
            <w:r w:rsidRPr="008C09B1">
              <w:rPr>
                <w:rFonts w:ascii="Times New Roman" w:eastAsia="Calibri" w:hAnsi="Times New Roman" w:cs="Times New Roman"/>
                <w:sz w:val="24"/>
                <w:szCs w:val="24"/>
              </w:rPr>
              <w:t xml:space="preserve"> меттигийн цӀераш, говзарийн, газетийн, журналийн цӀераш…) а, йукъара а цӀердешнаш. ЦӀердешнийн терахьашца хийцадалар. Цхьаллин терахьан а, дукхаллин терахьан а бен кеп йоцу цӀердешнаш.  ЦӀердешнийн классаш. ЦӀердешнийн классийн гайтамаш. ЦӀердешан дожар. ЦӀердешан дожар билгалдаккхар. ЦӀердешнийн дожаршца а, терахьашца а хийцадалар.</w:t>
            </w:r>
          </w:p>
        </w:tc>
        <w:tc>
          <w:tcPr>
            <w:tcW w:w="7654"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Суьрташца болх: диктант «Молчанка» (цхьаллин а, дукхаллин а терахьехь цӀердешнаш дӀайаздар).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ЦӀердешнийш классашца хийцадаларна тӀехь тергам, дина жамӀаш Ӏамат тӀехь балийнчу хаамца дустар.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Шимма цхьаьна бен болх: билгалдинчу цӀердешнийн классан гайтам билгалбаккхар.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Тобанашкахь болх: къастийнчу билгалонца (масала, класс йа терахь) цӀердешнаш тобанашкахь цхьаьнатохар.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Дожарш довзийтар: цӀераш, хаттарш.</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Практикин болх: предложенешкахь цӀердешнийн дожар билгалдаккхар.</w:t>
            </w:r>
          </w:p>
          <w:p w:rsidR="008C09B1" w:rsidRPr="008C09B1" w:rsidRDefault="008C09B1" w:rsidP="008C09B1">
            <w:pPr>
              <w:widowControl w:val="0"/>
              <w:suppressAutoHyphens/>
              <w:spacing w:after="0" w:line="240" w:lineRule="auto"/>
              <w:rPr>
                <w:rFonts w:ascii="Times New Roman" w:eastAsia="Calibri" w:hAnsi="Times New Roman" w:cs="Times New Roman"/>
                <w:sz w:val="24"/>
                <w:szCs w:val="24"/>
              </w:rPr>
            </w:pPr>
            <w:r w:rsidRPr="008C09B1">
              <w:rPr>
                <w:rFonts w:ascii="Times New Roman" w:eastAsia="Calibri" w:hAnsi="Times New Roman" w:cs="Times New Roman"/>
                <w:sz w:val="24"/>
                <w:szCs w:val="24"/>
              </w:rPr>
              <w:t>Ша бен болх: тайп-тайпанчу дожаршкахь долчу цӀердешнашца предложенеш хӀиттор.</w:t>
            </w:r>
          </w:p>
        </w:tc>
      </w:tr>
      <w:tr w:rsidR="008C09B1" w:rsidRPr="008C09B1" w:rsidTr="00552FB8">
        <w:trPr>
          <w:trHeight w:val="273"/>
        </w:trPr>
        <w:tc>
          <w:tcPr>
            <w:tcW w:w="568" w:type="dxa"/>
            <w:vMerge/>
            <w:tcBorders>
              <w:top w:val="single" w:sz="4" w:space="0" w:color="auto"/>
              <w:left w:val="single" w:sz="4" w:space="0" w:color="auto"/>
              <w:bottom w:val="single" w:sz="4" w:space="0" w:color="auto"/>
              <w:right w:val="single" w:sz="4" w:space="0" w:color="auto"/>
            </w:tcBorders>
            <w:vAlign w:val="center"/>
            <w:hideMark/>
          </w:tcPr>
          <w:p w:rsidR="008C09B1" w:rsidRPr="008C09B1" w:rsidRDefault="008C09B1" w:rsidP="008C09B1">
            <w:pPr>
              <w:suppressAutoHyphens/>
              <w:spacing w:after="0" w:line="240" w:lineRule="auto"/>
              <w:rPr>
                <w:rFonts w:ascii="Times New Roman" w:eastAsia="Calibri"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C09B1" w:rsidRPr="008C09B1" w:rsidRDefault="008C09B1" w:rsidP="008C09B1">
            <w:pPr>
              <w:suppressAutoHyphens/>
              <w:spacing w:after="0" w:line="240" w:lineRule="auto"/>
              <w:rPr>
                <w:rFonts w:ascii="Times New Roman" w:eastAsia="Calibri" w:hAnsi="Times New Roman" w:cs="Times New Roman"/>
                <w:b/>
                <w:bCs/>
                <w:sz w:val="24"/>
                <w:szCs w:val="24"/>
              </w:rPr>
            </w:pPr>
          </w:p>
        </w:tc>
        <w:tc>
          <w:tcPr>
            <w:tcW w:w="5103"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Билгалдош: йукъара маьӀна, хаттарш (муха? хьенан? стенан? муханиг?), къамелехь пайдаэцар. Лаамаза а, лааме а билгалдешнаш. Билгалдешнийн классашца а, терахьашца а, дожаршца а хийцадалар.</w:t>
            </w:r>
          </w:p>
        </w:tc>
        <w:tc>
          <w:tcPr>
            <w:tcW w:w="7654"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Лаамаза а, лааме а билгалдешнашна тӀехь тергам, бинчу тергаман жамӀаш кепе далор, шен жамӀаш Ӏамат тӀехь болчу хаамца дустар.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Шимма цхьаьна бен болх: къастийнчу билгалонца (масала, лааме йа лаамаза) билгалдешнаш тобанашкахь цхьаьнатохар.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Тобанашкахь болх: билгалдешнаш дожаршца легор.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Дешаран диалог: «Дерриг билгалдешнаш хийцалой-те классашца а, терахьашца а?».</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Шардар: делла билгалдешнаш классашца а, терахьашца а хийцар.</w:t>
            </w:r>
          </w:p>
        </w:tc>
      </w:tr>
      <w:tr w:rsidR="008C09B1" w:rsidRPr="008C09B1" w:rsidTr="00552FB8">
        <w:trPr>
          <w:trHeight w:val="1693"/>
        </w:trPr>
        <w:tc>
          <w:tcPr>
            <w:tcW w:w="568" w:type="dxa"/>
            <w:vMerge/>
            <w:tcBorders>
              <w:top w:val="single" w:sz="4" w:space="0" w:color="auto"/>
              <w:left w:val="single" w:sz="4" w:space="0" w:color="auto"/>
              <w:bottom w:val="single" w:sz="4" w:space="0" w:color="auto"/>
              <w:right w:val="single" w:sz="4" w:space="0" w:color="auto"/>
            </w:tcBorders>
            <w:vAlign w:val="center"/>
            <w:hideMark/>
          </w:tcPr>
          <w:p w:rsidR="008C09B1" w:rsidRPr="008C09B1" w:rsidRDefault="008C09B1" w:rsidP="008C09B1">
            <w:pPr>
              <w:suppressAutoHyphens/>
              <w:spacing w:after="0" w:line="240" w:lineRule="auto"/>
              <w:rPr>
                <w:rFonts w:ascii="Times New Roman" w:eastAsia="Calibri"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C09B1" w:rsidRPr="008C09B1" w:rsidRDefault="008C09B1" w:rsidP="008C09B1">
            <w:pPr>
              <w:suppressAutoHyphens/>
              <w:spacing w:after="0" w:line="240" w:lineRule="auto"/>
              <w:rPr>
                <w:rFonts w:ascii="Times New Roman" w:eastAsia="Calibri" w:hAnsi="Times New Roman" w:cs="Times New Roman"/>
                <w:b/>
                <w:bCs/>
                <w:sz w:val="24"/>
                <w:szCs w:val="24"/>
              </w:rPr>
            </w:pPr>
          </w:p>
        </w:tc>
        <w:tc>
          <w:tcPr>
            <w:tcW w:w="5103"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ЦӀерметдош (йукъара кхетам). Йаххьийн цӀерметдешнаш а, къамелехь царах пайдаэцар а. Текстехь цхьана дешан ца оьшу йух-йуха далор дӀадаккхархьама, йаххьийн цӀерметдешнех пайдаэцар.</w:t>
            </w:r>
          </w:p>
        </w:tc>
        <w:tc>
          <w:tcPr>
            <w:tcW w:w="7654" w:type="dxa"/>
            <w:tcBorders>
              <w:top w:val="single" w:sz="4" w:space="0" w:color="auto"/>
              <w:left w:val="single" w:sz="4" w:space="0" w:color="auto"/>
              <w:bottom w:val="nil"/>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Текстехь цӀерметдешнийн гӀуллакхна тӀехь тергам.</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Практикин болх: текстехь йух-йуха далийна цӀердешнаш догӀучу йаххьийн цӀерметдешнашца хийцарехула, текст нисйар.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Тобанашкахь болх: текстехь цӀерметдешнех пайдаэцар догӀуш хилар къастор, цӀерметдешнех пайдаэцар  дика  нисцадаларехула долу къамелан гӀалаташ гучудахар.</w:t>
            </w:r>
          </w:p>
        </w:tc>
      </w:tr>
      <w:tr w:rsidR="008C09B1" w:rsidRPr="008C09B1" w:rsidTr="00552FB8">
        <w:trPr>
          <w:trHeight w:val="168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8C09B1" w:rsidRPr="008C09B1" w:rsidRDefault="008C09B1" w:rsidP="008C09B1">
            <w:pPr>
              <w:suppressAutoHyphens/>
              <w:spacing w:after="0" w:line="240" w:lineRule="auto"/>
              <w:rPr>
                <w:rFonts w:ascii="Times New Roman" w:eastAsia="Calibri"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C09B1" w:rsidRPr="008C09B1" w:rsidRDefault="008C09B1" w:rsidP="008C09B1">
            <w:pPr>
              <w:suppressAutoHyphens/>
              <w:spacing w:after="0" w:line="240" w:lineRule="auto"/>
              <w:rPr>
                <w:rFonts w:ascii="Times New Roman" w:eastAsia="Calibri" w:hAnsi="Times New Roman" w:cs="Times New Roman"/>
                <w:b/>
                <w:bCs/>
                <w:sz w:val="24"/>
                <w:szCs w:val="24"/>
              </w:rPr>
            </w:pPr>
          </w:p>
        </w:tc>
        <w:tc>
          <w:tcPr>
            <w:tcW w:w="5103"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Хандош: йукъара маьӀна, хаттарш, къамелехь пайдаэцар. Хандешан билгалза кеп. Хандешан карара, йахана, йогӀу хан.</w:t>
            </w:r>
          </w:p>
        </w:tc>
        <w:tc>
          <w:tcPr>
            <w:tcW w:w="7654" w:type="dxa"/>
            <w:tcBorders>
              <w:top w:val="nil"/>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Практикин болх: шеца хандешнаш хиларна текстана анализ йар.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Ловзаран кепехь шардар: «Совнаха дош караде (хандешан билгалзачу кепара дешнаш)».</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Шимма цхьаьна бен болх: хандешнаш хенашца тобанашка дерзор.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Кхоллараллин болх: хандешан хан а хуьйцуш, текст хийцар.</w:t>
            </w:r>
          </w:p>
        </w:tc>
      </w:tr>
      <w:tr w:rsidR="008C09B1" w:rsidRPr="008C09B1" w:rsidTr="00552FB8">
        <w:tc>
          <w:tcPr>
            <w:tcW w:w="568" w:type="dxa"/>
            <w:vMerge/>
            <w:tcBorders>
              <w:top w:val="single" w:sz="4" w:space="0" w:color="auto"/>
              <w:left w:val="single" w:sz="4" w:space="0" w:color="auto"/>
              <w:bottom w:val="single" w:sz="4" w:space="0" w:color="auto"/>
              <w:right w:val="single" w:sz="4" w:space="0" w:color="auto"/>
            </w:tcBorders>
            <w:vAlign w:val="center"/>
            <w:hideMark/>
          </w:tcPr>
          <w:p w:rsidR="008C09B1" w:rsidRPr="008C09B1" w:rsidRDefault="008C09B1" w:rsidP="008C09B1">
            <w:pPr>
              <w:suppressAutoHyphens/>
              <w:spacing w:after="0" w:line="240" w:lineRule="auto"/>
              <w:rPr>
                <w:rFonts w:ascii="Times New Roman" w:eastAsia="Calibri"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C09B1" w:rsidRPr="008C09B1" w:rsidRDefault="008C09B1" w:rsidP="008C09B1">
            <w:pPr>
              <w:suppressAutoHyphens/>
              <w:spacing w:after="0" w:line="240" w:lineRule="auto"/>
              <w:rPr>
                <w:rFonts w:ascii="Times New Roman" w:eastAsia="Calibri" w:hAnsi="Times New Roman" w:cs="Times New Roman"/>
                <w:b/>
                <w:bCs/>
                <w:sz w:val="24"/>
                <w:szCs w:val="24"/>
              </w:rPr>
            </w:pPr>
          </w:p>
        </w:tc>
        <w:tc>
          <w:tcPr>
            <w:tcW w:w="5103"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eastAsia="Calibri" w:hAnsi="Times New Roman" w:cs="Times New Roman"/>
                <w:sz w:val="24"/>
                <w:szCs w:val="24"/>
              </w:rPr>
            </w:pPr>
          </w:p>
        </w:tc>
        <w:tc>
          <w:tcPr>
            <w:tcW w:w="7654"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eastAsia="Calibri" w:hAnsi="Times New Roman" w:cs="Times New Roman"/>
                <w:sz w:val="24"/>
                <w:szCs w:val="24"/>
              </w:rPr>
            </w:pPr>
          </w:p>
        </w:tc>
      </w:tr>
      <w:tr w:rsidR="008C09B1" w:rsidRPr="008C09B1" w:rsidTr="00552FB8">
        <w:trPr>
          <w:trHeight w:val="357"/>
        </w:trPr>
        <w:tc>
          <w:tcPr>
            <w:tcW w:w="568" w:type="dxa"/>
            <w:tcBorders>
              <w:top w:val="single" w:sz="4" w:space="0" w:color="auto"/>
              <w:left w:val="single" w:sz="4" w:space="0" w:color="auto"/>
              <w:bottom w:val="nil"/>
              <w:right w:val="single" w:sz="4" w:space="0" w:color="auto"/>
            </w:tcBorders>
            <w:vAlign w:val="center"/>
          </w:tcPr>
          <w:p w:rsidR="008C09B1" w:rsidRPr="008C09B1" w:rsidRDefault="008C09B1" w:rsidP="008C09B1">
            <w:pPr>
              <w:widowControl w:val="0"/>
              <w:suppressAutoHyphens/>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8C09B1" w:rsidRPr="008C09B1" w:rsidRDefault="008C09B1" w:rsidP="008C09B1">
            <w:pPr>
              <w:widowControl w:val="0"/>
              <w:suppressAutoHyphens/>
              <w:spacing w:after="0" w:line="240" w:lineRule="auto"/>
              <w:rPr>
                <w:rFonts w:ascii="Times New Roman" w:hAnsi="Times New Roman" w:cs="Times New Roman"/>
                <w:b/>
                <w:bCs/>
                <w:sz w:val="24"/>
                <w:szCs w:val="24"/>
              </w:rPr>
            </w:pPr>
          </w:p>
        </w:tc>
        <w:tc>
          <w:tcPr>
            <w:tcW w:w="5103"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ДештӀаьхье (карладаккхар). ДештӀаьхьенаш тӀе, чу, церан дешхьалхенех (тӀе-, чу-) къастар.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p>
        </w:tc>
        <w:tc>
          <w:tcPr>
            <w:tcW w:w="7654"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ДештӀаьхьенашца а, дешхьалхенашца а йолчу предложенешна тӀехь тергам. ДештӀаьхьенийн а, дешхьалхенийн къаьсташ йолчу башхаллех жамӀ дар, Ӏамат тӀехь балийнчу хаамца иза дустар.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Дешаран диалог: «Муьлхачу къамелан дакъошца доттагӀалла леладо дештӀаьхьено?»</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Цхьаьна бен болх: предложенешкахь (атта меттигашкахь) дештӀаьхьенаш а, дешхьалхенаш а йовзар.</w:t>
            </w:r>
          </w:p>
        </w:tc>
      </w:tr>
      <w:tr w:rsidR="008C09B1" w:rsidRPr="008C09B1" w:rsidTr="00552FB8">
        <w:trPr>
          <w:trHeight w:val="357"/>
        </w:trPr>
        <w:tc>
          <w:tcPr>
            <w:tcW w:w="568" w:type="dxa"/>
            <w:tcBorders>
              <w:top w:val="nil"/>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nil"/>
            </w:tcBorders>
          </w:tcPr>
          <w:p w:rsidR="008C09B1" w:rsidRPr="008C09B1" w:rsidRDefault="008C09B1" w:rsidP="008C09B1">
            <w:pPr>
              <w:widowControl w:val="0"/>
              <w:suppressAutoHyphens/>
              <w:spacing w:after="0" w:line="240" w:lineRule="auto"/>
              <w:rPr>
                <w:rFonts w:ascii="Times New Roman" w:hAnsi="Times New Roman" w:cs="Times New Roman"/>
                <w:b/>
                <w:bCs/>
                <w:sz w:val="24"/>
                <w:szCs w:val="24"/>
              </w:rPr>
            </w:pPr>
          </w:p>
        </w:tc>
        <w:tc>
          <w:tcPr>
            <w:tcW w:w="5103" w:type="dxa"/>
            <w:tcBorders>
              <w:top w:val="single" w:sz="4" w:space="0" w:color="auto"/>
              <w:left w:val="nil"/>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Ца, ма дакъалгаш а, церан маьӀна а.</w:t>
            </w:r>
          </w:p>
          <w:p w:rsidR="008C09B1" w:rsidRPr="008C09B1" w:rsidRDefault="008C09B1" w:rsidP="008C09B1">
            <w:pPr>
              <w:widowControl w:val="0"/>
              <w:suppressAutoHyphens/>
              <w:spacing w:after="0" w:line="240" w:lineRule="auto"/>
              <w:rPr>
                <w:rFonts w:ascii="Times New Roman" w:hAnsi="Times New Roman" w:cs="Times New Roman"/>
                <w:sz w:val="24"/>
                <w:szCs w:val="24"/>
                <w:highlight w:val="yellow"/>
              </w:rPr>
            </w:pPr>
          </w:p>
        </w:tc>
        <w:tc>
          <w:tcPr>
            <w:tcW w:w="7654"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Предложенешкахь ца, ма дакъалгашна тӀехь тергам, тергаман жамӀаш кепе далор.</w:t>
            </w:r>
          </w:p>
        </w:tc>
      </w:tr>
      <w:tr w:rsidR="008C09B1" w:rsidRPr="008C09B1" w:rsidTr="00021A60">
        <w:trPr>
          <w:trHeight w:val="7106"/>
        </w:trPr>
        <w:tc>
          <w:tcPr>
            <w:tcW w:w="568"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b/>
                <w:bCs/>
                <w:sz w:val="24"/>
                <w:szCs w:val="24"/>
              </w:rPr>
            </w:pPr>
            <w:r w:rsidRPr="008C09B1">
              <w:rPr>
                <w:rFonts w:ascii="Times New Roman" w:eastAsia="Calibri" w:hAnsi="Times New Roman" w:cs="Times New Roman"/>
                <w:b/>
                <w:bCs/>
                <w:sz w:val="24"/>
                <w:szCs w:val="24"/>
              </w:rPr>
              <w:t>Синтаксис</w:t>
            </w:r>
          </w:p>
          <w:p w:rsidR="008C09B1" w:rsidRPr="008C09B1" w:rsidRDefault="008C09B1" w:rsidP="008C09B1">
            <w:pPr>
              <w:widowControl w:val="0"/>
              <w:suppressAutoHyphens/>
              <w:spacing w:after="0" w:line="240" w:lineRule="auto"/>
              <w:rPr>
                <w:rFonts w:ascii="Times New Roman" w:hAnsi="Times New Roman" w:cs="Times New Roman"/>
                <w:b/>
                <w:bCs/>
                <w:sz w:val="24"/>
                <w:szCs w:val="24"/>
              </w:rPr>
            </w:pPr>
            <w:r w:rsidRPr="008C09B1">
              <w:rPr>
                <w:rFonts w:ascii="Times New Roman" w:eastAsia="Calibri" w:hAnsi="Times New Roman" w:cs="Times New Roman"/>
                <w:b/>
                <w:bCs/>
                <w:sz w:val="24"/>
                <w:szCs w:val="24"/>
              </w:rPr>
              <w:t>(10 сахьт)</w:t>
            </w:r>
          </w:p>
        </w:tc>
        <w:tc>
          <w:tcPr>
            <w:tcW w:w="5103"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Предложени. Дешнийн цхьаьнакхетар. МаьӀнийн (синтаксисан) хаттарийн гӀоьнца предложенехь дешнашна йукъара уьйр билгалйаккхар.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 xml:space="preserve"> Предложенин коьрта меженаш: подлежащи, сказуеми. Предложенин коьртаза меженаш (тайпанашка а ца йоькуш). Йаьржина а, йаржаза а предложенеш.</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Хуттург йоцчу а, а хуттургаца йолчу а предложенин цхьанатайпанчу меженашна тӀехь тергам.</w:t>
            </w:r>
          </w:p>
          <w:p w:rsidR="008C09B1" w:rsidRPr="008C09B1" w:rsidRDefault="008C09B1" w:rsidP="008C09B1">
            <w:pPr>
              <w:widowControl w:val="0"/>
              <w:suppressAutoHyphens/>
              <w:spacing w:after="0" w:line="240" w:lineRule="auto"/>
              <w:rPr>
                <w:rFonts w:ascii="Times New Roman" w:hAnsi="Times New Roman" w:cs="Times New Roman"/>
                <w:sz w:val="24"/>
                <w:szCs w:val="24"/>
              </w:rPr>
            </w:pPr>
          </w:p>
        </w:tc>
        <w:tc>
          <w:tcPr>
            <w:tcW w:w="7654"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Комментари йарехула тӀедиллар кхочушдар: предложенешкара, цхьанна тӀера вукхунна маьӀнийн хаттар хӀотто тарло, шишша дош схьайазде.</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Предложенехь дешнийн уьйрах хьехархочун дийцар.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«Дешнийн цхьаьнакхетар» боху кхетам йукъабалор.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Ша бен болх: маьӀнийн хаттарийн гӀоьнца предложенешкарчу дешнашна йукъара уьйр къастор.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Аларан Ӏалашонехула а, эмоцин иэшарехула а предложенийн кепех долу хаарш карладахарна тӀехьажийна йолу дешаран диалог.</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Дифференциаци йарехула тӀедиллар: предложенешна  классификаци  йархьама билгало къастор.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Шардар: текстехь йеллачу характеристикашца йогӀу предложенеш карор.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Тобанашкахь болх: предложенеш а, церан характеристикаш (аларан Ӏалашо, эмоцин иэшар) а цхьаьнайалор.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Ша бен болх: текстера дийцаран, хаттаран, тӀедожоран предложенеш схьайазйар.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Шимма цхьаьна бен болх: предложенийн классификаци кхочушйар.                                                                              Йукъахь предложенин коьрта меженаш билгалйахаран алгоритм хӀоттор.                                                                                                           Подлежащеш а, сказуемеш а карорехула шардарш.                                         Хуттург а йолчу а, хуттург йоцчу а цхьаьнатайпанарчу меженашца йолчу предложенешна тӀехь тергам.</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Текстехь цхьанатайпанчу меженашца йолу предложенеш карорна, комментари йарехула тӀедиллар кхочушдар.</w:t>
            </w:r>
          </w:p>
        </w:tc>
      </w:tr>
      <w:tr w:rsidR="008C09B1" w:rsidRPr="008C09B1" w:rsidTr="00552FB8">
        <w:tc>
          <w:tcPr>
            <w:tcW w:w="568"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eastAsia="Calibri" w:hAnsi="Times New Roman" w:cs="Times New Roman"/>
                <w:b/>
                <w:bCs/>
                <w:sz w:val="24"/>
                <w:szCs w:val="24"/>
              </w:rPr>
            </w:pPr>
          </w:p>
        </w:tc>
        <w:tc>
          <w:tcPr>
            <w:tcW w:w="5103"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eastAsia="Calibri" w:hAnsi="Times New Roman" w:cs="Times New Roman"/>
                <w:sz w:val="24"/>
                <w:szCs w:val="24"/>
              </w:rPr>
            </w:pPr>
          </w:p>
        </w:tc>
        <w:tc>
          <w:tcPr>
            <w:tcW w:w="7654"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Шимма цхьаьна бен болх: предложенин цхьанатайпанчу меженийн могӀа чекхбаккхар.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Кхоллараллин тӀедиллар: цхьанатайпанчу меженашца йолу предложенеш хӀиттор.</w:t>
            </w:r>
          </w:p>
          <w:p w:rsidR="008C09B1" w:rsidRPr="008C09B1" w:rsidRDefault="008C09B1" w:rsidP="008C09B1">
            <w:pPr>
              <w:widowControl w:val="0"/>
              <w:suppressAutoHyphens/>
              <w:spacing w:after="0" w:line="240" w:lineRule="auto"/>
              <w:rPr>
                <w:rFonts w:ascii="Times New Roman" w:eastAsia="Calibri" w:hAnsi="Times New Roman" w:cs="Times New Roman"/>
                <w:sz w:val="24"/>
                <w:szCs w:val="24"/>
              </w:rPr>
            </w:pPr>
            <w:r w:rsidRPr="008C09B1">
              <w:rPr>
                <w:rFonts w:ascii="Times New Roman" w:eastAsia="Calibri" w:hAnsi="Times New Roman" w:cs="Times New Roman"/>
                <w:sz w:val="24"/>
                <w:szCs w:val="24"/>
              </w:rPr>
              <w:t>Предложенешна тӀехь тергам: «йаьржина», «йаржаза предложенеш» кхетамаш йукъабалор.</w:t>
            </w:r>
          </w:p>
        </w:tc>
      </w:tr>
      <w:tr w:rsidR="008C09B1" w:rsidRPr="008C09B1" w:rsidTr="00552FB8">
        <w:trPr>
          <w:trHeight w:val="8025"/>
        </w:trPr>
        <w:tc>
          <w:tcPr>
            <w:tcW w:w="568"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7.</w:t>
            </w:r>
          </w:p>
        </w:tc>
        <w:tc>
          <w:tcPr>
            <w:tcW w:w="2126"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b/>
                <w:bCs/>
                <w:sz w:val="24"/>
                <w:szCs w:val="24"/>
              </w:rPr>
            </w:pPr>
            <w:r w:rsidRPr="008C09B1">
              <w:rPr>
                <w:rFonts w:ascii="Times New Roman" w:eastAsia="Calibri" w:hAnsi="Times New Roman" w:cs="Times New Roman"/>
                <w:b/>
                <w:bCs/>
                <w:sz w:val="24"/>
                <w:szCs w:val="24"/>
              </w:rPr>
              <w:t>Орфографи а, пунктуаци а</w:t>
            </w:r>
          </w:p>
          <w:p w:rsidR="008C09B1" w:rsidRPr="008C09B1" w:rsidRDefault="008C09B1" w:rsidP="008C09B1">
            <w:pPr>
              <w:widowControl w:val="0"/>
              <w:suppressAutoHyphens/>
              <w:spacing w:after="0" w:line="240" w:lineRule="auto"/>
              <w:rPr>
                <w:rFonts w:ascii="Times New Roman" w:hAnsi="Times New Roman" w:cs="Times New Roman"/>
                <w:b/>
                <w:bCs/>
                <w:sz w:val="24"/>
                <w:szCs w:val="24"/>
              </w:rPr>
            </w:pPr>
            <w:r w:rsidRPr="008C09B1">
              <w:rPr>
                <w:rFonts w:ascii="Times New Roman" w:eastAsia="Calibri" w:hAnsi="Times New Roman" w:cs="Times New Roman"/>
                <w:b/>
                <w:bCs/>
                <w:sz w:val="24"/>
                <w:szCs w:val="24"/>
              </w:rPr>
              <w:t>(21 сахьт)</w:t>
            </w:r>
          </w:p>
        </w:tc>
        <w:tc>
          <w:tcPr>
            <w:tcW w:w="5103"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Орфографин син иралла нийсайаздаран гӀалат дан тарлун меттигах кхетар санна; ша хӀоттийна а, билгалйаьхна а тексташ талларехь таллам а, ша шена таллам а (карладаккхар а, нийсайаздаран керлачу коьчалехь пайдаэцар а).</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Нийсайаздаран (орфографин) дошамах дешан нийсайаздар къастош (нисдеш) пайдаэцар.</w:t>
            </w:r>
          </w:p>
          <w:p w:rsidR="008C09B1" w:rsidRPr="008C09B1" w:rsidRDefault="008C09B1" w:rsidP="008C09B1">
            <w:pPr>
              <w:widowControl w:val="0"/>
              <w:suppressAutoHyphens/>
              <w:spacing w:after="0" w:line="240" w:lineRule="auto"/>
              <w:ind w:firstLine="708"/>
              <w:jc w:val="both"/>
              <w:rPr>
                <w:rFonts w:ascii="Times New Roman" w:hAnsi="Times New Roman" w:cs="Times New Roman"/>
                <w:sz w:val="24"/>
                <w:szCs w:val="24"/>
              </w:rPr>
            </w:pPr>
            <w:r w:rsidRPr="008C09B1">
              <w:rPr>
                <w:rFonts w:ascii="Times New Roman" w:eastAsia="Calibri" w:hAnsi="Times New Roman" w:cs="Times New Roman"/>
                <w:sz w:val="24"/>
                <w:szCs w:val="24"/>
              </w:rPr>
              <w:t xml:space="preserve">Нийсайаздаран бакъонаш а, царах пайдаэцар а: долахь цӀерашкахь (фамилеш, цӀераш, дайн цӀераш, дийнатийн цӀераш, меттигийн цӀераш, говзарийн,  журналийн, газетийн… цӀераш) а, йукъарчу цӀерашкахь  я, яь, ю, юь, е элпийн нийсайаздар  (карладаккхар а, тӀечӀагдар а); йеха а, йоца а иэ, уо дифтонгийн нийсайазйар; чаккхенгахь -г, -к элпаш долчу цӀердешнашкахь  а йа и элп йаздар; дешан чаккхенгахь шала мукъаза элпаш йаздар (дитт, мотт, балл…); нохчийн меттан шатайпа мукъаза элпаш нийсайаздар  (ккх, ккъ, чкӀ,..); дешан чаккхенгахь  н элп йаздар; дештӀаьхьенаш йаххьийн цӀерметдешнашца къаьстина йазйар; дакъалгаш ца, ма хандешнашца къаьстина йаздар;  й, ъ, ь элпашца долу дешнаш сехьадахар; шала мукъазчу элпашца (лл, тт, сс…) долу дешнаш сехьадахар; шалхачу шала мукъазчу элпашца (ккх, ткъ, чкъ…) долу дешнаш сехьадахар; цӀердешнийн дукхаллин терахьан чаккхе; дештӀаьхьенийн нийсайазйар;  </w:t>
            </w:r>
            <w:r w:rsidRPr="008C09B1">
              <w:rPr>
                <w:rFonts w:ascii="Times New Roman" w:eastAsia="Calibri" w:hAnsi="Times New Roman" w:cs="Times New Roman"/>
                <w:i/>
                <w:sz w:val="24"/>
                <w:szCs w:val="24"/>
              </w:rPr>
              <w:t xml:space="preserve">ца, ма, </w:t>
            </w:r>
            <w:r w:rsidRPr="008C09B1">
              <w:rPr>
                <w:rFonts w:ascii="Times New Roman" w:eastAsia="Calibri" w:hAnsi="Times New Roman" w:cs="Times New Roman"/>
                <w:iCs/>
                <w:sz w:val="24"/>
                <w:szCs w:val="24"/>
              </w:rPr>
              <w:t>дакъалгашца</w:t>
            </w:r>
            <w:r w:rsidRPr="008C09B1">
              <w:rPr>
                <w:rFonts w:ascii="Times New Roman" w:eastAsia="Calibri" w:hAnsi="Times New Roman" w:cs="Times New Roman"/>
                <w:i/>
                <w:sz w:val="24"/>
                <w:szCs w:val="24"/>
              </w:rPr>
              <w:t xml:space="preserve"> </w:t>
            </w:r>
            <w:r w:rsidRPr="008C09B1">
              <w:rPr>
                <w:rFonts w:ascii="Times New Roman" w:eastAsia="Calibri" w:hAnsi="Times New Roman" w:cs="Times New Roman"/>
                <w:sz w:val="24"/>
                <w:szCs w:val="24"/>
              </w:rPr>
              <w:t xml:space="preserve"> дешхьалхенийн цхьаьна а,</w:t>
            </w:r>
          </w:p>
        </w:tc>
        <w:tc>
          <w:tcPr>
            <w:tcW w:w="7654"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Дешаран диалог: «Нийсайаздаран хьесап кхочушдарехь шен дарийн план муха хӀотто йеза?», диалоган жамӀехь Ӏамийна бакъонаш талларехь дарийн хьал-тӀаьхьалла карлайаккхар.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ХӀокху классехь Ӏамочу нийсайаздаран бакъонех пайдаэцаран алгоритмийн моделаш хӀиттор, хӀиттийнчу алгоритмех пайдаэцар.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Тобанашкахь болх: дешнаш Ӏамийнчу бакъонашца (масала, чаккхенгахь -г, -к долу цӀердешнаш) тобанашкахь цхьаьнатохар.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Шимма цхьаьна бен болх: нийсайаздаран гӀалатан (масала, нохчийн меттан шала шалха элпаш йаздар (</w:t>
            </w:r>
            <w:r w:rsidRPr="008C09B1">
              <w:rPr>
                <w:rFonts w:ascii="Times New Roman" w:eastAsia="Calibri" w:hAnsi="Times New Roman" w:cs="Times New Roman"/>
                <w:i/>
                <w:sz w:val="24"/>
                <w:szCs w:val="24"/>
              </w:rPr>
              <w:t>ккх, ккъ, цкъ.)</w:t>
            </w:r>
            <w:r w:rsidRPr="008C09B1">
              <w:rPr>
                <w:rFonts w:ascii="Times New Roman" w:eastAsia="Calibri" w:hAnsi="Times New Roman" w:cs="Times New Roman"/>
                <w:sz w:val="24"/>
                <w:szCs w:val="24"/>
              </w:rPr>
              <w:t>) тайпане хьаьжжина, дешнаш тобанашкахь цхьаьнатохар.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Текстана, билгалйинчу бакъонца догӀу дешнаш чулацамехь хиларна, комментари а йеш, анализ йар.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Билгалйолчу бакъонна долу дешнаш йукъа а далош, предложенийн моделаш хӀиттор.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Таллам кхиорна шардар: нийсайаздаран гӀалаташ карор.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Нийсайаздаран хьесап кхочушдаран шен жамӀан мах хадор, тексташ схьайазйарехь а, олуш дӀайазйарехь а гӀалаташ иэшорхьама, хьехархочун гӀоьнца шен дараш нисдар (корректировка).</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Проектан тӀедиллар: халачу дешнийн (йаздар ма-аьлла дагахь ца лаьттачеран а, дӀайазйарехь даим а шеконаш кхоллалучеран а,) шен дошам хӀоттор. Нийсайазйаран коьчал тӀечӀагӀйан шардарш харжарехь, шен таронийн мах хадор харжа хьал кхоллар.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Кхин тӀе хааман хьостанех пайдаэцар оьшу проблемни хьал: нийсайаздаран дошамца дешнийн йаздар нисдар (цу йукъахь электронни носитель тӀехь йерш).</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Проектан тӀедиллар: билгалйинчу бакъонашна максимале барамехь дешнаш йукъа а далош, шен тексташ кхоллар.</w:t>
            </w:r>
          </w:p>
        </w:tc>
      </w:tr>
      <w:tr w:rsidR="008C09B1" w:rsidRPr="008C09B1" w:rsidTr="00552FB8">
        <w:tc>
          <w:tcPr>
            <w:tcW w:w="568"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eastAsia="Calibri" w:hAnsi="Times New Roman" w:cs="Times New Roman"/>
                <w:b/>
                <w:bCs/>
                <w:sz w:val="24"/>
                <w:szCs w:val="24"/>
              </w:rPr>
            </w:pPr>
          </w:p>
        </w:tc>
        <w:tc>
          <w:tcPr>
            <w:tcW w:w="5103"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ind w:firstLine="708"/>
              <w:jc w:val="both"/>
              <w:rPr>
                <w:rFonts w:ascii="Times New Roman" w:hAnsi="Times New Roman" w:cs="Times New Roman"/>
                <w:sz w:val="24"/>
                <w:szCs w:val="24"/>
              </w:rPr>
            </w:pPr>
            <w:r w:rsidRPr="008C09B1">
              <w:rPr>
                <w:rFonts w:ascii="Times New Roman" w:eastAsia="Calibri" w:hAnsi="Times New Roman" w:cs="Times New Roman"/>
                <w:sz w:val="24"/>
                <w:szCs w:val="24"/>
              </w:rPr>
              <w:t xml:space="preserve"> къаьстина а йазйар.</w:t>
            </w:r>
          </w:p>
          <w:p w:rsidR="008C09B1" w:rsidRPr="008C09B1" w:rsidRDefault="008C09B1" w:rsidP="008C09B1">
            <w:pPr>
              <w:widowControl w:val="0"/>
              <w:suppressAutoHyphens/>
              <w:spacing w:after="0" w:line="240" w:lineRule="auto"/>
              <w:rPr>
                <w:rFonts w:ascii="Times New Roman" w:eastAsia="Calibri" w:hAnsi="Times New Roman" w:cs="Times New Roman"/>
                <w:sz w:val="24"/>
                <w:szCs w:val="24"/>
              </w:rPr>
            </w:pPr>
          </w:p>
        </w:tc>
        <w:tc>
          <w:tcPr>
            <w:tcW w:w="7654"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eastAsia="Calibri" w:hAnsi="Times New Roman" w:cs="Times New Roman"/>
                <w:sz w:val="24"/>
                <w:szCs w:val="24"/>
              </w:rPr>
            </w:pPr>
            <w:r w:rsidRPr="008C09B1">
              <w:rPr>
                <w:rFonts w:ascii="Times New Roman" w:eastAsia="Calibri" w:hAnsi="Times New Roman" w:cs="Times New Roman"/>
                <w:sz w:val="24"/>
                <w:szCs w:val="24"/>
              </w:rPr>
              <w:t>Проектан тӀедиллар: билгалйинчу бакъонна шен дешнийн диктанташ хӀиттор.</w:t>
            </w:r>
          </w:p>
        </w:tc>
      </w:tr>
      <w:tr w:rsidR="008C09B1" w:rsidRPr="008C09B1" w:rsidTr="00552FB8">
        <w:trPr>
          <w:trHeight w:val="8364"/>
        </w:trPr>
        <w:tc>
          <w:tcPr>
            <w:tcW w:w="568"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8.</w:t>
            </w:r>
          </w:p>
        </w:tc>
        <w:tc>
          <w:tcPr>
            <w:tcW w:w="2126"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b/>
                <w:bCs/>
                <w:sz w:val="24"/>
                <w:szCs w:val="24"/>
              </w:rPr>
            </w:pPr>
            <w:r w:rsidRPr="008C09B1">
              <w:rPr>
                <w:rFonts w:ascii="Times New Roman" w:eastAsia="Calibri" w:hAnsi="Times New Roman" w:cs="Times New Roman"/>
                <w:b/>
                <w:bCs/>
                <w:sz w:val="24"/>
                <w:szCs w:val="24"/>
              </w:rPr>
              <w:t>Къамел кхиор</w:t>
            </w:r>
          </w:p>
          <w:p w:rsidR="008C09B1" w:rsidRPr="008C09B1" w:rsidRDefault="008C09B1" w:rsidP="008C09B1">
            <w:pPr>
              <w:widowControl w:val="0"/>
              <w:suppressAutoHyphens/>
              <w:spacing w:after="0" w:line="240" w:lineRule="auto"/>
              <w:rPr>
                <w:rFonts w:ascii="Times New Roman" w:hAnsi="Times New Roman" w:cs="Times New Roman"/>
                <w:b/>
                <w:bCs/>
                <w:sz w:val="24"/>
                <w:szCs w:val="24"/>
              </w:rPr>
            </w:pPr>
            <w:r w:rsidRPr="008C09B1">
              <w:rPr>
                <w:rFonts w:ascii="Times New Roman" w:eastAsia="Calibri" w:hAnsi="Times New Roman" w:cs="Times New Roman"/>
                <w:b/>
                <w:bCs/>
                <w:sz w:val="24"/>
                <w:szCs w:val="24"/>
              </w:rPr>
              <w:t>(16 сахьт)</w:t>
            </w:r>
          </w:p>
        </w:tc>
        <w:tc>
          <w:tcPr>
            <w:tcW w:w="5103"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Къамелан этикетан норманаш: барта а, йозанан а кхайкхар, дехар дар, бехк цабиллар дехар, баркалла алар, духатохар, и.д.кх. Дешаран а, Ӏер-дахаран а тӀекеренан хьелашкахь къамелан этикетан норманаш а, нийсааларан (орфоэпин) норманаш а ларйар. Диалогехь а, дискуссехь а шена хетарг кепе дало, тӀечӀагӀдан; барт бан а, цхьаьна гӀуллакхдарехь йукъарчу сацамна тӀетан а; шимма цхьаьна, тобанашца болх кхочушбеш, дарашна тӀехь таллам (контроль) бан (барта уьйр йан) гӀо ден къамелан гӀирсаш.</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Нохчийн мотт ца хуучу нахаца тӀекере лелоран хьелашкахь къамелан этикетан башхаллаш.</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 xml:space="preserve"> Текстан план. Текстан план хӀоттор, йеллачу планаца текст йазйар.  Йаххьийн цӀерметдешнийн, синонимийн, хуттургийн гӀоьнца текстехь предложенийн уьйр. Текстехь коьрта дешнаш.</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Текстийн тайпанаш (дийцар, суртхӀоттор, ойлайар) къастор (билгалдахар) а, билгалйинчу кепан шен тексташ кхоллар а.</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Кехатан, дӀакхайкхоран (объявленин) жанр.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Массара цхьаьна йа ша хӀоттийнчу планаца текст схьайийцар.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Талламан, довзийтаран йешар.</w:t>
            </w:r>
          </w:p>
        </w:tc>
        <w:tc>
          <w:tcPr>
            <w:tcW w:w="7654" w:type="dxa"/>
            <w:tcBorders>
              <w:top w:val="single" w:sz="4" w:space="0" w:color="auto"/>
              <w:left w:val="single" w:sz="4" w:space="0" w:color="auto"/>
              <w:bottom w:val="single" w:sz="4" w:space="0" w:color="auto"/>
              <w:right w:val="single" w:sz="4" w:space="0" w:color="auto"/>
            </w:tcBorders>
            <w:hideMark/>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Дешаран диалог: «Муха къаьста текстан тема а, текстан коьрта ойла а? Муха къасто йеза текстан тема?  Текстан коьрта ойла муха къасто йеза?».</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Йеллачу текстийн тема а, коьрта ойла а къасторехь комментари йарехула тӀедиллар кхочушдар.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Дифференциаци йарехула тӀедиллар: текстан тема а, коьрта ойла а къасторехь гӀалаташ карор.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Практикин болх: предложенийн къепе талхийнчу текстийн анализ а, нисйар (корректировка) а.</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Практикин болх: текстехь маьӀнийн йукъахдитарш карор.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Цхьаьна текстан план хӀоттор.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Шимма цхьаьна бен болх: билгалйинчу текстан план хӀоттор.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Тайп-тайпанчу тайпанан (дийцар, суртхӀоттор, ойлайар) цхьана темина йолчу кхаа текстана тӀехь тергам, текстийн хӀора тайпанан башхаллех жамӀийн кепаш йалор. Кхочушбинчу тергаман жамӀаш «Текстийн кхо тайпа» цӀе йолу таблица хӀотторехь цхьаьнадалор, таблицехь гойту тексташ йустаран хӀара параметраш: «Текст кхолларан Ӏалашо», «Текст хӀотторан башхаллаш», «Меттан гӀирсийн башхаллаш».</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Тобанашкахь болх: хӀора билгалдинчу хьолаца уггар догӀу текстан тайпа харжар («Текстийн кхо тайпа» цӀе йолчу таблицина тӀе а тевжаш).</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Кхоллараллин тӀедиллар: тайп-тайпанчу тайпанийн барта а, йозанан кепахь а тексташ (суртхӀоттор, ойлайар, дийцар) хӀиттор (кхоллар).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Практикин болх: хӀоттийнчу коммуникативни хьесапе хьаьжжина, къамелан алар хӀоттор.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ТӀекере кхочушйечу хенахь шен къамелан культурин (оьздангаллин) ша шен мах хадор.</w:t>
            </w:r>
          </w:p>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Кхоллараллин белхаш: къамелан этикетан норманех пайда а оьцуш, шайца кхайкхар, дехар дар, бехк цабиллар дехар, баркалла алар, духатохар долу йаккхий йоцу барта а, йозанан а тексташ кхоллар.</w:t>
            </w:r>
          </w:p>
        </w:tc>
      </w:tr>
      <w:tr w:rsidR="008C09B1" w:rsidRPr="008C09B1" w:rsidTr="00552FB8">
        <w:trPr>
          <w:trHeight w:val="1121"/>
        </w:trPr>
        <w:tc>
          <w:tcPr>
            <w:tcW w:w="568"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eastAsia="Calibri" w:hAnsi="Times New Roman" w:cs="Times New Roman"/>
                <w:b/>
                <w:bCs/>
                <w:sz w:val="24"/>
                <w:szCs w:val="24"/>
              </w:rPr>
            </w:pPr>
          </w:p>
        </w:tc>
        <w:tc>
          <w:tcPr>
            <w:tcW w:w="5103"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eastAsia="Calibri" w:hAnsi="Times New Roman" w:cs="Times New Roman"/>
                <w:sz w:val="24"/>
                <w:szCs w:val="24"/>
              </w:rPr>
            </w:pPr>
          </w:p>
        </w:tc>
        <w:tc>
          <w:tcPr>
            <w:tcW w:w="7654" w:type="dxa"/>
            <w:tcBorders>
              <w:top w:val="single" w:sz="4" w:space="0" w:color="auto"/>
              <w:left w:val="single" w:sz="4" w:space="0" w:color="auto"/>
              <w:bottom w:val="single" w:sz="4" w:space="0" w:color="auto"/>
              <w:right w:val="single" w:sz="4" w:space="0" w:color="auto"/>
            </w:tcBorders>
          </w:tcPr>
          <w:p w:rsidR="008C09B1" w:rsidRPr="008C09B1" w:rsidRDefault="008C09B1" w:rsidP="008C09B1">
            <w:pPr>
              <w:widowControl w:val="0"/>
              <w:suppressAutoHyphens/>
              <w:spacing w:after="0" w:line="240" w:lineRule="auto"/>
              <w:rPr>
                <w:rFonts w:ascii="Times New Roman" w:hAnsi="Times New Roman" w:cs="Times New Roman"/>
                <w:sz w:val="24"/>
                <w:szCs w:val="24"/>
              </w:rPr>
            </w:pPr>
            <w:r w:rsidRPr="008C09B1">
              <w:rPr>
                <w:rFonts w:ascii="Times New Roman" w:eastAsia="Calibri" w:hAnsi="Times New Roman" w:cs="Times New Roman"/>
                <w:sz w:val="24"/>
                <w:szCs w:val="24"/>
              </w:rPr>
              <w:t>Къамелан тренинг: тобанан белхан, бинчу тергаман, кхочушбинчу мини-талламан, проектан тӀедилларан жамӀех доккху доцу къамел дар кечдар.</w:t>
            </w:r>
          </w:p>
          <w:p w:rsidR="008C09B1" w:rsidRPr="008C09B1" w:rsidRDefault="008C09B1" w:rsidP="008C09B1">
            <w:pPr>
              <w:widowControl w:val="0"/>
              <w:suppressAutoHyphens/>
              <w:spacing w:after="0" w:line="240" w:lineRule="auto"/>
              <w:rPr>
                <w:rFonts w:ascii="Times New Roman" w:eastAsia="Calibri" w:hAnsi="Times New Roman" w:cs="Times New Roman"/>
                <w:sz w:val="24"/>
                <w:szCs w:val="24"/>
              </w:rPr>
            </w:pPr>
          </w:p>
        </w:tc>
      </w:tr>
      <w:tr w:rsidR="008C09B1" w:rsidRPr="008C09B1" w:rsidTr="00552FB8">
        <w:tc>
          <w:tcPr>
            <w:tcW w:w="15451" w:type="dxa"/>
            <w:gridSpan w:val="4"/>
          </w:tcPr>
          <w:p w:rsidR="008C09B1" w:rsidRDefault="008C09B1" w:rsidP="008C09B1">
            <w:pPr>
              <w:widowControl w:val="0"/>
              <w:suppressAutoHyphens/>
              <w:spacing w:after="0" w:line="240" w:lineRule="auto"/>
              <w:rPr>
                <w:rFonts w:ascii="Times New Roman" w:hAnsi="Times New Roman" w:cs="Times New Roman"/>
                <w:b/>
                <w:sz w:val="24"/>
                <w:szCs w:val="24"/>
              </w:rPr>
            </w:pPr>
          </w:p>
          <w:p w:rsidR="00552FB8" w:rsidRDefault="00552FB8" w:rsidP="008C09B1">
            <w:pPr>
              <w:widowControl w:val="0"/>
              <w:suppressAutoHyphens/>
              <w:spacing w:after="0" w:line="240" w:lineRule="auto"/>
              <w:rPr>
                <w:rFonts w:ascii="Times New Roman" w:hAnsi="Times New Roman" w:cs="Times New Roman"/>
                <w:b/>
                <w:sz w:val="24"/>
                <w:szCs w:val="24"/>
              </w:rPr>
            </w:pPr>
          </w:p>
          <w:p w:rsidR="00552FB8" w:rsidRDefault="00552FB8" w:rsidP="008C09B1">
            <w:pPr>
              <w:widowControl w:val="0"/>
              <w:suppressAutoHyphens/>
              <w:spacing w:after="0" w:line="240" w:lineRule="auto"/>
              <w:rPr>
                <w:rFonts w:ascii="Times New Roman" w:hAnsi="Times New Roman" w:cs="Times New Roman"/>
                <w:b/>
                <w:sz w:val="24"/>
                <w:szCs w:val="24"/>
              </w:rPr>
            </w:pPr>
          </w:p>
          <w:p w:rsidR="00552FB8" w:rsidRPr="008C09B1" w:rsidRDefault="00552FB8" w:rsidP="008C09B1">
            <w:pPr>
              <w:widowControl w:val="0"/>
              <w:suppressAutoHyphens/>
              <w:spacing w:after="0" w:line="240" w:lineRule="auto"/>
              <w:rPr>
                <w:rFonts w:ascii="Times New Roman" w:hAnsi="Times New Roman" w:cs="Times New Roman"/>
                <w:b/>
                <w:sz w:val="24"/>
                <w:szCs w:val="24"/>
              </w:rPr>
            </w:pPr>
          </w:p>
          <w:p w:rsidR="008C09B1" w:rsidRPr="008C09B1" w:rsidRDefault="008C09B1" w:rsidP="008C09B1">
            <w:pPr>
              <w:widowControl w:val="0"/>
              <w:suppressAutoHyphens/>
              <w:spacing w:after="0" w:line="240" w:lineRule="auto"/>
              <w:rPr>
                <w:rFonts w:ascii="Times New Roman" w:hAnsi="Times New Roman" w:cs="Times New Roman"/>
                <w:b/>
                <w:sz w:val="24"/>
                <w:szCs w:val="24"/>
              </w:rPr>
            </w:pPr>
          </w:p>
        </w:tc>
      </w:tr>
    </w:tbl>
    <w:p w:rsidR="00552FB8" w:rsidRPr="00021A60" w:rsidRDefault="00021A60" w:rsidP="00021A60">
      <w:pPr>
        <w:autoSpaceDE w:val="0"/>
        <w:autoSpaceDN w:val="0"/>
        <w:spacing w:after="258" w:line="233" w:lineRule="auto"/>
        <w:rPr>
          <w:rFonts w:ascii="Cambria" w:eastAsia="MS Mincho" w:hAnsi="Cambria" w:cs="Times New Roman"/>
        </w:rPr>
      </w:pPr>
      <w:r>
        <w:rPr>
          <w:rFonts w:ascii="Times New Roman" w:eastAsia="Times New Roman" w:hAnsi="Times New Roman" w:cs="Times New Roman"/>
          <w:b/>
          <w:color w:val="000000"/>
          <w:w w:val="101"/>
          <w:sz w:val="19"/>
        </w:rPr>
        <w:t xml:space="preserve">             </w:t>
      </w:r>
      <w:r w:rsidRPr="00A5013B">
        <w:rPr>
          <w:rFonts w:ascii="Times New Roman" w:eastAsia="Times New Roman" w:hAnsi="Times New Roman" w:cs="Times New Roman"/>
          <w:b/>
          <w:color w:val="000000"/>
          <w:w w:val="101"/>
          <w:sz w:val="19"/>
          <w:lang w:val="en-US"/>
        </w:rPr>
        <w:t>ТЕМАТИКИН ПЛАНИРОВАНИ</w:t>
      </w:r>
      <w:r>
        <w:rPr>
          <w:rFonts w:ascii="Times New Roman" w:eastAsia="Times New Roman" w:hAnsi="Times New Roman" w:cs="Times New Roman"/>
          <w:b/>
          <w:color w:val="000000"/>
          <w:w w:val="101"/>
          <w:sz w:val="19"/>
        </w:rPr>
        <w:t xml:space="preserve"> 4класс</w:t>
      </w:r>
    </w:p>
    <w:tbl>
      <w:tblPr>
        <w:tblStyle w:val="39"/>
        <w:tblW w:w="15417" w:type="dxa"/>
        <w:tblInd w:w="562" w:type="dxa"/>
        <w:tblLayout w:type="fixed"/>
        <w:tblLook w:val="04A0" w:firstRow="1" w:lastRow="0" w:firstColumn="1" w:lastColumn="0" w:noHBand="0" w:noVBand="1"/>
      </w:tblPr>
      <w:tblGrid>
        <w:gridCol w:w="675"/>
        <w:gridCol w:w="2127"/>
        <w:gridCol w:w="4536"/>
        <w:gridCol w:w="8079"/>
      </w:tblGrid>
      <w:tr w:rsidR="00552FB8" w:rsidRPr="00552FB8" w:rsidTr="00552FB8">
        <w:trPr>
          <w:trHeight w:val="645"/>
        </w:trPr>
        <w:tc>
          <w:tcPr>
            <w:tcW w:w="675" w:type="dxa"/>
          </w:tcPr>
          <w:p w:rsidR="00552FB8" w:rsidRPr="00552FB8" w:rsidRDefault="00552FB8" w:rsidP="00552FB8">
            <w:pPr>
              <w:rPr>
                <w:rFonts w:ascii="Times New Roman" w:eastAsia="Times New Roman" w:hAnsi="Times New Roman" w:cs="Times New Roman"/>
                <w:b/>
                <w:sz w:val="24"/>
                <w:szCs w:val="24"/>
              </w:rPr>
            </w:pPr>
            <w:r w:rsidRPr="00552FB8">
              <w:rPr>
                <w:rFonts w:ascii="Times New Roman" w:eastAsia="Times New Roman" w:hAnsi="Times New Roman" w:cs="Times New Roman"/>
                <w:b/>
                <w:spacing w:val="-10"/>
                <w:sz w:val="24"/>
                <w:szCs w:val="24"/>
              </w:rPr>
              <w:t xml:space="preserve">№ </w:t>
            </w:r>
            <w:r w:rsidRPr="00552FB8">
              <w:rPr>
                <w:rFonts w:ascii="Times New Roman" w:eastAsia="Times New Roman" w:hAnsi="Times New Roman" w:cs="Times New Roman"/>
                <w:b/>
                <w:sz w:val="24"/>
                <w:szCs w:val="24"/>
              </w:rPr>
              <w:t>п/п</w:t>
            </w:r>
          </w:p>
        </w:tc>
        <w:tc>
          <w:tcPr>
            <w:tcW w:w="2127" w:type="dxa"/>
          </w:tcPr>
          <w:p w:rsidR="00552FB8" w:rsidRPr="00552FB8" w:rsidRDefault="00552FB8" w:rsidP="00552FB8">
            <w:pPr>
              <w:spacing w:before="158"/>
              <w:ind w:left="664"/>
              <w:rPr>
                <w:rFonts w:ascii="Times New Roman" w:eastAsia="Times New Roman" w:hAnsi="Times New Roman" w:cs="Times New Roman"/>
                <w:b/>
                <w:sz w:val="24"/>
                <w:szCs w:val="24"/>
              </w:rPr>
            </w:pPr>
            <w:r w:rsidRPr="00552FB8">
              <w:rPr>
                <w:rFonts w:ascii="Times New Roman" w:eastAsia="Times New Roman" w:hAnsi="Times New Roman" w:cs="Times New Roman"/>
                <w:b/>
                <w:spacing w:val="-2"/>
                <w:sz w:val="24"/>
                <w:szCs w:val="24"/>
              </w:rPr>
              <w:t>Дакъа</w:t>
            </w:r>
          </w:p>
        </w:tc>
        <w:tc>
          <w:tcPr>
            <w:tcW w:w="4536" w:type="dxa"/>
          </w:tcPr>
          <w:p w:rsidR="00552FB8" w:rsidRPr="00552FB8" w:rsidRDefault="00552FB8" w:rsidP="00552FB8">
            <w:pPr>
              <w:spacing w:after="100" w:afterAutospacing="1"/>
              <w:ind w:left="57" w:right="1361"/>
              <w:jc w:val="center"/>
              <w:rPr>
                <w:rFonts w:ascii="Times New Roman" w:eastAsia="Times New Roman" w:hAnsi="Times New Roman" w:cs="Times New Roman"/>
                <w:b/>
                <w:sz w:val="24"/>
                <w:szCs w:val="24"/>
              </w:rPr>
            </w:pPr>
            <w:r w:rsidRPr="00552FB8">
              <w:rPr>
                <w:rFonts w:ascii="Times New Roman" w:eastAsia="Times New Roman" w:hAnsi="Times New Roman" w:cs="Times New Roman"/>
                <w:b/>
                <w:spacing w:val="-2"/>
                <w:sz w:val="24"/>
                <w:szCs w:val="24"/>
              </w:rPr>
              <w:t>Чулацам</w:t>
            </w:r>
          </w:p>
        </w:tc>
        <w:tc>
          <w:tcPr>
            <w:tcW w:w="8079" w:type="dxa"/>
          </w:tcPr>
          <w:p w:rsidR="00552FB8" w:rsidRPr="00552FB8" w:rsidRDefault="00552FB8" w:rsidP="00552FB8">
            <w:pPr>
              <w:spacing w:line="320" w:lineRule="exact"/>
              <w:ind w:left="103" w:right="174"/>
              <w:rPr>
                <w:rFonts w:ascii="Times New Roman" w:eastAsia="Times New Roman" w:hAnsi="Times New Roman" w:cs="Times New Roman"/>
                <w:b/>
                <w:sz w:val="24"/>
                <w:szCs w:val="24"/>
              </w:rPr>
            </w:pPr>
            <w:r w:rsidRPr="00552FB8">
              <w:rPr>
                <w:rFonts w:ascii="Times New Roman" w:eastAsia="Times New Roman" w:hAnsi="Times New Roman" w:cs="Times New Roman"/>
                <w:b/>
                <w:sz w:val="24"/>
                <w:szCs w:val="24"/>
              </w:rPr>
              <w:t>Ӏамор вовшахтохаран некъаш а, кепаш а. Дешархойн</w:t>
            </w:r>
            <w:r w:rsidRPr="00552FB8">
              <w:rPr>
                <w:rFonts w:ascii="Times New Roman" w:eastAsia="Times New Roman" w:hAnsi="Times New Roman" w:cs="Times New Roman"/>
                <w:b/>
                <w:spacing w:val="-18"/>
                <w:sz w:val="24"/>
                <w:szCs w:val="24"/>
              </w:rPr>
              <w:t xml:space="preserve"> </w:t>
            </w:r>
            <w:r w:rsidRPr="00552FB8">
              <w:rPr>
                <w:rFonts w:ascii="Times New Roman" w:eastAsia="Times New Roman" w:hAnsi="Times New Roman" w:cs="Times New Roman"/>
                <w:b/>
                <w:sz w:val="24"/>
                <w:szCs w:val="24"/>
              </w:rPr>
              <w:t>гӀуллакхдаран</w:t>
            </w:r>
            <w:r w:rsidRPr="00552FB8">
              <w:rPr>
                <w:rFonts w:ascii="Times New Roman" w:eastAsia="Times New Roman" w:hAnsi="Times New Roman" w:cs="Times New Roman"/>
                <w:b/>
                <w:spacing w:val="-17"/>
                <w:sz w:val="24"/>
                <w:szCs w:val="24"/>
              </w:rPr>
              <w:t xml:space="preserve"> </w:t>
            </w:r>
            <w:r w:rsidRPr="00552FB8">
              <w:rPr>
                <w:rFonts w:ascii="Times New Roman" w:eastAsia="Times New Roman" w:hAnsi="Times New Roman" w:cs="Times New Roman"/>
                <w:b/>
                <w:sz w:val="24"/>
                <w:szCs w:val="24"/>
              </w:rPr>
              <w:t>характеристика</w:t>
            </w:r>
          </w:p>
        </w:tc>
      </w:tr>
      <w:tr w:rsidR="00552FB8" w:rsidRPr="00552FB8" w:rsidTr="00552FB8">
        <w:trPr>
          <w:trHeight w:val="4309"/>
        </w:trPr>
        <w:tc>
          <w:tcPr>
            <w:tcW w:w="675" w:type="dxa"/>
          </w:tcPr>
          <w:p w:rsidR="00552FB8" w:rsidRPr="00552FB8" w:rsidRDefault="00552FB8" w:rsidP="00552FB8">
            <w:pPr>
              <w:spacing w:before="1"/>
              <w:ind w:left="105"/>
              <w:rPr>
                <w:rFonts w:ascii="Times New Roman" w:eastAsia="Times New Roman" w:hAnsi="Times New Roman" w:cs="Times New Roman"/>
                <w:sz w:val="24"/>
                <w:szCs w:val="24"/>
              </w:rPr>
            </w:pPr>
            <w:r w:rsidRPr="00552FB8">
              <w:rPr>
                <w:rFonts w:ascii="Times New Roman" w:eastAsia="Times New Roman" w:hAnsi="Times New Roman" w:cs="Times New Roman"/>
                <w:spacing w:val="-5"/>
                <w:sz w:val="24"/>
                <w:szCs w:val="24"/>
              </w:rPr>
              <w:t>1.</w:t>
            </w:r>
          </w:p>
        </w:tc>
        <w:tc>
          <w:tcPr>
            <w:tcW w:w="2127" w:type="dxa"/>
          </w:tcPr>
          <w:p w:rsidR="00552FB8" w:rsidRPr="00552FB8" w:rsidRDefault="00552FB8" w:rsidP="00552FB8">
            <w:pPr>
              <w:spacing w:before="1"/>
              <w:ind w:left="109"/>
              <w:rPr>
                <w:rFonts w:ascii="Times New Roman" w:eastAsia="Times New Roman" w:hAnsi="Times New Roman" w:cs="Times New Roman"/>
                <w:b/>
                <w:sz w:val="24"/>
                <w:szCs w:val="24"/>
              </w:rPr>
            </w:pPr>
            <w:r w:rsidRPr="00552FB8">
              <w:rPr>
                <w:rFonts w:ascii="Times New Roman" w:eastAsia="Times New Roman" w:hAnsi="Times New Roman" w:cs="Times New Roman"/>
                <w:b/>
                <w:sz w:val="24"/>
                <w:szCs w:val="24"/>
              </w:rPr>
              <w:t>Нохчийн</w:t>
            </w:r>
            <w:r w:rsidRPr="00552FB8">
              <w:rPr>
                <w:rFonts w:ascii="Times New Roman" w:eastAsia="Times New Roman" w:hAnsi="Times New Roman" w:cs="Times New Roman"/>
                <w:b/>
                <w:spacing w:val="79"/>
                <w:sz w:val="24"/>
                <w:szCs w:val="24"/>
              </w:rPr>
              <w:t xml:space="preserve"> </w:t>
            </w:r>
            <w:r w:rsidRPr="00552FB8">
              <w:rPr>
                <w:rFonts w:ascii="Times New Roman" w:eastAsia="Times New Roman" w:hAnsi="Times New Roman" w:cs="Times New Roman"/>
                <w:b/>
                <w:sz w:val="24"/>
                <w:szCs w:val="24"/>
              </w:rPr>
              <w:t>маттах болу хаамаш</w:t>
            </w:r>
          </w:p>
          <w:p w:rsidR="00552FB8" w:rsidRPr="00552FB8" w:rsidRDefault="00552FB8" w:rsidP="00552FB8">
            <w:pPr>
              <w:ind w:left="109" w:firstLine="60"/>
              <w:rPr>
                <w:rFonts w:ascii="Times New Roman" w:eastAsia="Times New Roman" w:hAnsi="Times New Roman" w:cs="Times New Roman"/>
                <w:b/>
                <w:sz w:val="24"/>
                <w:szCs w:val="24"/>
              </w:rPr>
            </w:pPr>
            <w:r w:rsidRPr="00552FB8">
              <w:rPr>
                <w:rFonts w:ascii="Times New Roman" w:eastAsia="Times New Roman" w:hAnsi="Times New Roman" w:cs="Times New Roman"/>
                <w:b/>
                <w:sz w:val="24"/>
                <w:szCs w:val="24"/>
              </w:rPr>
              <w:t>(1 сахьт</w:t>
            </w:r>
            <w:r w:rsidRPr="00552FB8">
              <w:rPr>
                <w:rFonts w:ascii="Times New Roman" w:eastAsia="Times New Roman" w:hAnsi="Times New Roman" w:cs="Times New Roman"/>
                <w:b/>
                <w:sz w:val="24"/>
                <w:szCs w:val="24"/>
                <w:vertAlign w:val="superscript"/>
              </w:rPr>
              <w:t>3</w:t>
            </w:r>
            <w:r w:rsidRPr="00552FB8">
              <w:rPr>
                <w:rFonts w:ascii="Times New Roman" w:eastAsia="Times New Roman" w:hAnsi="Times New Roman" w:cs="Times New Roman"/>
                <w:b/>
                <w:sz w:val="24"/>
                <w:szCs w:val="24"/>
              </w:rPr>
              <w:t>, курсан массо декъехь</w:t>
            </w:r>
            <w:r w:rsidRPr="00552FB8">
              <w:rPr>
                <w:rFonts w:ascii="Times New Roman" w:eastAsia="Times New Roman" w:hAnsi="Times New Roman" w:cs="Times New Roman"/>
                <w:b/>
                <w:spacing w:val="-15"/>
                <w:sz w:val="24"/>
                <w:szCs w:val="24"/>
              </w:rPr>
              <w:t xml:space="preserve"> </w:t>
            </w:r>
            <w:r w:rsidRPr="00552FB8">
              <w:rPr>
                <w:rFonts w:ascii="Times New Roman" w:eastAsia="Times New Roman" w:hAnsi="Times New Roman" w:cs="Times New Roman"/>
                <w:b/>
                <w:sz w:val="24"/>
                <w:szCs w:val="24"/>
              </w:rPr>
              <w:t xml:space="preserve">дӀахьо </w:t>
            </w:r>
            <w:r w:rsidRPr="00552FB8">
              <w:rPr>
                <w:rFonts w:ascii="Times New Roman" w:eastAsia="Times New Roman" w:hAnsi="Times New Roman" w:cs="Times New Roman"/>
                <w:b/>
                <w:spacing w:val="-2"/>
                <w:sz w:val="24"/>
                <w:szCs w:val="24"/>
              </w:rPr>
              <w:t>Ӏамор)</w:t>
            </w:r>
          </w:p>
        </w:tc>
        <w:tc>
          <w:tcPr>
            <w:tcW w:w="4536" w:type="dxa"/>
          </w:tcPr>
          <w:p w:rsidR="00552FB8" w:rsidRPr="00552FB8" w:rsidRDefault="00552FB8" w:rsidP="00552FB8">
            <w:pPr>
              <w:spacing w:before="1"/>
              <w:ind w:left="104" w:right="170"/>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Нохчийн</w:t>
            </w:r>
            <w:r w:rsidRPr="00552FB8">
              <w:rPr>
                <w:rFonts w:ascii="Times New Roman" w:eastAsia="Times New Roman" w:hAnsi="Times New Roman" w:cs="Times New Roman"/>
                <w:spacing w:val="-12"/>
                <w:sz w:val="24"/>
                <w:szCs w:val="24"/>
              </w:rPr>
              <w:t xml:space="preserve"> </w:t>
            </w:r>
            <w:r w:rsidRPr="00552FB8">
              <w:rPr>
                <w:rFonts w:ascii="Times New Roman" w:eastAsia="Times New Roman" w:hAnsi="Times New Roman" w:cs="Times New Roman"/>
                <w:sz w:val="24"/>
                <w:szCs w:val="24"/>
              </w:rPr>
              <w:t>мотт</w:t>
            </w:r>
            <w:r w:rsidRPr="00552FB8">
              <w:rPr>
                <w:rFonts w:ascii="Times New Roman" w:eastAsia="Times New Roman" w:hAnsi="Times New Roman" w:cs="Times New Roman"/>
                <w:spacing w:val="-13"/>
                <w:sz w:val="24"/>
                <w:szCs w:val="24"/>
              </w:rPr>
              <w:t xml:space="preserve"> </w:t>
            </w:r>
            <w:r w:rsidRPr="00552FB8">
              <w:rPr>
                <w:rFonts w:ascii="Times New Roman" w:eastAsia="Times New Roman" w:hAnsi="Times New Roman" w:cs="Times New Roman"/>
                <w:sz w:val="24"/>
                <w:szCs w:val="24"/>
              </w:rPr>
              <w:t>Нохчийн</w:t>
            </w:r>
            <w:r w:rsidRPr="00552FB8">
              <w:rPr>
                <w:rFonts w:ascii="Times New Roman" w:eastAsia="Times New Roman" w:hAnsi="Times New Roman" w:cs="Times New Roman"/>
                <w:spacing w:val="-12"/>
                <w:sz w:val="24"/>
                <w:szCs w:val="24"/>
              </w:rPr>
              <w:t xml:space="preserve"> </w:t>
            </w:r>
            <w:r w:rsidRPr="00552FB8">
              <w:rPr>
                <w:rFonts w:ascii="Times New Roman" w:eastAsia="Times New Roman" w:hAnsi="Times New Roman" w:cs="Times New Roman"/>
                <w:sz w:val="24"/>
                <w:szCs w:val="24"/>
              </w:rPr>
              <w:t>Республикин пачхьалкхан мотт санна.</w:t>
            </w:r>
          </w:p>
          <w:p w:rsidR="00552FB8" w:rsidRPr="00552FB8" w:rsidRDefault="00552FB8" w:rsidP="00552FB8">
            <w:pPr>
              <w:ind w:left="104" w:right="170"/>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Мотт</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бовзаран</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тайп-тайпана</w:t>
            </w:r>
            <w:r w:rsidRPr="00552FB8">
              <w:rPr>
                <w:rFonts w:ascii="Times New Roman" w:eastAsia="Times New Roman" w:hAnsi="Times New Roman" w:cs="Times New Roman"/>
                <w:spacing w:val="-12"/>
                <w:sz w:val="24"/>
                <w:szCs w:val="24"/>
              </w:rPr>
              <w:t xml:space="preserve"> </w:t>
            </w:r>
            <w:r w:rsidRPr="00552FB8">
              <w:rPr>
                <w:rFonts w:ascii="Times New Roman" w:eastAsia="Times New Roman" w:hAnsi="Times New Roman" w:cs="Times New Roman"/>
                <w:sz w:val="24"/>
                <w:szCs w:val="24"/>
              </w:rPr>
              <w:t>некъаш:</w:t>
            </w:r>
            <w:r w:rsidRPr="00552FB8">
              <w:rPr>
                <w:rFonts w:ascii="Times New Roman" w:eastAsia="Times New Roman" w:hAnsi="Times New Roman" w:cs="Times New Roman"/>
                <w:spacing w:val="-12"/>
                <w:sz w:val="24"/>
                <w:szCs w:val="24"/>
              </w:rPr>
              <w:t xml:space="preserve"> </w:t>
            </w:r>
            <w:r w:rsidRPr="00552FB8">
              <w:rPr>
                <w:rFonts w:ascii="Times New Roman" w:eastAsia="Times New Roman" w:hAnsi="Times New Roman" w:cs="Times New Roman"/>
                <w:sz w:val="24"/>
                <w:szCs w:val="24"/>
              </w:rPr>
              <w:t>тергам, анализ, лингвистикин эксперимент, мини- таллам, проект.</w:t>
            </w:r>
          </w:p>
        </w:tc>
        <w:tc>
          <w:tcPr>
            <w:tcW w:w="8079" w:type="dxa"/>
          </w:tcPr>
          <w:p w:rsidR="00552FB8" w:rsidRPr="00552FB8" w:rsidRDefault="00552FB8" w:rsidP="00552FB8">
            <w:pPr>
              <w:spacing w:before="1"/>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Ӏаморан</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диалог:</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«ХӀора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халкъана</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шен</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мотт</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ларбар</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мехала (ладаме) хӀунда ду? 2007 шеран 25 апрелан N 16-РЗ йолу «Нохчийн Республикин меттанийн</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хьокъехь»</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Нохчийн</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Республикин</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законан</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(06.03.2020 ш. N 13-РЗ ред.) статьяш йукъарчу хьолехь йешар:«2</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статья.</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Нохчийн</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Республикин</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пачхьалкхан</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pacing w:val="-2"/>
                <w:sz w:val="24"/>
                <w:szCs w:val="24"/>
              </w:rPr>
              <w:t>меттанаш</w:t>
            </w:r>
            <w:r w:rsidRPr="00552FB8">
              <w:rPr>
                <w:rFonts w:ascii="Times New Roman" w:eastAsia="Times New Roman" w:hAnsi="Times New Roman" w:cs="Times New Roman"/>
                <w:sz w:val="24"/>
                <w:szCs w:val="24"/>
              </w:rPr>
              <w:t>«1.Нохчийн Республикин пачхьалкхан меттанаш ду оьрсийн а, нохчийн а меттанаш. Нохчийн а, оьрсийн а меттанийн пачхьалкхан</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статус</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хиларо</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Нохчийн</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Республикехь</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дехаш</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долчу Россин</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Федерацин</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кхечу</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къаьмнийн</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шайн</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мотт</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кхиорехь</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а, цунах пайдаэцарехь а йолу бакъонаш ца иэшайо».</w:t>
            </w:r>
            <w:r w:rsidRPr="00552FB8">
              <w:rPr>
                <w:rFonts w:ascii="Times New Roman" w:eastAsia="Times New Roman" w:hAnsi="Times New Roman" w:cs="Times New Roman"/>
                <w:i/>
                <w:sz w:val="24"/>
                <w:szCs w:val="24"/>
              </w:rPr>
              <w:t>(«1. Государственными языками Чеченской Республики являются русский и чеченский языки. Статус чеченского и русского</w:t>
            </w:r>
            <w:r w:rsidRPr="00552FB8">
              <w:rPr>
                <w:rFonts w:ascii="Times New Roman" w:eastAsia="Times New Roman" w:hAnsi="Times New Roman" w:cs="Times New Roman"/>
                <w:i/>
                <w:spacing w:val="-6"/>
                <w:sz w:val="24"/>
                <w:szCs w:val="24"/>
              </w:rPr>
              <w:t xml:space="preserve"> </w:t>
            </w:r>
            <w:r w:rsidRPr="00552FB8">
              <w:rPr>
                <w:rFonts w:ascii="Times New Roman" w:eastAsia="Times New Roman" w:hAnsi="Times New Roman" w:cs="Times New Roman"/>
                <w:i/>
                <w:sz w:val="24"/>
                <w:szCs w:val="24"/>
              </w:rPr>
              <w:t>языков</w:t>
            </w:r>
            <w:r w:rsidRPr="00552FB8">
              <w:rPr>
                <w:rFonts w:ascii="Times New Roman" w:eastAsia="Times New Roman" w:hAnsi="Times New Roman" w:cs="Times New Roman"/>
                <w:i/>
                <w:spacing w:val="-6"/>
                <w:sz w:val="24"/>
                <w:szCs w:val="24"/>
              </w:rPr>
              <w:t xml:space="preserve"> </w:t>
            </w:r>
            <w:r w:rsidRPr="00552FB8">
              <w:rPr>
                <w:rFonts w:ascii="Times New Roman" w:eastAsia="Times New Roman" w:hAnsi="Times New Roman" w:cs="Times New Roman"/>
                <w:i/>
                <w:sz w:val="24"/>
                <w:szCs w:val="24"/>
              </w:rPr>
              <w:t>как</w:t>
            </w:r>
            <w:r w:rsidRPr="00552FB8">
              <w:rPr>
                <w:rFonts w:ascii="Times New Roman" w:eastAsia="Times New Roman" w:hAnsi="Times New Roman" w:cs="Times New Roman"/>
                <w:i/>
                <w:spacing w:val="-9"/>
                <w:sz w:val="24"/>
                <w:szCs w:val="24"/>
              </w:rPr>
              <w:t xml:space="preserve"> </w:t>
            </w:r>
            <w:r w:rsidRPr="00552FB8">
              <w:rPr>
                <w:rFonts w:ascii="Times New Roman" w:eastAsia="Times New Roman" w:hAnsi="Times New Roman" w:cs="Times New Roman"/>
                <w:i/>
                <w:sz w:val="24"/>
                <w:szCs w:val="24"/>
              </w:rPr>
              <w:t>государственных</w:t>
            </w:r>
            <w:r w:rsidRPr="00552FB8">
              <w:rPr>
                <w:rFonts w:ascii="Times New Roman" w:eastAsia="Times New Roman" w:hAnsi="Times New Roman" w:cs="Times New Roman"/>
                <w:i/>
                <w:spacing w:val="-8"/>
                <w:sz w:val="24"/>
                <w:szCs w:val="24"/>
              </w:rPr>
              <w:t xml:space="preserve"> </w:t>
            </w:r>
            <w:r w:rsidRPr="00552FB8">
              <w:rPr>
                <w:rFonts w:ascii="Times New Roman" w:eastAsia="Times New Roman" w:hAnsi="Times New Roman" w:cs="Times New Roman"/>
                <w:i/>
                <w:sz w:val="24"/>
                <w:szCs w:val="24"/>
              </w:rPr>
              <w:t>не</w:t>
            </w:r>
            <w:r w:rsidRPr="00552FB8">
              <w:rPr>
                <w:rFonts w:ascii="Times New Roman" w:eastAsia="Times New Roman" w:hAnsi="Times New Roman" w:cs="Times New Roman"/>
                <w:i/>
                <w:spacing w:val="-8"/>
                <w:sz w:val="24"/>
                <w:szCs w:val="24"/>
              </w:rPr>
              <w:t xml:space="preserve"> </w:t>
            </w:r>
            <w:r w:rsidRPr="00552FB8">
              <w:rPr>
                <w:rFonts w:ascii="Times New Roman" w:eastAsia="Times New Roman" w:hAnsi="Times New Roman" w:cs="Times New Roman"/>
                <w:i/>
                <w:sz w:val="24"/>
                <w:szCs w:val="24"/>
              </w:rPr>
              <w:t>ущемляет</w:t>
            </w:r>
            <w:r w:rsidRPr="00552FB8">
              <w:rPr>
                <w:rFonts w:ascii="Times New Roman" w:eastAsia="Times New Roman" w:hAnsi="Times New Roman" w:cs="Times New Roman"/>
                <w:i/>
                <w:spacing w:val="-5"/>
                <w:sz w:val="24"/>
                <w:szCs w:val="24"/>
              </w:rPr>
              <w:t xml:space="preserve"> </w:t>
            </w:r>
            <w:r w:rsidRPr="00552FB8">
              <w:rPr>
                <w:rFonts w:ascii="Times New Roman" w:eastAsia="Times New Roman" w:hAnsi="Times New Roman" w:cs="Times New Roman"/>
                <w:i/>
                <w:sz w:val="24"/>
                <w:szCs w:val="24"/>
              </w:rPr>
              <w:t>права</w:t>
            </w:r>
            <w:r w:rsidRPr="00552FB8">
              <w:rPr>
                <w:rFonts w:ascii="Times New Roman" w:eastAsia="Times New Roman" w:hAnsi="Times New Roman" w:cs="Times New Roman"/>
                <w:i/>
                <w:spacing w:val="-6"/>
                <w:sz w:val="24"/>
                <w:szCs w:val="24"/>
              </w:rPr>
              <w:t xml:space="preserve"> </w:t>
            </w:r>
            <w:r w:rsidRPr="00552FB8">
              <w:rPr>
                <w:rFonts w:ascii="Times New Roman" w:eastAsia="Times New Roman" w:hAnsi="Times New Roman" w:cs="Times New Roman"/>
                <w:i/>
                <w:sz w:val="24"/>
                <w:szCs w:val="24"/>
              </w:rPr>
              <w:t xml:space="preserve">других народов Российской Федерации, проживающих в Чеченской Республике, в использовании и развитии своих языков»). </w:t>
            </w:r>
            <w:r w:rsidRPr="00552FB8">
              <w:rPr>
                <w:rFonts w:ascii="Times New Roman" w:eastAsia="Times New Roman" w:hAnsi="Times New Roman" w:cs="Times New Roman"/>
                <w:sz w:val="24"/>
                <w:szCs w:val="24"/>
              </w:rPr>
              <w:t>Хьехархочун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«Нохчийн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мотт</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Нохчийн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Республикин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пачхьалкхан мотт санна» темина дийцар-кхетор. Россин меттанийн шортенан тайп-тайпаналех а, хӀора халкъан дахарехь</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ненан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меттан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маьӀнах</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ойланаш</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кепе</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йалор</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кхочушден Ӏаморан диалог. Лингвистикин</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мини-талламан,</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проектан</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тӀедилларан,</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мотт Ӏаморан методех санна, пайдаэца таро хилар дийцаре дар. Ӏаморан диалог «Муха харжа деза мини-таллам, проектан тӀедиллар кхочушдарехь хааман хьоста?». «Текст», «Фонетика, графика, орфоэпи», и.д.кх. дакъошкахь, шаьш</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кхочушдарехь</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текстан,</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графикин,</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озан</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хаамна,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дешаран хьесапца догӀуш, анализ йан хаар кхиадо практикин белхаш. Курсан массо дакъошкахь, йалийнчу кепашна тӀе а тевжаш, цхьаьна</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ден</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ша</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ден</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проектан</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тӀедахкарш</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pacing w:val="-2"/>
                <w:sz w:val="24"/>
                <w:szCs w:val="24"/>
              </w:rPr>
              <w:t>кхочушдар.</w:t>
            </w:r>
          </w:p>
        </w:tc>
      </w:tr>
      <w:tr w:rsidR="00552FB8" w:rsidRPr="00552FB8" w:rsidTr="00552FB8">
        <w:trPr>
          <w:trHeight w:val="3392"/>
        </w:trPr>
        <w:tc>
          <w:tcPr>
            <w:tcW w:w="675" w:type="dxa"/>
          </w:tcPr>
          <w:p w:rsidR="00552FB8" w:rsidRPr="00552FB8" w:rsidRDefault="00552FB8" w:rsidP="00552FB8">
            <w:pPr>
              <w:spacing w:before="1"/>
              <w:ind w:left="105"/>
              <w:rPr>
                <w:rFonts w:ascii="Times New Roman" w:eastAsia="Times New Roman" w:hAnsi="Times New Roman" w:cs="Times New Roman"/>
                <w:spacing w:val="-5"/>
                <w:sz w:val="24"/>
                <w:szCs w:val="24"/>
              </w:rPr>
            </w:pPr>
            <w:r w:rsidRPr="00552FB8">
              <w:rPr>
                <w:rFonts w:ascii="Times New Roman" w:eastAsia="Times New Roman" w:hAnsi="Times New Roman" w:cs="Times New Roman"/>
                <w:spacing w:val="-5"/>
                <w:sz w:val="24"/>
                <w:szCs w:val="24"/>
              </w:rPr>
              <w:t>2.</w:t>
            </w:r>
          </w:p>
        </w:tc>
        <w:tc>
          <w:tcPr>
            <w:tcW w:w="2127" w:type="dxa"/>
          </w:tcPr>
          <w:p w:rsidR="00552FB8" w:rsidRPr="00552FB8" w:rsidRDefault="00552FB8" w:rsidP="00552FB8">
            <w:pPr>
              <w:spacing w:before="1"/>
              <w:ind w:left="109"/>
              <w:rPr>
                <w:rFonts w:ascii="Times New Roman" w:eastAsia="Times New Roman" w:hAnsi="Times New Roman" w:cs="Times New Roman"/>
                <w:b/>
                <w:sz w:val="24"/>
                <w:szCs w:val="24"/>
              </w:rPr>
            </w:pPr>
            <w:r w:rsidRPr="00552FB8">
              <w:rPr>
                <w:rFonts w:ascii="Times New Roman" w:eastAsia="Times New Roman" w:hAnsi="Times New Roman" w:cs="Times New Roman"/>
                <w:b/>
                <w:spacing w:val="-2"/>
                <w:sz w:val="24"/>
                <w:szCs w:val="24"/>
              </w:rPr>
              <w:t>Фонетика, графика, орфоэпи</w:t>
            </w:r>
            <w:r w:rsidRPr="00552FB8">
              <w:rPr>
                <w:rFonts w:ascii="Times New Roman" w:eastAsia="Times New Roman" w:hAnsi="Times New Roman" w:cs="Times New Roman"/>
                <w:b/>
                <w:spacing w:val="40"/>
                <w:sz w:val="24"/>
                <w:szCs w:val="24"/>
              </w:rPr>
              <w:t xml:space="preserve"> </w:t>
            </w:r>
            <w:r w:rsidRPr="00552FB8">
              <w:rPr>
                <w:rFonts w:ascii="Times New Roman" w:eastAsia="Times New Roman" w:hAnsi="Times New Roman" w:cs="Times New Roman"/>
                <w:b/>
                <w:sz w:val="24"/>
                <w:szCs w:val="24"/>
              </w:rPr>
              <w:t>(2 сахьт,</w:t>
            </w:r>
          </w:p>
          <w:p w:rsidR="00552FB8" w:rsidRPr="00552FB8" w:rsidRDefault="00552FB8" w:rsidP="00552FB8">
            <w:pPr>
              <w:spacing w:before="1"/>
              <w:ind w:left="109"/>
              <w:rPr>
                <w:rFonts w:ascii="Times New Roman" w:eastAsia="Times New Roman" w:hAnsi="Times New Roman" w:cs="Times New Roman"/>
                <w:b/>
                <w:sz w:val="24"/>
                <w:szCs w:val="24"/>
              </w:rPr>
            </w:pPr>
            <w:r w:rsidRPr="00552FB8">
              <w:rPr>
                <w:rFonts w:ascii="Times New Roman" w:eastAsia="Times New Roman" w:hAnsi="Times New Roman" w:cs="Times New Roman"/>
                <w:b/>
                <w:sz w:val="24"/>
                <w:szCs w:val="24"/>
              </w:rPr>
              <w:t>курсан массо декъехь</w:t>
            </w:r>
            <w:r w:rsidRPr="00552FB8">
              <w:rPr>
                <w:rFonts w:ascii="Times New Roman" w:eastAsia="Times New Roman" w:hAnsi="Times New Roman" w:cs="Times New Roman"/>
                <w:b/>
                <w:spacing w:val="-15"/>
                <w:sz w:val="24"/>
                <w:szCs w:val="24"/>
              </w:rPr>
              <w:t xml:space="preserve"> </w:t>
            </w:r>
            <w:r w:rsidRPr="00552FB8">
              <w:rPr>
                <w:rFonts w:ascii="Times New Roman" w:eastAsia="Times New Roman" w:hAnsi="Times New Roman" w:cs="Times New Roman"/>
                <w:b/>
                <w:sz w:val="24"/>
                <w:szCs w:val="24"/>
              </w:rPr>
              <w:t xml:space="preserve">дӀахьо </w:t>
            </w:r>
            <w:r w:rsidRPr="00552FB8">
              <w:rPr>
                <w:rFonts w:ascii="Times New Roman" w:eastAsia="Times New Roman" w:hAnsi="Times New Roman" w:cs="Times New Roman"/>
                <w:b/>
                <w:spacing w:val="-2"/>
                <w:sz w:val="24"/>
                <w:szCs w:val="24"/>
              </w:rPr>
              <w:t>Ӏамор)</w:t>
            </w:r>
          </w:p>
        </w:tc>
        <w:tc>
          <w:tcPr>
            <w:tcW w:w="4536" w:type="dxa"/>
          </w:tcPr>
          <w:p w:rsidR="00552FB8" w:rsidRPr="00552FB8" w:rsidRDefault="00552FB8" w:rsidP="00552FB8">
            <w:pPr>
              <w:spacing w:before="1" w:line="242" w:lineRule="auto"/>
              <w:ind w:left="104" w:right="126"/>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Йеллачу</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параметрашца</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дашехь</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дашехь</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доцуш а</w:t>
            </w:r>
            <w:r w:rsidRPr="00552FB8">
              <w:rPr>
                <w:rFonts w:ascii="Times New Roman" w:eastAsia="Times New Roman" w:hAnsi="Times New Roman" w:cs="Times New Roman"/>
                <w:spacing w:val="-13"/>
                <w:sz w:val="24"/>
                <w:szCs w:val="24"/>
              </w:rPr>
              <w:t xml:space="preserve"> </w:t>
            </w:r>
            <w:r w:rsidRPr="00552FB8">
              <w:rPr>
                <w:rFonts w:ascii="Times New Roman" w:eastAsia="Times New Roman" w:hAnsi="Times New Roman" w:cs="Times New Roman"/>
                <w:sz w:val="24"/>
                <w:szCs w:val="24"/>
              </w:rPr>
              <w:t>аьзнийн</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характеристика,</w:t>
            </w:r>
            <w:r w:rsidRPr="00552FB8">
              <w:rPr>
                <w:rFonts w:ascii="Times New Roman" w:eastAsia="Times New Roman" w:hAnsi="Times New Roman" w:cs="Times New Roman"/>
                <w:spacing w:val="-12"/>
                <w:sz w:val="24"/>
                <w:szCs w:val="24"/>
              </w:rPr>
              <w:t xml:space="preserve"> </w:t>
            </w:r>
            <w:r w:rsidRPr="00552FB8">
              <w:rPr>
                <w:rFonts w:ascii="Times New Roman" w:eastAsia="Times New Roman" w:hAnsi="Times New Roman" w:cs="Times New Roman"/>
                <w:sz w:val="24"/>
                <w:szCs w:val="24"/>
              </w:rPr>
              <w:t>дустар,</w:t>
            </w:r>
            <w:r w:rsidRPr="00552FB8">
              <w:rPr>
                <w:rFonts w:ascii="Times New Roman" w:eastAsia="Times New Roman" w:hAnsi="Times New Roman" w:cs="Times New Roman"/>
                <w:spacing w:val="-12"/>
                <w:sz w:val="24"/>
                <w:szCs w:val="24"/>
              </w:rPr>
              <w:t xml:space="preserve"> </w:t>
            </w:r>
            <w:r w:rsidRPr="00552FB8">
              <w:rPr>
                <w:rFonts w:ascii="Times New Roman" w:eastAsia="Times New Roman" w:hAnsi="Times New Roman" w:cs="Times New Roman"/>
                <w:sz w:val="24"/>
                <w:szCs w:val="24"/>
              </w:rPr>
              <w:t>классификаци йар.</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Дешан аьзнийн-элпийн таллам.</w:t>
            </w:r>
          </w:p>
          <w:p w:rsidR="00552FB8" w:rsidRPr="00552FB8" w:rsidRDefault="00552FB8" w:rsidP="00552FB8">
            <w:pPr>
              <w:ind w:left="10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Къамел даран (говорение) а, йешаран а процессехь нийса интонаци (иэшар). Аьзнийн, аьзнийн цхьаьнакхетарийн аларан норманаш; дешнашкахь,</w:t>
            </w:r>
            <w:r w:rsidRPr="00552FB8">
              <w:rPr>
                <w:rFonts w:ascii="Times New Roman" w:eastAsia="Times New Roman" w:hAnsi="Times New Roman" w:cs="Times New Roman"/>
                <w:spacing w:val="-14"/>
                <w:sz w:val="24"/>
                <w:szCs w:val="24"/>
              </w:rPr>
              <w:t xml:space="preserve"> </w:t>
            </w:r>
            <w:r w:rsidRPr="00552FB8">
              <w:rPr>
                <w:rFonts w:ascii="Times New Roman" w:eastAsia="Times New Roman" w:hAnsi="Times New Roman" w:cs="Times New Roman"/>
                <w:sz w:val="24"/>
                <w:szCs w:val="24"/>
              </w:rPr>
              <w:t>хӀинцалерчу</w:t>
            </w:r>
            <w:r w:rsidRPr="00552FB8">
              <w:rPr>
                <w:rFonts w:ascii="Times New Roman" w:eastAsia="Times New Roman" w:hAnsi="Times New Roman" w:cs="Times New Roman"/>
                <w:spacing w:val="-14"/>
                <w:sz w:val="24"/>
                <w:szCs w:val="24"/>
              </w:rPr>
              <w:t xml:space="preserve"> </w:t>
            </w:r>
            <w:r w:rsidRPr="00552FB8">
              <w:rPr>
                <w:rFonts w:ascii="Times New Roman" w:eastAsia="Times New Roman" w:hAnsi="Times New Roman" w:cs="Times New Roman"/>
                <w:sz w:val="24"/>
                <w:szCs w:val="24"/>
              </w:rPr>
              <w:t>нохчийн</w:t>
            </w:r>
            <w:r w:rsidRPr="00552FB8">
              <w:rPr>
                <w:rFonts w:ascii="Times New Roman" w:eastAsia="Times New Roman" w:hAnsi="Times New Roman" w:cs="Times New Roman"/>
                <w:spacing w:val="-13"/>
                <w:sz w:val="24"/>
                <w:szCs w:val="24"/>
              </w:rPr>
              <w:t xml:space="preserve"> </w:t>
            </w:r>
            <w:r w:rsidRPr="00552FB8">
              <w:rPr>
                <w:rFonts w:ascii="Times New Roman" w:eastAsia="Times New Roman" w:hAnsi="Times New Roman" w:cs="Times New Roman"/>
                <w:sz w:val="24"/>
                <w:szCs w:val="24"/>
              </w:rPr>
              <w:t>литературни меттан норманашца йогӀу, йохалла (Ӏаматехь Ӏамочу</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дешнийн</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кӀеззиг</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масалшна</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pacing w:val="-2"/>
                <w:sz w:val="24"/>
                <w:szCs w:val="24"/>
              </w:rPr>
              <w:t>тӀехь).</w:t>
            </w:r>
          </w:p>
        </w:tc>
        <w:tc>
          <w:tcPr>
            <w:tcW w:w="8079" w:type="dxa"/>
          </w:tcPr>
          <w:p w:rsidR="00552FB8" w:rsidRPr="00552FB8" w:rsidRDefault="00552FB8" w:rsidP="00552FB8">
            <w:pPr>
              <w:spacing w:before="1" w:line="275" w:lineRule="exact"/>
              <w:ind w:left="103"/>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Йешначу</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текстан</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чулацамах</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pacing w:val="-2"/>
                <w:sz w:val="24"/>
                <w:szCs w:val="24"/>
              </w:rPr>
              <w:t>кхетар.</w:t>
            </w:r>
          </w:p>
          <w:p w:rsidR="00552FB8" w:rsidRPr="00552FB8" w:rsidRDefault="00552FB8" w:rsidP="00552FB8">
            <w:pPr>
              <w:spacing w:line="242" w:lineRule="auto"/>
              <w:ind w:left="103" w:right="174" w:firstLine="60"/>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Ӏаморан</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диалог</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Муьлхачу</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билгалонашца</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аьзнийн характеристика йан хаьа вайна?».</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Шимма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цхьаьна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бар:</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йеллачу</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билгалонашца</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аьзнийн</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барта характеристика</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кхочушйар.</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Аьзнийн-элпийн</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талламна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йеллачу</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алгоритмана</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цхьаьна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 xml:space="preserve">анализ </w:t>
            </w:r>
            <w:r w:rsidRPr="00552FB8">
              <w:rPr>
                <w:rFonts w:ascii="Times New Roman" w:eastAsia="Times New Roman" w:hAnsi="Times New Roman" w:cs="Times New Roman"/>
                <w:spacing w:val="-2"/>
                <w:sz w:val="24"/>
                <w:szCs w:val="24"/>
              </w:rPr>
              <w:t>кхочушйар.</w:t>
            </w:r>
          </w:p>
          <w:p w:rsidR="00552FB8" w:rsidRPr="00552FB8" w:rsidRDefault="00552FB8" w:rsidP="00552FB8">
            <w:pPr>
              <w:spacing w:before="1"/>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Практикин</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деллачу</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дешнийн</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аьзнийн-элпийн</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 xml:space="preserve">таллам </w:t>
            </w:r>
            <w:r w:rsidRPr="00552FB8">
              <w:rPr>
                <w:rFonts w:ascii="Times New Roman" w:eastAsia="Times New Roman" w:hAnsi="Times New Roman" w:cs="Times New Roman"/>
                <w:spacing w:val="-2"/>
                <w:sz w:val="24"/>
                <w:szCs w:val="24"/>
              </w:rPr>
              <w:t>дӀабахьар.</w:t>
            </w:r>
          </w:p>
        </w:tc>
      </w:tr>
      <w:tr w:rsidR="00552FB8" w:rsidRPr="00552FB8" w:rsidTr="00552FB8">
        <w:trPr>
          <w:trHeight w:val="416"/>
        </w:trPr>
        <w:tc>
          <w:tcPr>
            <w:tcW w:w="675" w:type="dxa"/>
          </w:tcPr>
          <w:p w:rsidR="00552FB8" w:rsidRPr="00552FB8" w:rsidRDefault="00552FB8" w:rsidP="00552FB8">
            <w:pPr>
              <w:spacing w:before="1"/>
              <w:ind w:left="105"/>
              <w:rPr>
                <w:rFonts w:ascii="Times New Roman" w:eastAsia="Times New Roman" w:hAnsi="Times New Roman" w:cs="Times New Roman"/>
                <w:spacing w:val="-5"/>
                <w:sz w:val="24"/>
                <w:szCs w:val="24"/>
              </w:rPr>
            </w:pPr>
            <w:r w:rsidRPr="00552FB8">
              <w:rPr>
                <w:rFonts w:ascii="Times New Roman" w:eastAsia="Times New Roman" w:hAnsi="Times New Roman" w:cs="Times New Roman"/>
                <w:spacing w:val="-5"/>
                <w:sz w:val="24"/>
                <w:szCs w:val="24"/>
              </w:rPr>
              <w:t>3.</w:t>
            </w:r>
          </w:p>
        </w:tc>
        <w:tc>
          <w:tcPr>
            <w:tcW w:w="2127" w:type="dxa"/>
          </w:tcPr>
          <w:p w:rsidR="00552FB8" w:rsidRPr="00552FB8" w:rsidRDefault="00552FB8" w:rsidP="00552FB8">
            <w:pPr>
              <w:spacing w:before="1"/>
              <w:ind w:left="109"/>
              <w:rPr>
                <w:rFonts w:ascii="Times New Roman" w:eastAsia="Times New Roman" w:hAnsi="Times New Roman" w:cs="Times New Roman"/>
                <w:b/>
                <w:spacing w:val="-2"/>
                <w:sz w:val="24"/>
                <w:szCs w:val="24"/>
              </w:rPr>
            </w:pPr>
            <w:r w:rsidRPr="00552FB8">
              <w:rPr>
                <w:rFonts w:ascii="Times New Roman" w:eastAsia="Times New Roman" w:hAnsi="Times New Roman" w:cs="Times New Roman"/>
                <w:b/>
                <w:spacing w:val="-2"/>
                <w:sz w:val="24"/>
                <w:szCs w:val="24"/>
              </w:rPr>
              <w:t xml:space="preserve">Лексика </w:t>
            </w:r>
            <w:r w:rsidRPr="00552FB8">
              <w:rPr>
                <w:rFonts w:ascii="Times New Roman" w:eastAsia="Times New Roman" w:hAnsi="Times New Roman" w:cs="Times New Roman"/>
                <w:b/>
                <w:sz w:val="24"/>
                <w:szCs w:val="24"/>
              </w:rPr>
              <w:t xml:space="preserve">(1 </w:t>
            </w:r>
            <w:r w:rsidRPr="00552FB8">
              <w:rPr>
                <w:rFonts w:ascii="Times New Roman" w:eastAsia="Times New Roman" w:hAnsi="Times New Roman" w:cs="Times New Roman"/>
                <w:b/>
                <w:spacing w:val="-2"/>
                <w:sz w:val="24"/>
                <w:szCs w:val="24"/>
              </w:rPr>
              <w:t>сахьт)</w:t>
            </w:r>
          </w:p>
        </w:tc>
        <w:tc>
          <w:tcPr>
            <w:tcW w:w="4536" w:type="dxa"/>
          </w:tcPr>
          <w:p w:rsidR="00552FB8" w:rsidRPr="00552FB8" w:rsidRDefault="00552FB8" w:rsidP="00552FB8">
            <w:pPr>
              <w:spacing w:line="276" w:lineRule="exact"/>
              <w:ind w:left="104" w:right="170"/>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Къамелехь</w:t>
            </w:r>
            <w:r w:rsidRPr="00552FB8">
              <w:rPr>
                <w:rFonts w:ascii="Times New Roman" w:eastAsia="Times New Roman" w:hAnsi="Times New Roman" w:cs="Times New Roman"/>
                <w:spacing w:val="-15"/>
                <w:sz w:val="24"/>
                <w:szCs w:val="24"/>
              </w:rPr>
              <w:t xml:space="preserve"> </w:t>
            </w:r>
            <w:r w:rsidRPr="00552FB8">
              <w:rPr>
                <w:rFonts w:ascii="Times New Roman" w:eastAsia="Times New Roman" w:hAnsi="Times New Roman" w:cs="Times New Roman"/>
                <w:sz w:val="24"/>
                <w:szCs w:val="24"/>
              </w:rPr>
              <w:t>синонимех,</w:t>
            </w:r>
            <w:r w:rsidRPr="00552FB8">
              <w:rPr>
                <w:rFonts w:ascii="Times New Roman" w:eastAsia="Times New Roman" w:hAnsi="Times New Roman" w:cs="Times New Roman"/>
                <w:spacing w:val="-15"/>
                <w:sz w:val="24"/>
                <w:szCs w:val="24"/>
              </w:rPr>
              <w:t xml:space="preserve"> </w:t>
            </w:r>
            <w:r w:rsidRPr="00552FB8">
              <w:rPr>
                <w:rFonts w:ascii="Times New Roman" w:eastAsia="Times New Roman" w:hAnsi="Times New Roman" w:cs="Times New Roman"/>
                <w:sz w:val="24"/>
                <w:szCs w:val="24"/>
              </w:rPr>
              <w:t>антонимех,</w:t>
            </w:r>
            <w:r w:rsidRPr="00552FB8">
              <w:rPr>
                <w:rFonts w:ascii="Times New Roman" w:eastAsia="Times New Roman" w:hAnsi="Times New Roman" w:cs="Times New Roman"/>
                <w:spacing w:val="-15"/>
                <w:sz w:val="24"/>
                <w:szCs w:val="24"/>
              </w:rPr>
              <w:t xml:space="preserve"> </w:t>
            </w:r>
            <w:r w:rsidRPr="00552FB8">
              <w:rPr>
                <w:rFonts w:ascii="Times New Roman" w:eastAsia="Times New Roman" w:hAnsi="Times New Roman" w:cs="Times New Roman"/>
                <w:sz w:val="24"/>
                <w:szCs w:val="24"/>
              </w:rPr>
              <w:t>омонимех пайдаэцарна тӀехь тергам.</w:t>
            </w:r>
          </w:p>
          <w:p w:rsidR="00552FB8" w:rsidRPr="00552FB8" w:rsidRDefault="00552FB8" w:rsidP="00552FB8">
            <w:pPr>
              <w:spacing w:line="276" w:lineRule="exact"/>
              <w:ind w:left="104" w:right="170"/>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Къамелехь дешнийн чӀагӀделлачу цхьаьнакхетарех</w:t>
            </w:r>
            <w:r w:rsidRPr="00552FB8">
              <w:rPr>
                <w:rFonts w:ascii="Times New Roman" w:eastAsia="Times New Roman" w:hAnsi="Times New Roman" w:cs="Times New Roman"/>
                <w:spacing w:val="-15"/>
                <w:sz w:val="24"/>
                <w:szCs w:val="24"/>
              </w:rPr>
              <w:t xml:space="preserve"> </w:t>
            </w:r>
            <w:r w:rsidRPr="00552FB8">
              <w:rPr>
                <w:rFonts w:ascii="Times New Roman" w:eastAsia="Times New Roman" w:hAnsi="Times New Roman" w:cs="Times New Roman"/>
                <w:sz w:val="24"/>
                <w:szCs w:val="24"/>
              </w:rPr>
              <w:t>(фразеологизмех)</w:t>
            </w:r>
            <w:r w:rsidRPr="00552FB8">
              <w:rPr>
                <w:rFonts w:ascii="Times New Roman" w:eastAsia="Times New Roman" w:hAnsi="Times New Roman" w:cs="Times New Roman"/>
                <w:spacing w:val="-15"/>
                <w:sz w:val="24"/>
                <w:szCs w:val="24"/>
              </w:rPr>
              <w:t xml:space="preserve"> </w:t>
            </w:r>
            <w:r w:rsidRPr="00552FB8">
              <w:rPr>
                <w:rFonts w:ascii="Times New Roman" w:eastAsia="Times New Roman" w:hAnsi="Times New Roman" w:cs="Times New Roman"/>
                <w:sz w:val="24"/>
                <w:szCs w:val="24"/>
              </w:rPr>
              <w:t>пайдаэцарна тӀехь тергам (довзийтар).</w:t>
            </w:r>
          </w:p>
          <w:p w:rsidR="00552FB8" w:rsidRPr="00552FB8" w:rsidRDefault="00552FB8" w:rsidP="00552FB8">
            <w:pPr>
              <w:spacing w:before="1" w:line="242" w:lineRule="auto"/>
              <w:ind w:left="104" w:right="126"/>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Къамелехь дешнийн чӀагӀделлачу цхьаьнакхетарех</w:t>
            </w:r>
            <w:r w:rsidRPr="00552FB8">
              <w:rPr>
                <w:rFonts w:ascii="Times New Roman" w:eastAsia="Times New Roman" w:hAnsi="Times New Roman" w:cs="Times New Roman"/>
                <w:spacing w:val="-15"/>
                <w:sz w:val="24"/>
                <w:szCs w:val="24"/>
              </w:rPr>
              <w:t xml:space="preserve"> </w:t>
            </w:r>
            <w:r w:rsidRPr="00552FB8">
              <w:rPr>
                <w:rFonts w:ascii="Times New Roman" w:eastAsia="Times New Roman" w:hAnsi="Times New Roman" w:cs="Times New Roman"/>
                <w:sz w:val="24"/>
                <w:szCs w:val="24"/>
              </w:rPr>
              <w:t>(фразеологизмех)</w:t>
            </w:r>
            <w:r w:rsidRPr="00552FB8">
              <w:rPr>
                <w:rFonts w:ascii="Times New Roman" w:eastAsia="Times New Roman" w:hAnsi="Times New Roman" w:cs="Times New Roman"/>
                <w:spacing w:val="-15"/>
                <w:sz w:val="24"/>
                <w:szCs w:val="24"/>
              </w:rPr>
              <w:t xml:space="preserve"> </w:t>
            </w:r>
            <w:r w:rsidRPr="00552FB8">
              <w:rPr>
                <w:rFonts w:ascii="Times New Roman" w:eastAsia="Times New Roman" w:hAnsi="Times New Roman" w:cs="Times New Roman"/>
                <w:sz w:val="24"/>
                <w:szCs w:val="24"/>
              </w:rPr>
              <w:t>пайдаэцарна тӀехь тергам (довзийтар).</w:t>
            </w:r>
          </w:p>
        </w:tc>
        <w:tc>
          <w:tcPr>
            <w:tcW w:w="8079" w:type="dxa"/>
          </w:tcPr>
          <w:p w:rsidR="00552FB8" w:rsidRPr="00552FB8" w:rsidRDefault="00552FB8" w:rsidP="00552FB8">
            <w:pPr>
              <w:spacing w:line="276" w:lineRule="exact"/>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Ӏаморан</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диалог</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«Стенна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оьшу</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дешнаш?»</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Комментареш</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йеш, тӀедиллар кхочушдар: текстан предложенера йукъахдитар</w:t>
            </w:r>
          </w:p>
          <w:p w:rsidR="00552FB8" w:rsidRPr="00552FB8" w:rsidRDefault="00552FB8" w:rsidP="00552FB8">
            <w:pPr>
              <w:spacing w:before="1"/>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долчохь</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хӀотто</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синонимийн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могӀарера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догӀу</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дош</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харжар,</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шен харжамах кхетор. Тобанашкахь</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дидактикин</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текстаца</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предложенешкахь дешнаш</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догӀуш</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хиларан</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анализ,</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дешан</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харжам дика</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ца</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 xml:space="preserve">нисбелла меттигаш карор, карийна гӀалаташ нисдар (уггар нийса синоним </w:t>
            </w:r>
            <w:r w:rsidRPr="00552FB8">
              <w:rPr>
                <w:rFonts w:ascii="Times New Roman" w:eastAsia="Times New Roman" w:hAnsi="Times New Roman" w:cs="Times New Roman"/>
                <w:spacing w:val="-2"/>
                <w:sz w:val="24"/>
                <w:szCs w:val="24"/>
              </w:rPr>
              <w:t>харжар).</w:t>
            </w:r>
            <w:r w:rsidRPr="00552FB8">
              <w:rPr>
                <w:rFonts w:ascii="Times New Roman" w:eastAsia="Times New Roman" w:hAnsi="Times New Roman" w:cs="Times New Roman"/>
                <w:sz w:val="24"/>
                <w:szCs w:val="24"/>
              </w:rPr>
              <w:t xml:space="preserve"> Суьрташца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суьрташ</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шайца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догӀучу</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 xml:space="preserve">фразеологизмашца </w:t>
            </w:r>
            <w:r w:rsidRPr="00552FB8">
              <w:rPr>
                <w:rFonts w:ascii="Times New Roman" w:eastAsia="Times New Roman" w:hAnsi="Times New Roman" w:cs="Times New Roman"/>
                <w:spacing w:val="-2"/>
                <w:sz w:val="24"/>
                <w:szCs w:val="24"/>
              </w:rPr>
              <w:t xml:space="preserve">цхьаьнадалор. </w:t>
            </w:r>
            <w:r w:rsidRPr="00552FB8">
              <w:rPr>
                <w:rFonts w:ascii="Times New Roman" w:eastAsia="Times New Roman" w:hAnsi="Times New Roman" w:cs="Times New Roman"/>
                <w:sz w:val="24"/>
                <w:szCs w:val="24"/>
              </w:rPr>
              <w:t>Шимма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цхьаьна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бен</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фразеологизмаш</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церан</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маьӀнаш</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 xml:space="preserve">а </w:t>
            </w:r>
            <w:r w:rsidRPr="00552FB8">
              <w:rPr>
                <w:rFonts w:ascii="Times New Roman" w:eastAsia="Times New Roman" w:hAnsi="Times New Roman" w:cs="Times New Roman"/>
                <w:spacing w:val="-2"/>
                <w:sz w:val="24"/>
                <w:szCs w:val="24"/>
              </w:rPr>
              <w:t>цхьаьнадалор.</w:t>
            </w:r>
            <w:r w:rsidRPr="00552FB8">
              <w:rPr>
                <w:rFonts w:ascii="Times New Roman" w:eastAsia="Times New Roman" w:hAnsi="Times New Roman" w:cs="Times New Roman"/>
                <w:sz w:val="24"/>
                <w:szCs w:val="24"/>
              </w:rPr>
              <w:t xml:space="preserve"> Тобанашкахь</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тексташкахь</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фразеологизмаш</w:t>
            </w:r>
            <w:r w:rsidRPr="00552FB8">
              <w:rPr>
                <w:rFonts w:ascii="Times New Roman" w:eastAsia="Times New Roman" w:hAnsi="Times New Roman" w:cs="Times New Roman"/>
                <w:spacing w:val="-2"/>
                <w:sz w:val="24"/>
                <w:szCs w:val="24"/>
              </w:rPr>
              <w:t xml:space="preserve"> лахар.</w:t>
            </w:r>
            <w:r w:rsidRPr="00552FB8">
              <w:rPr>
                <w:rFonts w:ascii="Times New Roman" w:eastAsia="Times New Roman" w:hAnsi="Times New Roman" w:cs="Times New Roman"/>
                <w:sz w:val="24"/>
                <w:szCs w:val="24"/>
              </w:rPr>
              <w:t xml:space="preserve"> Кхоллараллин</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тӀедиллар:</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фразеологизман</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хӀоттамна</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pacing w:val="-2"/>
                <w:sz w:val="24"/>
                <w:szCs w:val="24"/>
              </w:rPr>
              <w:t>йукъа</w:t>
            </w:r>
            <w:r w:rsidRPr="00552FB8">
              <w:rPr>
                <w:rFonts w:ascii="Times New Roman" w:eastAsia="Times New Roman" w:hAnsi="Times New Roman" w:cs="Times New Roman"/>
                <w:sz w:val="24"/>
                <w:szCs w:val="24"/>
              </w:rPr>
              <w:t xml:space="preserve"> догӀучу</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дешнийн</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маьӀнех</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ма-дарра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кхетаран</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буха</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тӀехь</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забарийн шайн суьрташ кхоллар (дахкар) долчохь</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хӀотто</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синонимийн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могӀарера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догӀу</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дош</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харжар,</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шен харжамах кхетор. Тобанашкахь</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дидактикин</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текстаца</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предложенешкахь дешнаш</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догӀуш</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хиларан</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анализ,</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дешан</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харжам дика</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ца</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 xml:space="preserve">нисбелла меттигаш карор, карийна гӀалаташ нисдар (уггар нийса синоним </w:t>
            </w:r>
            <w:r w:rsidRPr="00552FB8">
              <w:rPr>
                <w:rFonts w:ascii="Times New Roman" w:eastAsia="Times New Roman" w:hAnsi="Times New Roman" w:cs="Times New Roman"/>
                <w:spacing w:val="-2"/>
                <w:sz w:val="24"/>
                <w:szCs w:val="24"/>
              </w:rPr>
              <w:t>харжар).</w:t>
            </w:r>
            <w:r w:rsidRPr="00552FB8">
              <w:rPr>
                <w:rFonts w:ascii="Times New Roman" w:eastAsia="Times New Roman" w:hAnsi="Times New Roman" w:cs="Times New Roman"/>
                <w:sz w:val="24"/>
                <w:szCs w:val="24"/>
              </w:rPr>
              <w:t xml:space="preserve"> Суьрташца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суьрташ</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шайца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догӀучу</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 xml:space="preserve">фразеологизмашца </w:t>
            </w:r>
            <w:r w:rsidRPr="00552FB8">
              <w:rPr>
                <w:rFonts w:ascii="Times New Roman" w:eastAsia="Times New Roman" w:hAnsi="Times New Roman" w:cs="Times New Roman"/>
                <w:spacing w:val="-2"/>
                <w:sz w:val="24"/>
                <w:szCs w:val="24"/>
              </w:rPr>
              <w:t>цхьаьнадалор.</w:t>
            </w:r>
            <w:r w:rsidRPr="00552FB8">
              <w:rPr>
                <w:rFonts w:ascii="Times New Roman" w:eastAsia="Times New Roman" w:hAnsi="Times New Roman" w:cs="Times New Roman"/>
                <w:sz w:val="24"/>
                <w:szCs w:val="24"/>
              </w:rPr>
              <w:t xml:space="preserve"> Шимма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цхьаьна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бен</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фразеологизмаш</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церан</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маьӀнаш</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 xml:space="preserve">а </w:t>
            </w:r>
            <w:r w:rsidRPr="00552FB8">
              <w:rPr>
                <w:rFonts w:ascii="Times New Roman" w:eastAsia="Times New Roman" w:hAnsi="Times New Roman" w:cs="Times New Roman"/>
                <w:spacing w:val="-2"/>
                <w:sz w:val="24"/>
                <w:szCs w:val="24"/>
              </w:rPr>
              <w:t>цхьаьнадалор.</w:t>
            </w:r>
            <w:r w:rsidRPr="00552FB8">
              <w:rPr>
                <w:rFonts w:ascii="Times New Roman" w:eastAsia="Times New Roman" w:hAnsi="Times New Roman" w:cs="Times New Roman"/>
                <w:sz w:val="24"/>
                <w:szCs w:val="24"/>
              </w:rPr>
              <w:t xml:space="preserve"> Тобанашкахь</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тексташкахь</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фразеологизмаш</w:t>
            </w:r>
            <w:r w:rsidRPr="00552FB8">
              <w:rPr>
                <w:rFonts w:ascii="Times New Roman" w:eastAsia="Times New Roman" w:hAnsi="Times New Roman" w:cs="Times New Roman"/>
                <w:spacing w:val="-2"/>
                <w:sz w:val="24"/>
                <w:szCs w:val="24"/>
              </w:rPr>
              <w:t xml:space="preserve"> лахар.</w:t>
            </w:r>
          </w:p>
          <w:p w:rsidR="00552FB8" w:rsidRPr="00552FB8" w:rsidRDefault="00552FB8" w:rsidP="00552FB8">
            <w:pPr>
              <w:spacing w:line="275" w:lineRule="exact"/>
              <w:ind w:left="103"/>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Кхоллараллин</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тӀедиллар:</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фразеологизман</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хӀоттамна</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pacing w:val="-2"/>
                <w:sz w:val="24"/>
                <w:szCs w:val="24"/>
              </w:rPr>
              <w:t>йукъа</w:t>
            </w:r>
          </w:p>
          <w:p w:rsidR="00552FB8" w:rsidRPr="00552FB8" w:rsidRDefault="00552FB8" w:rsidP="00552FB8">
            <w:pPr>
              <w:spacing w:before="1" w:line="275" w:lineRule="exact"/>
              <w:ind w:left="103"/>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догӀучу</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дешнийн</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маьӀнех</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ма-дарра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кхетаран</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буха</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тӀехь</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забарийн шайн суьрташ кхоллар (дахкар).</w:t>
            </w:r>
          </w:p>
        </w:tc>
      </w:tr>
      <w:tr w:rsidR="00552FB8" w:rsidRPr="00552FB8" w:rsidTr="00552FB8">
        <w:trPr>
          <w:trHeight w:val="416"/>
        </w:trPr>
        <w:tc>
          <w:tcPr>
            <w:tcW w:w="675" w:type="dxa"/>
          </w:tcPr>
          <w:p w:rsidR="00552FB8" w:rsidRPr="00552FB8" w:rsidRDefault="00552FB8" w:rsidP="00552FB8">
            <w:pPr>
              <w:spacing w:before="1"/>
              <w:ind w:left="105"/>
              <w:rPr>
                <w:rFonts w:ascii="Times New Roman" w:eastAsia="Times New Roman" w:hAnsi="Times New Roman" w:cs="Times New Roman"/>
                <w:spacing w:val="-5"/>
                <w:sz w:val="24"/>
                <w:szCs w:val="24"/>
              </w:rPr>
            </w:pPr>
            <w:r w:rsidRPr="00552FB8">
              <w:rPr>
                <w:rFonts w:ascii="Times New Roman" w:eastAsia="Times New Roman" w:hAnsi="Times New Roman" w:cs="Times New Roman"/>
                <w:spacing w:val="-5"/>
                <w:sz w:val="24"/>
                <w:szCs w:val="24"/>
              </w:rPr>
              <w:t>4.</w:t>
            </w:r>
          </w:p>
        </w:tc>
        <w:tc>
          <w:tcPr>
            <w:tcW w:w="2127" w:type="dxa"/>
          </w:tcPr>
          <w:p w:rsidR="00552FB8" w:rsidRPr="00552FB8" w:rsidRDefault="00552FB8" w:rsidP="00552FB8">
            <w:pPr>
              <w:spacing w:before="1"/>
              <w:ind w:left="109"/>
              <w:rPr>
                <w:rFonts w:ascii="Times New Roman" w:eastAsia="Times New Roman" w:hAnsi="Times New Roman" w:cs="Times New Roman"/>
                <w:b/>
                <w:spacing w:val="-2"/>
                <w:sz w:val="24"/>
                <w:szCs w:val="24"/>
              </w:rPr>
            </w:pPr>
            <w:r w:rsidRPr="00552FB8">
              <w:rPr>
                <w:rFonts w:ascii="Times New Roman" w:eastAsia="Times New Roman" w:hAnsi="Times New Roman" w:cs="Times New Roman"/>
                <w:b/>
                <w:sz w:val="24"/>
                <w:szCs w:val="24"/>
              </w:rPr>
              <w:t>Дешан</w:t>
            </w:r>
            <w:r w:rsidRPr="00552FB8">
              <w:rPr>
                <w:rFonts w:ascii="Times New Roman" w:eastAsia="Times New Roman" w:hAnsi="Times New Roman" w:cs="Times New Roman"/>
                <w:b/>
                <w:spacing w:val="-15"/>
                <w:sz w:val="24"/>
                <w:szCs w:val="24"/>
              </w:rPr>
              <w:t xml:space="preserve"> </w:t>
            </w:r>
            <w:r w:rsidRPr="00552FB8">
              <w:rPr>
                <w:rFonts w:ascii="Times New Roman" w:eastAsia="Times New Roman" w:hAnsi="Times New Roman" w:cs="Times New Roman"/>
                <w:b/>
                <w:sz w:val="24"/>
                <w:szCs w:val="24"/>
              </w:rPr>
              <w:t xml:space="preserve">хӀоттам </w:t>
            </w:r>
            <w:r w:rsidRPr="00552FB8">
              <w:rPr>
                <w:rFonts w:ascii="Times New Roman" w:eastAsia="Times New Roman" w:hAnsi="Times New Roman" w:cs="Times New Roman"/>
                <w:b/>
                <w:spacing w:val="-2"/>
                <w:sz w:val="24"/>
                <w:szCs w:val="24"/>
              </w:rPr>
              <w:t>(морфемика)</w:t>
            </w:r>
            <w:r w:rsidRPr="00552FB8">
              <w:rPr>
                <w:rFonts w:ascii="Times New Roman" w:eastAsia="Times New Roman" w:hAnsi="Times New Roman" w:cs="Times New Roman"/>
                <w:b/>
                <w:spacing w:val="80"/>
                <w:sz w:val="24"/>
                <w:szCs w:val="24"/>
              </w:rPr>
              <w:t xml:space="preserve"> </w:t>
            </w:r>
            <w:r w:rsidRPr="00552FB8">
              <w:rPr>
                <w:rFonts w:ascii="Times New Roman" w:eastAsia="Times New Roman" w:hAnsi="Times New Roman" w:cs="Times New Roman"/>
                <w:b/>
                <w:sz w:val="24"/>
                <w:szCs w:val="24"/>
              </w:rPr>
              <w:t>(3 сахьт)</w:t>
            </w:r>
          </w:p>
        </w:tc>
        <w:tc>
          <w:tcPr>
            <w:tcW w:w="4536" w:type="dxa"/>
          </w:tcPr>
          <w:p w:rsidR="00552FB8" w:rsidRPr="00552FB8" w:rsidRDefault="00552FB8" w:rsidP="00552FB8">
            <w:pPr>
              <w:ind w:left="104" w:right="170"/>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Хийцалучу</w:t>
            </w:r>
            <w:r w:rsidRPr="00552FB8">
              <w:rPr>
                <w:rFonts w:ascii="Times New Roman" w:eastAsia="Times New Roman" w:hAnsi="Times New Roman" w:cs="Times New Roman"/>
                <w:spacing w:val="-12"/>
                <w:sz w:val="24"/>
                <w:szCs w:val="24"/>
              </w:rPr>
              <w:t xml:space="preserve"> </w:t>
            </w:r>
            <w:r w:rsidRPr="00552FB8">
              <w:rPr>
                <w:rFonts w:ascii="Times New Roman" w:eastAsia="Times New Roman" w:hAnsi="Times New Roman" w:cs="Times New Roman"/>
                <w:sz w:val="24"/>
                <w:szCs w:val="24"/>
              </w:rPr>
              <w:t>дешнийн</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хӀоттам,</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морфемаш</w:t>
            </w:r>
            <w:r w:rsidRPr="00552FB8">
              <w:rPr>
                <w:rFonts w:ascii="Times New Roman" w:eastAsia="Times New Roman" w:hAnsi="Times New Roman" w:cs="Times New Roman"/>
                <w:spacing w:val="-12"/>
                <w:sz w:val="24"/>
                <w:szCs w:val="24"/>
              </w:rPr>
              <w:t xml:space="preserve"> </w:t>
            </w:r>
            <w:r w:rsidRPr="00552FB8">
              <w:rPr>
                <w:rFonts w:ascii="Times New Roman" w:eastAsia="Times New Roman" w:hAnsi="Times New Roman" w:cs="Times New Roman"/>
                <w:sz w:val="24"/>
                <w:szCs w:val="24"/>
              </w:rPr>
              <w:t>атта къасталучу</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дешнашкахь орамаш, дешхьалхенаш, суффиксаш, чаккхенаш билгалйахар (Ӏамийнарг карладаккхар).</w:t>
            </w:r>
          </w:p>
          <w:p w:rsidR="00552FB8" w:rsidRPr="00552FB8" w:rsidRDefault="00552FB8" w:rsidP="00552FB8">
            <w:pPr>
              <w:spacing w:line="276" w:lineRule="exact"/>
              <w:ind w:left="104" w:right="170"/>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Дешан</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лард.</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Чолхе</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дешнаш</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pacing w:val="-2"/>
                <w:sz w:val="24"/>
                <w:szCs w:val="24"/>
              </w:rPr>
              <w:t>(довзийтар).</w:t>
            </w:r>
          </w:p>
        </w:tc>
        <w:tc>
          <w:tcPr>
            <w:tcW w:w="8079" w:type="dxa"/>
          </w:tcPr>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Ӏаморан</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диалог:</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«Дешан</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муьлха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дакъош</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девза</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вайна?»,</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диалог дӀайахарехь дешан дакъойх Ӏамийнарг карладоккху (маьӀна, къасторан некъ, билгалдаккхаран некъ).</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Дешан лард йовзийтар, «дешан лард» кхетам йукъабалор. Цхьаьна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гӀуллакхдар:</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дешан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хӀоттамца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таллам</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баран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 xml:space="preserve">алгоритм </w:t>
            </w:r>
            <w:r w:rsidRPr="00552FB8">
              <w:rPr>
                <w:rFonts w:ascii="Times New Roman" w:eastAsia="Times New Roman" w:hAnsi="Times New Roman" w:cs="Times New Roman"/>
                <w:spacing w:val="-2"/>
                <w:sz w:val="24"/>
                <w:szCs w:val="24"/>
              </w:rPr>
              <w:t>хӀоттор.</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Шардар:</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хӀоттийнчу</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алгоритмаца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дешан</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хӀоттамца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таллам</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 xml:space="preserve">бар </w:t>
            </w:r>
            <w:r w:rsidRPr="00552FB8">
              <w:rPr>
                <w:rFonts w:ascii="Times New Roman" w:eastAsia="Times New Roman" w:hAnsi="Times New Roman" w:cs="Times New Roman"/>
                <w:spacing w:val="-2"/>
                <w:sz w:val="24"/>
                <w:szCs w:val="24"/>
              </w:rPr>
              <w:t>дӀадахьар.</w:t>
            </w:r>
          </w:p>
          <w:p w:rsidR="00552FB8" w:rsidRPr="00552FB8" w:rsidRDefault="00552FB8" w:rsidP="00552FB8">
            <w:pPr>
              <w:spacing w:line="242" w:lineRule="auto"/>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Шимма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цхьаьна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бен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дешан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хӀоттамна</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бинчу</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талламехь гӀалаташ лахар.</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Вовше</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таллам</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беш,</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хӀораммо</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ша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кхочушбен</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далийнчу дешнийн лард къастор.</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Ӏаморан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диалог:</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«Муьлхачу</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дешнех</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ала</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мегар</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ду</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 xml:space="preserve">чолхе </w:t>
            </w:r>
            <w:r w:rsidRPr="00552FB8">
              <w:rPr>
                <w:rFonts w:ascii="Times New Roman" w:eastAsia="Times New Roman" w:hAnsi="Times New Roman" w:cs="Times New Roman"/>
                <w:spacing w:val="-2"/>
                <w:sz w:val="24"/>
                <w:szCs w:val="24"/>
              </w:rPr>
              <w:t>дешнаш?».</w:t>
            </w:r>
          </w:p>
          <w:p w:rsidR="00552FB8" w:rsidRPr="00552FB8" w:rsidRDefault="00552FB8" w:rsidP="00552FB8">
            <w:pPr>
              <w:spacing w:line="276" w:lineRule="exact"/>
              <w:ind w:left="103"/>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«Чолхе</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дешнаш»</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кхетам</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pacing w:val="-2"/>
                <w:sz w:val="24"/>
                <w:szCs w:val="24"/>
              </w:rPr>
              <w:t>йукъабалор.</w:t>
            </w:r>
          </w:p>
          <w:p w:rsidR="00552FB8" w:rsidRPr="00552FB8" w:rsidRDefault="00552FB8" w:rsidP="00552FB8">
            <w:pPr>
              <w:spacing w:line="276" w:lineRule="exact"/>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Цхьаьна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бен</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далийнчу</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дешнашна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йукъахь</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чолхе</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 xml:space="preserve">дешнаш </w:t>
            </w:r>
            <w:r w:rsidRPr="00552FB8">
              <w:rPr>
                <w:rFonts w:ascii="Times New Roman" w:eastAsia="Times New Roman" w:hAnsi="Times New Roman" w:cs="Times New Roman"/>
                <w:spacing w:val="-2"/>
                <w:sz w:val="24"/>
                <w:szCs w:val="24"/>
              </w:rPr>
              <w:t>карор.</w:t>
            </w:r>
          </w:p>
        </w:tc>
      </w:tr>
      <w:tr w:rsidR="00552FB8" w:rsidRPr="00552FB8" w:rsidTr="00552FB8">
        <w:trPr>
          <w:trHeight w:val="416"/>
        </w:trPr>
        <w:tc>
          <w:tcPr>
            <w:tcW w:w="675" w:type="dxa"/>
          </w:tcPr>
          <w:p w:rsidR="00552FB8" w:rsidRPr="00552FB8" w:rsidRDefault="00552FB8" w:rsidP="00552FB8">
            <w:pPr>
              <w:spacing w:before="1"/>
              <w:ind w:left="105"/>
              <w:rPr>
                <w:rFonts w:ascii="Times New Roman" w:eastAsia="Times New Roman" w:hAnsi="Times New Roman" w:cs="Times New Roman"/>
                <w:spacing w:val="-5"/>
                <w:sz w:val="24"/>
                <w:szCs w:val="24"/>
              </w:rPr>
            </w:pPr>
            <w:r w:rsidRPr="00552FB8">
              <w:rPr>
                <w:rFonts w:ascii="Times New Roman" w:eastAsia="Times New Roman" w:hAnsi="Times New Roman" w:cs="Times New Roman"/>
                <w:spacing w:val="-5"/>
                <w:sz w:val="24"/>
                <w:szCs w:val="24"/>
              </w:rPr>
              <w:t>5.</w:t>
            </w:r>
          </w:p>
        </w:tc>
        <w:tc>
          <w:tcPr>
            <w:tcW w:w="2127" w:type="dxa"/>
          </w:tcPr>
          <w:p w:rsidR="00552FB8" w:rsidRPr="00552FB8" w:rsidRDefault="00552FB8" w:rsidP="00552FB8">
            <w:pPr>
              <w:spacing w:before="1"/>
              <w:ind w:left="109"/>
              <w:rPr>
                <w:rFonts w:ascii="Times New Roman" w:eastAsia="Times New Roman" w:hAnsi="Times New Roman" w:cs="Times New Roman"/>
                <w:b/>
                <w:sz w:val="24"/>
                <w:szCs w:val="24"/>
              </w:rPr>
            </w:pPr>
            <w:r w:rsidRPr="00552FB8">
              <w:rPr>
                <w:rFonts w:ascii="Times New Roman" w:eastAsia="Times New Roman" w:hAnsi="Times New Roman" w:cs="Times New Roman"/>
                <w:b/>
                <w:spacing w:val="-2"/>
                <w:sz w:val="24"/>
                <w:szCs w:val="24"/>
              </w:rPr>
              <w:t xml:space="preserve">Морфологи </w:t>
            </w:r>
            <w:r w:rsidRPr="00552FB8">
              <w:rPr>
                <w:rFonts w:ascii="Times New Roman" w:eastAsia="Times New Roman" w:hAnsi="Times New Roman" w:cs="Times New Roman"/>
                <w:b/>
                <w:sz w:val="24"/>
                <w:szCs w:val="24"/>
              </w:rPr>
              <w:t>(52 сахьт)</w:t>
            </w:r>
          </w:p>
        </w:tc>
        <w:tc>
          <w:tcPr>
            <w:tcW w:w="4536" w:type="dxa"/>
          </w:tcPr>
          <w:p w:rsidR="00552FB8" w:rsidRPr="00552FB8" w:rsidRDefault="00552FB8" w:rsidP="00552FB8">
            <w:pPr>
              <w:spacing w:before="1"/>
              <w:ind w:left="104" w:right="170"/>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Коьрта</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гӀуллакхан</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къамелан</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дакъош (йуьхьанцара довзийтар).</w:t>
            </w:r>
          </w:p>
          <w:p w:rsidR="00552FB8" w:rsidRPr="00552FB8" w:rsidRDefault="00552FB8" w:rsidP="00552FB8">
            <w:pPr>
              <w:spacing w:before="3"/>
              <w:ind w:left="104" w:right="170"/>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ЦӀердош. ЦӀердешнийн легар. 1, 2, 3, 4­чу легарийн</w:t>
            </w:r>
            <w:r w:rsidRPr="00552FB8">
              <w:rPr>
                <w:rFonts w:ascii="Times New Roman" w:eastAsia="Times New Roman" w:hAnsi="Times New Roman" w:cs="Times New Roman"/>
                <w:spacing w:val="-12"/>
                <w:sz w:val="24"/>
                <w:szCs w:val="24"/>
              </w:rPr>
              <w:t xml:space="preserve"> </w:t>
            </w:r>
            <w:r w:rsidRPr="00552FB8">
              <w:rPr>
                <w:rFonts w:ascii="Times New Roman" w:eastAsia="Times New Roman" w:hAnsi="Times New Roman" w:cs="Times New Roman"/>
                <w:sz w:val="24"/>
                <w:szCs w:val="24"/>
              </w:rPr>
              <w:t>цӀердешнаш.</w:t>
            </w:r>
            <w:r w:rsidRPr="00552FB8">
              <w:rPr>
                <w:rFonts w:ascii="Times New Roman" w:eastAsia="Times New Roman" w:hAnsi="Times New Roman" w:cs="Times New Roman"/>
                <w:spacing w:val="-13"/>
                <w:sz w:val="24"/>
                <w:szCs w:val="24"/>
              </w:rPr>
              <w:t xml:space="preserve"> </w:t>
            </w:r>
            <w:r w:rsidRPr="00552FB8">
              <w:rPr>
                <w:rFonts w:ascii="Times New Roman" w:eastAsia="Times New Roman" w:hAnsi="Times New Roman" w:cs="Times New Roman"/>
                <w:sz w:val="24"/>
                <w:szCs w:val="24"/>
              </w:rPr>
              <w:t>Долахь</w:t>
            </w:r>
            <w:r w:rsidRPr="00552FB8">
              <w:rPr>
                <w:rFonts w:ascii="Times New Roman" w:eastAsia="Times New Roman" w:hAnsi="Times New Roman" w:cs="Times New Roman"/>
                <w:spacing w:val="-13"/>
                <w:sz w:val="24"/>
                <w:szCs w:val="24"/>
              </w:rPr>
              <w:t xml:space="preserve"> </w:t>
            </w:r>
            <w:r w:rsidRPr="00552FB8">
              <w:rPr>
                <w:rFonts w:ascii="Times New Roman" w:eastAsia="Times New Roman" w:hAnsi="Times New Roman" w:cs="Times New Roman"/>
                <w:sz w:val="24"/>
                <w:szCs w:val="24"/>
              </w:rPr>
              <w:t>цӀердешнийн легар (цӀераш, фамилеш).</w:t>
            </w:r>
          </w:p>
          <w:p w:rsidR="00552FB8" w:rsidRPr="00552FB8" w:rsidRDefault="00552FB8" w:rsidP="00552FB8">
            <w:pPr>
              <w:spacing w:before="1"/>
              <w:ind w:left="104" w:right="170"/>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Билгалдош.</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Лаамаза</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лааме</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билгалдешнаш. Билгалдешнийн легар.1,2-чу легаран билгалдешнаш. Легалуш доцу билгалдешнаш (хьенан? стенан? хаттаршна</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 xml:space="preserve">жоп лун </w:t>
            </w:r>
            <w:r w:rsidRPr="00552FB8">
              <w:rPr>
                <w:rFonts w:ascii="Times New Roman" w:eastAsia="Times New Roman" w:hAnsi="Times New Roman" w:cs="Times New Roman"/>
                <w:spacing w:val="-2"/>
                <w:sz w:val="24"/>
                <w:szCs w:val="24"/>
              </w:rPr>
              <w:t>билгалдешнаш).</w:t>
            </w:r>
          </w:p>
          <w:p w:rsidR="00552FB8" w:rsidRPr="00552FB8" w:rsidRDefault="00552FB8" w:rsidP="00552FB8">
            <w:pPr>
              <w:spacing w:before="1"/>
              <w:ind w:left="104" w:right="170"/>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Терахьдош.</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Масаллин</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рогӀаллин</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 xml:space="preserve">а </w:t>
            </w:r>
            <w:r w:rsidRPr="00552FB8">
              <w:rPr>
                <w:rFonts w:ascii="Times New Roman" w:eastAsia="Times New Roman" w:hAnsi="Times New Roman" w:cs="Times New Roman"/>
                <w:spacing w:val="-2"/>
                <w:sz w:val="24"/>
                <w:szCs w:val="24"/>
              </w:rPr>
              <w:t>терахьдешнаш.</w:t>
            </w:r>
          </w:p>
          <w:p w:rsidR="00552FB8" w:rsidRPr="00552FB8" w:rsidRDefault="00552FB8" w:rsidP="00552FB8">
            <w:pPr>
              <w:spacing w:before="1"/>
              <w:ind w:left="104" w:right="170"/>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ЦӀерметдош. Йаххьийн цӀерметдешнаш (карладаккхар). Цхьаллин а, дукхаллин а терахьан</w:t>
            </w:r>
            <w:r w:rsidRPr="00552FB8">
              <w:rPr>
                <w:rFonts w:ascii="Times New Roman" w:eastAsia="Times New Roman" w:hAnsi="Times New Roman" w:cs="Times New Roman"/>
                <w:spacing w:val="-14"/>
                <w:sz w:val="24"/>
                <w:szCs w:val="24"/>
              </w:rPr>
              <w:t xml:space="preserve"> </w:t>
            </w:r>
            <w:r w:rsidRPr="00552FB8">
              <w:rPr>
                <w:rFonts w:ascii="Times New Roman" w:eastAsia="Times New Roman" w:hAnsi="Times New Roman" w:cs="Times New Roman"/>
                <w:sz w:val="24"/>
                <w:szCs w:val="24"/>
              </w:rPr>
              <w:t>йаххьийн</w:t>
            </w:r>
            <w:r w:rsidRPr="00552FB8">
              <w:rPr>
                <w:rFonts w:ascii="Times New Roman" w:eastAsia="Times New Roman" w:hAnsi="Times New Roman" w:cs="Times New Roman"/>
                <w:spacing w:val="-14"/>
                <w:sz w:val="24"/>
                <w:szCs w:val="24"/>
              </w:rPr>
              <w:t xml:space="preserve"> </w:t>
            </w:r>
            <w:r w:rsidRPr="00552FB8">
              <w:rPr>
                <w:rFonts w:ascii="Times New Roman" w:eastAsia="Times New Roman" w:hAnsi="Times New Roman" w:cs="Times New Roman"/>
                <w:sz w:val="24"/>
                <w:szCs w:val="24"/>
              </w:rPr>
              <w:t>цӀерметдешнийн</w:t>
            </w:r>
            <w:r w:rsidRPr="00552FB8">
              <w:rPr>
                <w:rFonts w:ascii="Times New Roman" w:eastAsia="Times New Roman" w:hAnsi="Times New Roman" w:cs="Times New Roman"/>
                <w:spacing w:val="-14"/>
                <w:sz w:val="24"/>
                <w:szCs w:val="24"/>
              </w:rPr>
              <w:t xml:space="preserve"> </w:t>
            </w:r>
            <w:r w:rsidRPr="00552FB8">
              <w:rPr>
                <w:rFonts w:ascii="Times New Roman" w:eastAsia="Times New Roman" w:hAnsi="Times New Roman" w:cs="Times New Roman"/>
                <w:sz w:val="24"/>
                <w:szCs w:val="24"/>
              </w:rPr>
              <w:t xml:space="preserve">дожаршца </w:t>
            </w:r>
            <w:r w:rsidRPr="00552FB8">
              <w:rPr>
                <w:rFonts w:ascii="Times New Roman" w:eastAsia="Times New Roman" w:hAnsi="Times New Roman" w:cs="Times New Roman"/>
                <w:spacing w:val="-2"/>
                <w:sz w:val="24"/>
                <w:szCs w:val="24"/>
              </w:rPr>
              <w:t>хийцадалар.</w:t>
            </w:r>
          </w:p>
          <w:p w:rsidR="00552FB8" w:rsidRPr="00552FB8" w:rsidRDefault="00552FB8" w:rsidP="00552FB8">
            <w:pPr>
              <w:spacing w:before="1" w:line="242" w:lineRule="auto"/>
              <w:ind w:left="104" w:right="258"/>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Хандош. Хандешан билгалза</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кеп. Хандешнийн карара,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йахана,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йогӀу</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хан.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Хандешнаш</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 xml:space="preserve">хенашца </w:t>
            </w:r>
            <w:r w:rsidRPr="00552FB8">
              <w:rPr>
                <w:rFonts w:ascii="Times New Roman" w:eastAsia="Times New Roman" w:hAnsi="Times New Roman" w:cs="Times New Roman"/>
                <w:spacing w:val="-2"/>
                <w:sz w:val="24"/>
                <w:szCs w:val="24"/>
              </w:rPr>
              <w:t>хийцадалар.</w:t>
            </w:r>
          </w:p>
          <w:p w:rsidR="00552FB8" w:rsidRPr="00552FB8" w:rsidRDefault="00552FB8" w:rsidP="00552FB8">
            <w:pPr>
              <w:spacing w:before="1"/>
              <w:ind w:left="104" w:right="170"/>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Куцдош</w:t>
            </w:r>
            <w:r w:rsidRPr="00552FB8">
              <w:rPr>
                <w:rFonts w:ascii="Times New Roman" w:eastAsia="Times New Roman" w:hAnsi="Times New Roman" w:cs="Times New Roman"/>
                <w:spacing w:val="-12"/>
                <w:sz w:val="24"/>
                <w:szCs w:val="24"/>
              </w:rPr>
              <w:t xml:space="preserve"> </w:t>
            </w:r>
            <w:r w:rsidRPr="00552FB8">
              <w:rPr>
                <w:rFonts w:ascii="Times New Roman" w:eastAsia="Times New Roman" w:hAnsi="Times New Roman" w:cs="Times New Roman"/>
                <w:sz w:val="24"/>
                <w:szCs w:val="24"/>
              </w:rPr>
              <w:t>(йукъара</w:t>
            </w:r>
            <w:r w:rsidRPr="00552FB8">
              <w:rPr>
                <w:rFonts w:ascii="Times New Roman" w:eastAsia="Times New Roman" w:hAnsi="Times New Roman" w:cs="Times New Roman"/>
                <w:spacing w:val="-13"/>
                <w:sz w:val="24"/>
                <w:szCs w:val="24"/>
              </w:rPr>
              <w:t xml:space="preserve"> </w:t>
            </w:r>
            <w:r w:rsidRPr="00552FB8">
              <w:rPr>
                <w:rFonts w:ascii="Times New Roman" w:eastAsia="Times New Roman" w:hAnsi="Times New Roman" w:cs="Times New Roman"/>
                <w:sz w:val="24"/>
                <w:szCs w:val="24"/>
              </w:rPr>
              <w:t>кхетам).</w:t>
            </w:r>
            <w:r w:rsidRPr="00552FB8">
              <w:rPr>
                <w:rFonts w:ascii="Times New Roman" w:eastAsia="Times New Roman" w:hAnsi="Times New Roman" w:cs="Times New Roman"/>
                <w:spacing w:val="-12"/>
                <w:sz w:val="24"/>
                <w:szCs w:val="24"/>
              </w:rPr>
              <w:t xml:space="preserve"> </w:t>
            </w:r>
            <w:r w:rsidRPr="00552FB8">
              <w:rPr>
                <w:rFonts w:ascii="Times New Roman" w:eastAsia="Times New Roman" w:hAnsi="Times New Roman" w:cs="Times New Roman"/>
                <w:sz w:val="24"/>
                <w:szCs w:val="24"/>
              </w:rPr>
              <w:t>МаьӀна,</w:t>
            </w:r>
            <w:r w:rsidRPr="00552FB8">
              <w:rPr>
                <w:rFonts w:ascii="Times New Roman" w:eastAsia="Times New Roman" w:hAnsi="Times New Roman" w:cs="Times New Roman"/>
                <w:spacing w:val="-12"/>
                <w:sz w:val="24"/>
                <w:szCs w:val="24"/>
              </w:rPr>
              <w:t xml:space="preserve"> </w:t>
            </w:r>
            <w:r w:rsidRPr="00552FB8">
              <w:rPr>
                <w:rFonts w:ascii="Times New Roman" w:eastAsia="Times New Roman" w:hAnsi="Times New Roman" w:cs="Times New Roman"/>
                <w:sz w:val="24"/>
                <w:szCs w:val="24"/>
              </w:rPr>
              <w:t>хаттарш, къамелехь пайдаэцар.</w:t>
            </w:r>
          </w:p>
          <w:p w:rsidR="00552FB8" w:rsidRPr="00552FB8" w:rsidRDefault="00552FB8" w:rsidP="00552FB8">
            <w:pPr>
              <w:spacing w:line="275" w:lineRule="exact"/>
              <w:ind w:left="104"/>
              <w:rPr>
                <w:rFonts w:ascii="Times New Roman" w:eastAsia="Times New Roman" w:hAnsi="Times New Roman" w:cs="Times New Roman"/>
                <w:sz w:val="24"/>
                <w:szCs w:val="24"/>
              </w:rPr>
            </w:pPr>
            <w:r w:rsidRPr="00552FB8">
              <w:rPr>
                <w:rFonts w:ascii="Times New Roman" w:eastAsia="Times New Roman" w:hAnsi="Times New Roman" w:cs="Times New Roman"/>
                <w:spacing w:val="-2"/>
                <w:sz w:val="24"/>
                <w:szCs w:val="24"/>
              </w:rPr>
              <w:t>ДештӀаьхье.</w:t>
            </w:r>
          </w:p>
          <w:p w:rsidR="00552FB8" w:rsidRPr="00552FB8" w:rsidRDefault="00552FB8" w:rsidP="00552FB8">
            <w:pPr>
              <w:ind w:left="104" w:right="170"/>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Хуттург.</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Цхьалхе</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чолхе</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 xml:space="preserve">предложенешкахь </w:t>
            </w:r>
            <w:r w:rsidRPr="00552FB8">
              <w:rPr>
                <w:rFonts w:ascii="Times New Roman" w:eastAsia="Times New Roman" w:hAnsi="Times New Roman" w:cs="Times New Roman"/>
                <w:spacing w:val="-2"/>
                <w:sz w:val="24"/>
                <w:szCs w:val="24"/>
              </w:rPr>
              <w:t>хуттургаш.</w:t>
            </w:r>
          </w:p>
          <w:p w:rsidR="00552FB8" w:rsidRPr="00552FB8" w:rsidRDefault="00552FB8" w:rsidP="00552FB8">
            <w:pPr>
              <w:ind w:left="104" w:right="170"/>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Дакъалгаш</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i/>
                <w:sz w:val="24"/>
                <w:szCs w:val="24"/>
              </w:rPr>
              <w:t>ца,</w:t>
            </w:r>
            <w:r w:rsidRPr="00552FB8">
              <w:rPr>
                <w:rFonts w:ascii="Times New Roman" w:eastAsia="Times New Roman" w:hAnsi="Times New Roman" w:cs="Times New Roman"/>
                <w:i/>
                <w:spacing w:val="-1"/>
                <w:sz w:val="24"/>
                <w:szCs w:val="24"/>
              </w:rPr>
              <w:t xml:space="preserve"> </w:t>
            </w:r>
            <w:r w:rsidRPr="00552FB8">
              <w:rPr>
                <w:rFonts w:ascii="Times New Roman" w:eastAsia="Times New Roman" w:hAnsi="Times New Roman" w:cs="Times New Roman"/>
                <w:i/>
                <w:sz w:val="24"/>
                <w:szCs w:val="24"/>
              </w:rPr>
              <w:t>ма,</w:t>
            </w:r>
            <w:r w:rsidRPr="00552FB8">
              <w:rPr>
                <w:rFonts w:ascii="Times New Roman" w:eastAsia="Times New Roman" w:hAnsi="Times New Roman" w:cs="Times New Roman"/>
                <w:i/>
                <w:spacing w:val="-2"/>
                <w:sz w:val="24"/>
                <w:szCs w:val="24"/>
              </w:rPr>
              <w:t xml:space="preserve"> </w:t>
            </w:r>
            <w:r w:rsidRPr="00552FB8">
              <w:rPr>
                <w:rFonts w:ascii="Times New Roman" w:eastAsia="Times New Roman" w:hAnsi="Times New Roman" w:cs="Times New Roman"/>
                <w:sz w:val="24"/>
                <w:szCs w:val="24"/>
              </w:rPr>
              <w:t>церан</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pacing w:val="-2"/>
                <w:sz w:val="24"/>
                <w:szCs w:val="24"/>
              </w:rPr>
              <w:t>маьӀна.</w:t>
            </w:r>
          </w:p>
        </w:tc>
        <w:tc>
          <w:tcPr>
            <w:tcW w:w="8079" w:type="dxa"/>
          </w:tcPr>
          <w:p w:rsidR="00552FB8" w:rsidRPr="00552FB8" w:rsidRDefault="00552FB8" w:rsidP="00552FB8">
            <w:pPr>
              <w:spacing w:before="1"/>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«Къамелан</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дакъош»</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таблицица</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таблицин</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 xml:space="preserve">чулацаман </w:t>
            </w:r>
            <w:r w:rsidRPr="00552FB8">
              <w:rPr>
                <w:rFonts w:ascii="Times New Roman" w:eastAsia="Times New Roman" w:hAnsi="Times New Roman" w:cs="Times New Roman"/>
                <w:spacing w:val="-2"/>
                <w:sz w:val="24"/>
                <w:szCs w:val="24"/>
              </w:rPr>
              <w:t>анализ.</w:t>
            </w:r>
          </w:p>
          <w:p w:rsidR="00552FB8" w:rsidRPr="00552FB8" w:rsidRDefault="00552FB8" w:rsidP="00552FB8">
            <w:pPr>
              <w:spacing w:before="3"/>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Тобанашкахь</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дешнаш</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тобанашкахь</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цхьаьнатоха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бух</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 xml:space="preserve">карор (къастор) (тобанашка дерзорхьама тайп-тайпанчу билгалонех пайдаэца мега, масала: къамелан дакъошца; цӀердешнашна - классашца, терахьашца, легаршца, хандешнашна - хаттаршца, </w:t>
            </w:r>
            <w:r w:rsidRPr="00552FB8">
              <w:rPr>
                <w:rFonts w:ascii="Times New Roman" w:eastAsia="Times New Roman" w:hAnsi="Times New Roman" w:cs="Times New Roman"/>
                <w:spacing w:val="-2"/>
                <w:sz w:val="24"/>
                <w:szCs w:val="24"/>
              </w:rPr>
              <w:t>хенашца).</w:t>
            </w:r>
          </w:p>
          <w:p w:rsidR="00552FB8" w:rsidRPr="00552FB8" w:rsidRDefault="00552FB8" w:rsidP="00552FB8">
            <w:pPr>
              <w:spacing w:before="1"/>
              <w:ind w:left="103" w:right="815"/>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Практикин</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13"/>
                <w:sz w:val="24"/>
                <w:szCs w:val="24"/>
              </w:rPr>
              <w:t xml:space="preserve"> </w:t>
            </w:r>
            <w:r w:rsidRPr="00552FB8">
              <w:rPr>
                <w:rFonts w:ascii="Times New Roman" w:eastAsia="Times New Roman" w:hAnsi="Times New Roman" w:cs="Times New Roman"/>
                <w:sz w:val="24"/>
                <w:szCs w:val="24"/>
              </w:rPr>
              <w:t>цӀердешнийн</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грамматикин</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 xml:space="preserve">билгалонаш </w:t>
            </w:r>
            <w:r w:rsidRPr="00552FB8">
              <w:rPr>
                <w:rFonts w:ascii="Times New Roman" w:eastAsia="Times New Roman" w:hAnsi="Times New Roman" w:cs="Times New Roman"/>
                <w:spacing w:val="-2"/>
                <w:sz w:val="24"/>
                <w:szCs w:val="24"/>
              </w:rPr>
              <w:t>къастор.</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Шардар:</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дешнаш</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церан</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грамматикин</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характеристикаш</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 xml:space="preserve">а </w:t>
            </w:r>
            <w:r w:rsidRPr="00552FB8">
              <w:rPr>
                <w:rFonts w:ascii="Times New Roman" w:eastAsia="Times New Roman" w:hAnsi="Times New Roman" w:cs="Times New Roman"/>
                <w:spacing w:val="-2"/>
                <w:sz w:val="24"/>
                <w:szCs w:val="24"/>
              </w:rPr>
              <w:t>цхьаьнайалор.</w:t>
            </w:r>
          </w:p>
          <w:p w:rsidR="00552FB8" w:rsidRPr="00552FB8" w:rsidRDefault="00552FB8" w:rsidP="00552FB8">
            <w:pPr>
              <w:spacing w:line="244" w:lineRule="auto"/>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Работа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в</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парах:</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цӀердешнаш</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тайп-тайпанчу</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баххашца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 xml:space="preserve">тобанашка </w:t>
            </w:r>
            <w:r w:rsidRPr="00552FB8">
              <w:rPr>
                <w:rFonts w:ascii="Times New Roman" w:eastAsia="Times New Roman" w:hAnsi="Times New Roman" w:cs="Times New Roman"/>
                <w:spacing w:val="-2"/>
                <w:sz w:val="24"/>
                <w:szCs w:val="24"/>
              </w:rPr>
              <w:t>дерзор.</w:t>
            </w:r>
          </w:p>
          <w:p w:rsidR="00552FB8" w:rsidRPr="00552FB8" w:rsidRDefault="00552FB8" w:rsidP="00552FB8">
            <w:pPr>
              <w:ind w:left="103"/>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Шардар:</w:t>
            </w:r>
            <w:r w:rsidRPr="00552FB8">
              <w:rPr>
                <w:rFonts w:ascii="Times New Roman" w:eastAsia="Times New Roman" w:hAnsi="Times New Roman" w:cs="Times New Roman"/>
                <w:spacing w:val="-13"/>
                <w:sz w:val="24"/>
                <w:szCs w:val="24"/>
              </w:rPr>
              <w:t xml:space="preserve"> </w:t>
            </w:r>
            <w:r w:rsidRPr="00552FB8">
              <w:rPr>
                <w:rFonts w:ascii="Times New Roman" w:eastAsia="Times New Roman" w:hAnsi="Times New Roman" w:cs="Times New Roman"/>
                <w:sz w:val="24"/>
                <w:szCs w:val="24"/>
              </w:rPr>
              <w:t>текстехь</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билгалйинчу</w:t>
            </w:r>
            <w:r w:rsidRPr="00552FB8">
              <w:rPr>
                <w:rFonts w:ascii="Times New Roman" w:eastAsia="Times New Roman" w:hAnsi="Times New Roman" w:cs="Times New Roman"/>
                <w:spacing w:val="-12"/>
                <w:sz w:val="24"/>
                <w:szCs w:val="24"/>
              </w:rPr>
              <w:t xml:space="preserve"> </w:t>
            </w:r>
            <w:r w:rsidRPr="00552FB8">
              <w:rPr>
                <w:rFonts w:ascii="Times New Roman" w:eastAsia="Times New Roman" w:hAnsi="Times New Roman" w:cs="Times New Roman"/>
                <w:sz w:val="24"/>
                <w:szCs w:val="24"/>
              </w:rPr>
              <w:t>грамматикин</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характеристикашца цӀердешнаш карор.</w:t>
            </w:r>
          </w:p>
          <w:p w:rsidR="00552FB8" w:rsidRPr="00552FB8" w:rsidRDefault="00552FB8" w:rsidP="00552FB8">
            <w:pPr>
              <w:spacing w:line="242" w:lineRule="auto"/>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Дифференцированни</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тӀедиллар:</w:t>
            </w:r>
            <w:r w:rsidRPr="00552FB8">
              <w:rPr>
                <w:rFonts w:ascii="Times New Roman" w:eastAsia="Times New Roman" w:hAnsi="Times New Roman" w:cs="Times New Roman"/>
                <w:spacing w:val="-13"/>
                <w:sz w:val="24"/>
                <w:szCs w:val="24"/>
              </w:rPr>
              <w:t xml:space="preserve"> </w:t>
            </w:r>
            <w:r w:rsidRPr="00552FB8">
              <w:rPr>
                <w:rFonts w:ascii="Times New Roman" w:eastAsia="Times New Roman" w:hAnsi="Times New Roman" w:cs="Times New Roman"/>
                <w:sz w:val="24"/>
                <w:szCs w:val="24"/>
              </w:rPr>
              <w:t>цӀердешнийн</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могӀарехь</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совнах цӀердош карор – тобанехь кхечу дешнийн йолу грамматикин билгалонех муьлхха а цхьаъ йоцу цӀердош.</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Практикин</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билгалдешнийн</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грамматикин</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 xml:space="preserve">билгалонаш </w:t>
            </w:r>
            <w:r w:rsidRPr="00552FB8">
              <w:rPr>
                <w:rFonts w:ascii="Times New Roman" w:eastAsia="Times New Roman" w:hAnsi="Times New Roman" w:cs="Times New Roman"/>
                <w:spacing w:val="-2"/>
                <w:sz w:val="24"/>
                <w:szCs w:val="24"/>
              </w:rPr>
              <w:t>къастор.</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Комментареш</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йеш,</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билгалдешан</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кеп</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цӀердешан</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кепаца цхьаьнайалоран тӀедиллар кхочушдар.</w:t>
            </w:r>
          </w:p>
          <w:p w:rsidR="00552FB8" w:rsidRPr="00552FB8" w:rsidRDefault="00552FB8" w:rsidP="00552FB8">
            <w:pPr>
              <w:spacing w:line="242" w:lineRule="auto"/>
              <w:ind w:left="103"/>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Тобанашкахь</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дидактикин</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текстан</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анализ,</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текстехь</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лааме</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а, лаамаза а билгалдешнаш карор.</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Практикин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12"/>
                <w:sz w:val="24"/>
                <w:szCs w:val="24"/>
              </w:rPr>
              <w:t xml:space="preserve"> </w:t>
            </w:r>
            <w:r w:rsidRPr="00552FB8">
              <w:rPr>
                <w:rFonts w:ascii="Times New Roman" w:eastAsia="Times New Roman" w:hAnsi="Times New Roman" w:cs="Times New Roman"/>
                <w:sz w:val="24"/>
                <w:szCs w:val="24"/>
              </w:rPr>
              <w:t>хандешан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грамматикин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билгалонаш</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къастор. Комментарешца тӀедиллар кхочушдар: хандешнаш а, церан грамматикин характеристикаш цхьаьнайалор.</w:t>
            </w:r>
          </w:p>
          <w:p w:rsidR="00552FB8" w:rsidRPr="00552FB8" w:rsidRDefault="00552FB8" w:rsidP="00552FB8">
            <w:pPr>
              <w:spacing w:line="242" w:lineRule="auto"/>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Тобанашкахь</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12"/>
                <w:sz w:val="24"/>
                <w:szCs w:val="24"/>
              </w:rPr>
              <w:t xml:space="preserve"> </w:t>
            </w:r>
            <w:r w:rsidRPr="00552FB8">
              <w:rPr>
                <w:rFonts w:ascii="Times New Roman" w:eastAsia="Times New Roman" w:hAnsi="Times New Roman" w:cs="Times New Roman"/>
                <w:sz w:val="24"/>
                <w:szCs w:val="24"/>
              </w:rPr>
              <w:t>хандешнаш</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тобанашкахь</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цхьаьнатохар (хенашца а, билгалзачу кепаца).</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ТӀедиллар</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цхьаьна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кхочушдар:</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текстехь</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хандешнаш</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 xml:space="preserve">хиларехула </w:t>
            </w:r>
            <w:r w:rsidRPr="00552FB8">
              <w:rPr>
                <w:rFonts w:ascii="Times New Roman" w:eastAsia="Times New Roman" w:hAnsi="Times New Roman" w:cs="Times New Roman"/>
                <w:spacing w:val="-2"/>
                <w:sz w:val="24"/>
                <w:szCs w:val="24"/>
              </w:rPr>
              <w:t>анализ.</w:t>
            </w:r>
          </w:p>
          <w:p w:rsidR="00552FB8" w:rsidRPr="00552FB8" w:rsidRDefault="00552FB8" w:rsidP="00552FB8">
            <w:pPr>
              <w:spacing w:line="274" w:lineRule="exact"/>
              <w:ind w:left="103"/>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Куцдешнашна</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тӀехь</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тергам:</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маьӀна</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pacing w:val="-2"/>
                <w:sz w:val="24"/>
                <w:szCs w:val="24"/>
              </w:rPr>
              <w:t>билгалдар.</w:t>
            </w:r>
          </w:p>
          <w:p w:rsidR="00552FB8" w:rsidRPr="00552FB8" w:rsidRDefault="00552FB8" w:rsidP="00552FB8">
            <w:pPr>
              <w:spacing w:before="1"/>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Практикин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цӀердешнийн,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билгалдешнийн,</w:t>
            </w:r>
            <w:r w:rsidRPr="00552FB8">
              <w:rPr>
                <w:rFonts w:ascii="Times New Roman" w:eastAsia="Times New Roman" w:hAnsi="Times New Roman" w:cs="Times New Roman"/>
                <w:spacing w:val="-14"/>
                <w:sz w:val="24"/>
                <w:szCs w:val="24"/>
              </w:rPr>
              <w:t xml:space="preserve"> </w:t>
            </w:r>
            <w:r w:rsidRPr="00552FB8">
              <w:rPr>
                <w:rFonts w:ascii="Times New Roman" w:eastAsia="Times New Roman" w:hAnsi="Times New Roman" w:cs="Times New Roman"/>
                <w:sz w:val="24"/>
                <w:szCs w:val="24"/>
              </w:rPr>
              <w:t>хандешнийн грамматикин билгалонаш къастор.</w:t>
            </w:r>
          </w:p>
          <w:p w:rsidR="00552FB8" w:rsidRPr="00552FB8" w:rsidRDefault="00552FB8" w:rsidP="00552FB8">
            <w:pPr>
              <w:spacing w:before="3"/>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Дифференцированни</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тӀедиллар:</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цӀердешнийн,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 xml:space="preserve">билгалдешнийн, хандешнийн грамматикин билгалонаш къасторехь гӀалаташ </w:t>
            </w:r>
            <w:r w:rsidRPr="00552FB8">
              <w:rPr>
                <w:rFonts w:ascii="Times New Roman" w:eastAsia="Times New Roman" w:hAnsi="Times New Roman" w:cs="Times New Roman"/>
                <w:spacing w:val="-2"/>
                <w:sz w:val="24"/>
                <w:szCs w:val="24"/>
              </w:rPr>
              <w:t>лахар.</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Практикин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кхетам</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(легар,</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хандешан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билгалза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кеп,</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терахь, и. д. кх.) шен</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йоццучу характеристикаца цхьаьнабалор.</w:t>
            </w:r>
          </w:p>
        </w:tc>
      </w:tr>
      <w:tr w:rsidR="00552FB8" w:rsidRPr="00552FB8" w:rsidTr="00552FB8">
        <w:tc>
          <w:tcPr>
            <w:tcW w:w="675" w:type="dxa"/>
          </w:tcPr>
          <w:p w:rsidR="00552FB8" w:rsidRPr="00552FB8" w:rsidRDefault="00552FB8" w:rsidP="00552FB8">
            <w:pPr>
              <w:spacing w:line="261" w:lineRule="auto"/>
              <w:rPr>
                <w:rFonts w:ascii="Times New Roman" w:eastAsia="Times New Roman" w:hAnsi="Times New Roman" w:cs="Times New Roman"/>
                <w:b/>
                <w:sz w:val="24"/>
                <w:szCs w:val="24"/>
              </w:rPr>
            </w:pPr>
            <w:r w:rsidRPr="00552FB8">
              <w:rPr>
                <w:rFonts w:ascii="Times New Roman" w:eastAsia="Times New Roman" w:hAnsi="Times New Roman" w:cs="Times New Roman"/>
                <w:spacing w:val="-5"/>
                <w:sz w:val="24"/>
                <w:szCs w:val="24"/>
              </w:rPr>
              <w:t>6.</w:t>
            </w:r>
          </w:p>
        </w:tc>
        <w:tc>
          <w:tcPr>
            <w:tcW w:w="2127" w:type="dxa"/>
          </w:tcPr>
          <w:p w:rsidR="00552FB8" w:rsidRPr="00552FB8" w:rsidRDefault="00552FB8" w:rsidP="00552FB8">
            <w:pPr>
              <w:spacing w:line="261" w:lineRule="auto"/>
              <w:rPr>
                <w:rFonts w:ascii="Times New Roman" w:eastAsia="Times New Roman" w:hAnsi="Times New Roman" w:cs="Times New Roman"/>
                <w:b/>
                <w:sz w:val="24"/>
                <w:szCs w:val="24"/>
              </w:rPr>
            </w:pPr>
            <w:r w:rsidRPr="00552FB8">
              <w:rPr>
                <w:rFonts w:ascii="Times New Roman" w:eastAsia="Times New Roman" w:hAnsi="Times New Roman" w:cs="Times New Roman"/>
                <w:b/>
                <w:spacing w:val="-2"/>
                <w:sz w:val="24"/>
                <w:szCs w:val="24"/>
              </w:rPr>
              <w:t xml:space="preserve">Синтаксис </w:t>
            </w:r>
            <w:r w:rsidRPr="00552FB8">
              <w:rPr>
                <w:rFonts w:ascii="Times New Roman" w:eastAsia="Times New Roman" w:hAnsi="Times New Roman" w:cs="Times New Roman"/>
                <w:b/>
                <w:sz w:val="24"/>
                <w:szCs w:val="24"/>
              </w:rPr>
              <w:t>(5 сахьт)</w:t>
            </w:r>
          </w:p>
        </w:tc>
        <w:tc>
          <w:tcPr>
            <w:tcW w:w="4536" w:type="dxa"/>
          </w:tcPr>
          <w:p w:rsidR="00552FB8" w:rsidRPr="00552FB8" w:rsidRDefault="00552FB8" w:rsidP="00552FB8">
            <w:pPr>
              <w:spacing w:before="1"/>
              <w:ind w:left="10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Дош</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дешнийн</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цхьаьнакхетар</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предложени</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а, церан тераллех а, башхаллех а кхетар; аларан Ӏалашоне хьаьжжина, предложенийн тайпанаш (дийцаран, хаттаран, тӀедожоран); синхаамийн иэшаре (айдаран а, айдаран йоцу а) хьаьжжина, предложенийн</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тайпанаш;</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йаьржина</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йаржаза</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а (Ӏамийнарг карладаккхар).</w:t>
            </w:r>
          </w:p>
          <w:p w:rsidR="00552FB8" w:rsidRPr="00552FB8" w:rsidRDefault="00552FB8" w:rsidP="00552FB8">
            <w:pPr>
              <w:ind w:left="10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Цхьалхечу предложенин синтаксически таллам. Цхьанатайпанчу</w:t>
            </w:r>
            <w:r w:rsidRPr="00552FB8">
              <w:rPr>
                <w:rFonts w:ascii="Times New Roman" w:eastAsia="Times New Roman" w:hAnsi="Times New Roman" w:cs="Times New Roman"/>
                <w:spacing w:val="-14"/>
                <w:sz w:val="24"/>
                <w:szCs w:val="24"/>
              </w:rPr>
              <w:t xml:space="preserve"> </w:t>
            </w:r>
            <w:r w:rsidRPr="00552FB8">
              <w:rPr>
                <w:rFonts w:ascii="Times New Roman" w:eastAsia="Times New Roman" w:hAnsi="Times New Roman" w:cs="Times New Roman"/>
                <w:sz w:val="24"/>
                <w:szCs w:val="24"/>
              </w:rPr>
              <w:t>меженашца</w:t>
            </w:r>
            <w:r w:rsidRPr="00552FB8">
              <w:rPr>
                <w:rFonts w:ascii="Times New Roman" w:eastAsia="Times New Roman" w:hAnsi="Times New Roman" w:cs="Times New Roman"/>
                <w:spacing w:val="-15"/>
                <w:sz w:val="24"/>
                <w:szCs w:val="24"/>
              </w:rPr>
              <w:t xml:space="preserve"> </w:t>
            </w:r>
            <w:r w:rsidRPr="00552FB8">
              <w:rPr>
                <w:rFonts w:ascii="Times New Roman" w:eastAsia="Times New Roman" w:hAnsi="Times New Roman" w:cs="Times New Roman"/>
                <w:sz w:val="24"/>
                <w:szCs w:val="24"/>
              </w:rPr>
              <w:t>йолу</w:t>
            </w:r>
            <w:r w:rsidRPr="00552FB8">
              <w:rPr>
                <w:rFonts w:ascii="Times New Roman" w:eastAsia="Times New Roman" w:hAnsi="Times New Roman" w:cs="Times New Roman"/>
                <w:spacing w:val="-14"/>
                <w:sz w:val="24"/>
                <w:szCs w:val="24"/>
              </w:rPr>
              <w:t xml:space="preserve"> </w:t>
            </w:r>
            <w:r w:rsidRPr="00552FB8">
              <w:rPr>
                <w:rFonts w:ascii="Times New Roman" w:eastAsia="Times New Roman" w:hAnsi="Times New Roman" w:cs="Times New Roman"/>
                <w:sz w:val="24"/>
                <w:szCs w:val="24"/>
              </w:rPr>
              <w:t>предложенеш: хуттургаш йоцу а, хуттургашца йолу а.</w:t>
            </w:r>
          </w:p>
          <w:p w:rsidR="00552FB8" w:rsidRPr="00552FB8" w:rsidRDefault="00552FB8" w:rsidP="00552FB8">
            <w:pPr>
              <w:spacing w:before="1"/>
              <w:ind w:left="10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Цхьанатайпанчу меженашца йолчу предложенешкахь</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дагардаран</w:t>
            </w:r>
            <w:r w:rsidRPr="00552FB8">
              <w:rPr>
                <w:rFonts w:ascii="Times New Roman" w:eastAsia="Times New Roman" w:hAnsi="Times New Roman" w:cs="Times New Roman"/>
                <w:spacing w:val="-14"/>
                <w:sz w:val="24"/>
                <w:szCs w:val="24"/>
              </w:rPr>
              <w:t xml:space="preserve"> </w:t>
            </w:r>
            <w:r w:rsidRPr="00552FB8">
              <w:rPr>
                <w:rFonts w:ascii="Times New Roman" w:eastAsia="Times New Roman" w:hAnsi="Times New Roman" w:cs="Times New Roman"/>
                <w:sz w:val="24"/>
                <w:szCs w:val="24"/>
              </w:rPr>
              <w:t>интонаци</w:t>
            </w:r>
            <w:r w:rsidRPr="00552FB8">
              <w:rPr>
                <w:rFonts w:ascii="Times New Roman" w:eastAsia="Times New Roman" w:hAnsi="Times New Roman" w:cs="Times New Roman"/>
                <w:spacing w:val="-14"/>
                <w:sz w:val="24"/>
                <w:szCs w:val="24"/>
              </w:rPr>
              <w:t xml:space="preserve"> </w:t>
            </w:r>
            <w:r w:rsidRPr="00552FB8">
              <w:rPr>
                <w:rFonts w:ascii="Times New Roman" w:eastAsia="Times New Roman" w:hAnsi="Times New Roman" w:cs="Times New Roman"/>
                <w:sz w:val="24"/>
                <w:szCs w:val="24"/>
              </w:rPr>
              <w:t>(иэшар). Цхьалхе, чолхе предложени (йовзийтар). предложение</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pacing w:val="-2"/>
                <w:sz w:val="24"/>
                <w:szCs w:val="24"/>
              </w:rPr>
              <w:t>(ознакомление).</w:t>
            </w:r>
          </w:p>
        </w:tc>
        <w:tc>
          <w:tcPr>
            <w:tcW w:w="8079" w:type="dxa"/>
          </w:tcPr>
          <w:p w:rsidR="00552FB8" w:rsidRPr="00552FB8" w:rsidRDefault="00552FB8" w:rsidP="00552FB8">
            <w:pPr>
              <w:spacing w:before="1"/>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Предложени,</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дешнийн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цхьаьнакхетар,</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дош</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дустарца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церан тераллин а, башхаллин а баххаш далорца а, дӀахьош йолу Ӏаморан диалог.</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Тобанашкахь</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аларан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Ӏалашоне</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эмоцин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иэшаре</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а хьаьжжина предложенийн классификаци.</w:t>
            </w:r>
          </w:p>
          <w:p w:rsidR="00552FB8" w:rsidRPr="00552FB8" w:rsidRDefault="00552FB8" w:rsidP="00552FB8">
            <w:pPr>
              <w:spacing w:line="275" w:lineRule="exact"/>
              <w:ind w:left="103"/>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Цхьалхечу</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предложенин</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синтаксически</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pacing w:val="-2"/>
                <w:sz w:val="24"/>
                <w:szCs w:val="24"/>
              </w:rPr>
              <w:t>таллам.</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Цхьалхе</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чолхе</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предложенийн</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башхаллашна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тӀехь</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тергам. Шардар: къаьсттинчу билгалонца</w:t>
            </w:r>
            <w:r w:rsidRPr="00552FB8">
              <w:rPr>
                <w:rFonts w:ascii="Times New Roman" w:eastAsia="Times New Roman" w:hAnsi="Times New Roman" w:cs="Times New Roman"/>
                <w:spacing w:val="80"/>
                <w:sz w:val="24"/>
                <w:szCs w:val="24"/>
              </w:rPr>
              <w:t xml:space="preserve"> </w:t>
            </w:r>
            <w:r w:rsidRPr="00552FB8">
              <w:rPr>
                <w:rFonts w:ascii="Times New Roman" w:eastAsia="Times New Roman" w:hAnsi="Times New Roman" w:cs="Times New Roman"/>
                <w:sz w:val="24"/>
                <w:szCs w:val="24"/>
              </w:rPr>
              <w:t xml:space="preserve">предложенеш тобанашка </w:t>
            </w:r>
            <w:r w:rsidRPr="00552FB8">
              <w:rPr>
                <w:rFonts w:ascii="Times New Roman" w:eastAsia="Times New Roman" w:hAnsi="Times New Roman" w:cs="Times New Roman"/>
                <w:spacing w:val="-2"/>
                <w:sz w:val="24"/>
                <w:szCs w:val="24"/>
              </w:rPr>
              <w:t>йерзор.</w:t>
            </w:r>
          </w:p>
          <w:p w:rsidR="00552FB8" w:rsidRPr="00552FB8" w:rsidRDefault="00552FB8" w:rsidP="00552FB8">
            <w:pPr>
              <w:spacing w:line="242" w:lineRule="auto"/>
              <w:ind w:left="103" w:right="175"/>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Цхьаьна</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гӀуллакхдар:</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дешнийн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цхьаьнакхетарш</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предложенеш а хӀиттор.</w:t>
            </w:r>
          </w:p>
          <w:p w:rsidR="00552FB8" w:rsidRPr="00552FB8" w:rsidRDefault="00552FB8" w:rsidP="00552FB8">
            <w:pPr>
              <w:spacing w:line="273" w:lineRule="exact"/>
              <w:ind w:left="103"/>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Практикин</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Ӏамийна</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pacing w:val="-2"/>
                <w:sz w:val="24"/>
                <w:szCs w:val="24"/>
              </w:rPr>
              <w:t>кхетамаш</w:t>
            </w:r>
          </w:p>
          <w:p w:rsidR="00552FB8" w:rsidRPr="00552FB8" w:rsidRDefault="00552FB8" w:rsidP="00552FB8">
            <w:pPr>
              <w:spacing w:line="261" w:lineRule="auto"/>
              <w:rPr>
                <w:rFonts w:ascii="Times New Roman" w:eastAsia="Times New Roman" w:hAnsi="Times New Roman" w:cs="Times New Roman"/>
                <w:b/>
                <w:sz w:val="24"/>
                <w:szCs w:val="24"/>
              </w:rPr>
            </w:pPr>
            <w:r w:rsidRPr="00552FB8">
              <w:rPr>
                <w:rFonts w:ascii="Times New Roman" w:eastAsia="Times New Roman" w:hAnsi="Times New Roman" w:cs="Times New Roman"/>
                <w:sz w:val="24"/>
                <w:szCs w:val="24"/>
              </w:rPr>
              <w:t>(предложенин</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цхьанатайпанара</w:t>
            </w:r>
            <w:r w:rsidRPr="00552FB8">
              <w:rPr>
                <w:rFonts w:ascii="Times New Roman" w:eastAsia="Times New Roman" w:hAnsi="Times New Roman" w:cs="Times New Roman"/>
                <w:spacing w:val="-12"/>
                <w:sz w:val="24"/>
                <w:szCs w:val="24"/>
              </w:rPr>
              <w:t xml:space="preserve"> </w:t>
            </w:r>
            <w:r w:rsidRPr="00552FB8">
              <w:rPr>
                <w:rFonts w:ascii="Times New Roman" w:eastAsia="Times New Roman" w:hAnsi="Times New Roman" w:cs="Times New Roman"/>
                <w:sz w:val="24"/>
                <w:szCs w:val="24"/>
              </w:rPr>
              <w:t>меженаш,</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чолхе</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предложени) масалшца цхьаьнабалор.</w:t>
            </w:r>
          </w:p>
        </w:tc>
      </w:tr>
      <w:tr w:rsidR="00552FB8" w:rsidRPr="00552FB8" w:rsidTr="00552FB8">
        <w:tc>
          <w:tcPr>
            <w:tcW w:w="675" w:type="dxa"/>
          </w:tcPr>
          <w:p w:rsidR="00552FB8" w:rsidRPr="00552FB8" w:rsidRDefault="00552FB8" w:rsidP="00552FB8">
            <w:pPr>
              <w:spacing w:line="261" w:lineRule="auto"/>
              <w:rPr>
                <w:rFonts w:ascii="Times New Roman" w:eastAsia="Times New Roman" w:hAnsi="Times New Roman" w:cs="Times New Roman"/>
                <w:b/>
                <w:sz w:val="24"/>
                <w:szCs w:val="24"/>
              </w:rPr>
            </w:pPr>
            <w:r w:rsidRPr="00552FB8">
              <w:rPr>
                <w:rFonts w:ascii="Times New Roman" w:eastAsia="Times New Roman" w:hAnsi="Times New Roman" w:cs="Times New Roman"/>
                <w:b/>
                <w:spacing w:val="-5"/>
                <w:sz w:val="24"/>
                <w:szCs w:val="24"/>
              </w:rPr>
              <w:t>7.</w:t>
            </w:r>
          </w:p>
        </w:tc>
        <w:tc>
          <w:tcPr>
            <w:tcW w:w="2127" w:type="dxa"/>
          </w:tcPr>
          <w:p w:rsidR="00552FB8" w:rsidRPr="00552FB8" w:rsidRDefault="00552FB8" w:rsidP="00552FB8">
            <w:pPr>
              <w:spacing w:line="261" w:lineRule="auto"/>
              <w:rPr>
                <w:rFonts w:ascii="Times New Roman" w:eastAsia="Times New Roman" w:hAnsi="Times New Roman" w:cs="Times New Roman"/>
                <w:b/>
                <w:sz w:val="24"/>
                <w:szCs w:val="24"/>
              </w:rPr>
            </w:pPr>
            <w:r w:rsidRPr="00552FB8">
              <w:rPr>
                <w:rFonts w:ascii="Times New Roman" w:eastAsia="Times New Roman" w:hAnsi="Times New Roman" w:cs="Times New Roman"/>
                <w:b/>
                <w:sz w:val="24"/>
                <w:szCs w:val="24"/>
              </w:rPr>
              <w:t>Орфографи</w:t>
            </w:r>
            <w:r w:rsidRPr="00552FB8">
              <w:rPr>
                <w:rFonts w:ascii="Times New Roman" w:eastAsia="Times New Roman" w:hAnsi="Times New Roman" w:cs="Times New Roman"/>
                <w:b/>
                <w:spacing w:val="23"/>
                <w:sz w:val="24"/>
                <w:szCs w:val="24"/>
              </w:rPr>
              <w:t xml:space="preserve"> </w:t>
            </w:r>
            <w:r w:rsidRPr="00552FB8">
              <w:rPr>
                <w:rFonts w:ascii="Times New Roman" w:eastAsia="Times New Roman" w:hAnsi="Times New Roman" w:cs="Times New Roman"/>
                <w:b/>
                <w:sz w:val="24"/>
                <w:szCs w:val="24"/>
              </w:rPr>
              <w:t>а, пунктуаци а (1 сахьт)</w:t>
            </w:r>
          </w:p>
        </w:tc>
        <w:tc>
          <w:tcPr>
            <w:tcW w:w="4536" w:type="dxa"/>
          </w:tcPr>
          <w:p w:rsidR="00552FB8" w:rsidRPr="00552FB8" w:rsidRDefault="00552FB8" w:rsidP="00552FB8">
            <w:pPr>
              <w:ind w:left="104" w:right="153"/>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Орфографин син иралла нийсайаздаран гӀалат дан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тарлун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меттигах</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кхетар</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санна;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ша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хӀоттийна а, схьакховдийна а тексташ талларехь таллам а, ша шена таллам а (карладаккхар а, нийсайаздаран керлачу коьчалехь пайдаэцар а). Нийсайаздаран (орфографин) дошамах, дешан нийсайаздар къастош (нисдеш), пайдаэцар.</w:t>
            </w:r>
          </w:p>
          <w:p w:rsidR="00552FB8" w:rsidRPr="00552FB8" w:rsidRDefault="00552FB8" w:rsidP="00552FB8">
            <w:pPr>
              <w:ind w:left="104" w:right="303"/>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Нийсайаздаран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бакъонаш</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царах</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пайдаэцар</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а: дешхьалхенийн цхьаьна а, къаьстина а йазйар; хуттургаш йоцуш а, хуттургашца а цхьаьнатоьхначу</w:t>
            </w:r>
            <w:r w:rsidRPr="00552FB8">
              <w:rPr>
                <w:rFonts w:ascii="Times New Roman" w:eastAsia="Times New Roman" w:hAnsi="Times New Roman" w:cs="Times New Roman"/>
                <w:spacing w:val="-15"/>
                <w:sz w:val="24"/>
                <w:szCs w:val="24"/>
              </w:rPr>
              <w:t xml:space="preserve"> </w:t>
            </w:r>
            <w:r w:rsidRPr="00552FB8">
              <w:rPr>
                <w:rFonts w:ascii="Times New Roman" w:eastAsia="Times New Roman" w:hAnsi="Times New Roman" w:cs="Times New Roman"/>
                <w:sz w:val="24"/>
                <w:szCs w:val="24"/>
              </w:rPr>
              <w:t>предложенешкахь</w:t>
            </w:r>
            <w:r w:rsidRPr="00552FB8">
              <w:rPr>
                <w:rFonts w:ascii="Times New Roman" w:eastAsia="Times New Roman" w:hAnsi="Times New Roman" w:cs="Times New Roman"/>
                <w:spacing w:val="-15"/>
                <w:sz w:val="24"/>
                <w:szCs w:val="24"/>
              </w:rPr>
              <w:t xml:space="preserve"> </w:t>
            </w:r>
            <w:r w:rsidRPr="00552FB8">
              <w:rPr>
                <w:rFonts w:ascii="Times New Roman" w:eastAsia="Times New Roman" w:hAnsi="Times New Roman" w:cs="Times New Roman"/>
                <w:sz w:val="24"/>
                <w:szCs w:val="24"/>
              </w:rPr>
              <w:t xml:space="preserve">сацаран </w:t>
            </w:r>
            <w:r w:rsidRPr="00552FB8">
              <w:rPr>
                <w:rFonts w:ascii="Times New Roman" w:eastAsia="Times New Roman" w:hAnsi="Times New Roman" w:cs="Times New Roman"/>
                <w:spacing w:val="-2"/>
                <w:sz w:val="24"/>
                <w:szCs w:val="24"/>
              </w:rPr>
              <w:t xml:space="preserve">хьаьркаш. </w:t>
            </w:r>
            <w:r w:rsidRPr="00552FB8">
              <w:rPr>
                <w:rFonts w:ascii="Times New Roman" w:eastAsia="Times New Roman" w:hAnsi="Times New Roman" w:cs="Times New Roman"/>
                <w:sz w:val="24"/>
                <w:szCs w:val="24"/>
              </w:rPr>
              <w:t>Шина</w:t>
            </w:r>
            <w:r w:rsidRPr="00552FB8">
              <w:rPr>
                <w:rFonts w:ascii="Times New Roman" w:eastAsia="Times New Roman" w:hAnsi="Times New Roman" w:cs="Times New Roman"/>
                <w:spacing w:val="-12"/>
                <w:sz w:val="24"/>
                <w:szCs w:val="24"/>
              </w:rPr>
              <w:t xml:space="preserve"> </w:t>
            </w:r>
            <w:r w:rsidRPr="00552FB8">
              <w:rPr>
                <w:rFonts w:ascii="Times New Roman" w:eastAsia="Times New Roman" w:hAnsi="Times New Roman" w:cs="Times New Roman"/>
                <w:sz w:val="24"/>
                <w:szCs w:val="24"/>
              </w:rPr>
              <w:t>цхьалхечу</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предложенех</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лаьттачу</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чолхечу предложенехь сацаран хьаьркаш (тергам).</w:t>
            </w:r>
          </w:p>
        </w:tc>
        <w:tc>
          <w:tcPr>
            <w:tcW w:w="8079" w:type="dxa"/>
          </w:tcPr>
          <w:p w:rsidR="00552FB8" w:rsidRPr="00552FB8" w:rsidRDefault="00552FB8" w:rsidP="00552FB8">
            <w:pPr>
              <w:spacing w:line="242" w:lineRule="auto"/>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ХӀокху</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классехь</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Ӏамочу</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нийсайаздаран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бакъонех</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 xml:space="preserve">пайдаэцаран алгоритмийн моделаш хӀиттор, хӀиттийнчу алгоритмех </w:t>
            </w:r>
            <w:r w:rsidRPr="00552FB8">
              <w:rPr>
                <w:rFonts w:ascii="Times New Roman" w:eastAsia="Times New Roman" w:hAnsi="Times New Roman" w:cs="Times New Roman"/>
                <w:spacing w:val="-2"/>
                <w:sz w:val="24"/>
                <w:szCs w:val="24"/>
              </w:rPr>
              <w:t>пайдаэцар.</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Текстана,</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билгалйинчу</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бакъонца</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догӀу</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дешнаш</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чулацамехь хиларна, комментари а йеш, анализ йар.</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Таллам кхиорна шардар: дидактикин текстаца болх беш, дешнийн йаздар нийсайаздаран (орфографин) норманашца догӀуш</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хилар</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къастор,</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нийсайаздаран</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(орфографин)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 xml:space="preserve">гӀалаташ </w:t>
            </w:r>
            <w:r w:rsidRPr="00552FB8">
              <w:rPr>
                <w:rFonts w:ascii="Times New Roman" w:eastAsia="Times New Roman" w:hAnsi="Times New Roman" w:cs="Times New Roman"/>
                <w:spacing w:val="-2"/>
                <w:sz w:val="24"/>
                <w:szCs w:val="24"/>
              </w:rPr>
              <w:t>карор.</w:t>
            </w:r>
          </w:p>
          <w:p w:rsidR="00552FB8" w:rsidRPr="00552FB8" w:rsidRDefault="00552FB8" w:rsidP="00552FB8">
            <w:pPr>
              <w:ind w:left="103" w:right="174" w:firstLine="60"/>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Нийсайаздаран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(орфографин)</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хьесап</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кхочушдаран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шен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жамӀан мах хадор, тексташ схьайазйарехь а, олуш дӀайазйарехь а гӀалаташ иэшорхьама хьехархочун гӀоьнца шен дараш нисдар (корректировать дар).</w:t>
            </w:r>
          </w:p>
          <w:p w:rsidR="00552FB8" w:rsidRPr="00552FB8" w:rsidRDefault="00552FB8" w:rsidP="00552FB8">
            <w:pPr>
              <w:ind w:left="103" w:right="115"/>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Проектан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тӀедиллар:</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халачу</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дешнийн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шен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дошам</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хӀоттор</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(йаздар ма-аьлла дагахь ца лаьттачу, йиллина шеконаш кхоллалучу, и.д.кх. дешнийн).</w:t>
            </w:r>
          </w:p>
          <w:p w:rsidR="00552FB8" w:rsidRPr="00552FB8" w:rsidRDefault="00552FB8" w:rsidP="00552FB8">
            <w:pPr>
              <w:spacing w:line="244" w:lineRule="auto"/>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Шен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таронийн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мах</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хадоран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хьал</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кхоллар:</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нийсайазйаран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коьчал тӀечӀагӀйан шардарш харжар. Кхин тӀе</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хааман хьостанех пайдаэцар оьшу проблемни хьал: нийсайаздаран</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дошамца</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дешнийн</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йаздар</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нисдар</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(цу</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йукъахь электронни носитель тӀехь йерш).</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Дешнийн</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дӀайаздаран</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нийса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хилар</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ша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таллар,</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нийса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ца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йаздина дешнаш карор а, шен гӀалаташ нисдар а.</w:t>
            </w:r>
          </w:p>
          <w:p w:rsidR="00552FB8" w:rsidRPr="00552FB8" w:rsidRDefault="00552FB8" w:rsidP="00552FB8">
            <w:pPr>
              <w:spacing w:line="274" w:lineRule="exact"/>
              <w:ind w:left="103"/>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Йаздар</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нийса</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хиларан</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бух</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абалорехь,</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нийсайаздаран</w:t>
            </w:r>
            <w:r w:rsidRPr="00552FB8">
              <w:rPr>
                <w:rFonts w:ascii="Times New Roman" w:eastAsia="Times New Roman" w:hAnsi="Times New Roman" w:cs="Times New Roman"/>
                <w:spacing w:val="-2"/>
                <w:sz w:val="24"/>
                <w:szCs w:val="24"/>
              </w:rPr>
              <w:t xml:space="preserve"> коьчал</w:t>
            </w:r>
          </w:p>
          <w:p w:rsidR="00552FB8" w:rsidRPr="00552FB8" w:rsidRDefault="00552FB8" w:rsidP="00552FB8">
            <w:pPr>
              <w:spacing w:line="261" w:lineRule="auto"/>
              <w:rPr>
                <w:rFonts w:ascii="Times New Roman" w:eastAsia="Times New Roman" w:hAnsi="Times New Roman" w:cs="Times New Roman"/>
                <w:b/>
                <w:sz w:val="24"/>
                <w:szCs w:val="24"/>
              </w:rPr>
            </w:pPr>
            <w:r w:rsidRPr="00552FB8">
              <w:rPr>
                <w:rFonts w:ascii="Times New Roman" w:eastAsia="Times New Roman" w:hAnsi="Times New Roman" w:cs="Times New Roman"/>
                <w:sz w:val="24"/>
                <w:szCs w:val="24"/>
              </w:rPr>
              <w:t>тӀехь</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бинчу</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тергаман</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жамӀ</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дарехь</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барта</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pacing w:val="-4"/>
                <w:sz w:val="24"/>
                <w:szCs w:val="24"/>
              </w:rPr>
              <w:t>алар.</w:t>
            </w:r>
          </w:p>
        </w:tc>
      </w:tr>
      <w:tr w:rsidR="00552FB8" w:rsidRPr="00552FB8" w:rsidTr="00552FB8">
        <w:tc>
          <w:tcPr>
            <w:tcW w:w="675" w:type="dxa"/>
          </w:tcPr>
          <w:p w:rsidR="00552FB8" w:rsidRPr="00552FB8" w:rsidRDefault="00552FB8" w:rsidP="00552FB8">
            <w:pPr>
              <w:spacing w:line="261" w:lineRule="auto"/>
              <w:rPr>
                <w:rFonts w:ascii="Times New Roman" w:eastAsia="Times New Roman" w:hAnsi="Times New Roman" w:cs="Times New Roman"/>
                <w:b/>
                <w:sz w:val="24"/>
                <w:szCs w:val="24"/>
              </w:rPr>
            </w:pPr>
            <w:r w:rsidRPr="00552FB8">
              <w:rPr>
                <w:rFonts w:ascii="Times New Roman" w:eastAsia="Times New Roman" w:hAnsi="Times New Roman" w:cs="Times New Roman"/>
                <w:b/>
                <w:spacing w:val="-5"/>
                <w:sz w:val="24"/>
                <w:szCs w:val="24"/>
              </w:rPr>
              <w:t>8.</w:t>
            </w:r>
          </w:p>
        </w:tc>
        <w:tc>
          <w:tcPr>
            <w:tcW w:w="2127" w:type="dxa"/>
          </w:tcPr>
          <w:p w:rsidR="00552FB8" w:rsidRPr="00552FB8" w:rsidRDefault="00552FB8" w:rsidP="00552FB8">
            <w:pPr>
              <w:spacing w:line="261" w:lineRule="auto"/>
              <w:rPr>
                <w:rFonts w:ascii="Times New Roman" w:eastAsia="Times New Roman" w:hAnsi="Times New Roman" w:cs="Times New Roman"/>
                <w:b/>
                <w:sz w:val="24"/>
                <w:szCs w:val="24"/>
              </w:rPr>
            </w:pPr>
            <w:r w:rsidRPr="00552FB8">
              <w:rPr>
                <w:rFonts w:ascii="Times New Roman" w:eastAsia="Times New Roman" w:hAnsi="Times New Roman" w:cs="Times New Roman"/>
                <w:b/>
                <w:sz w:val="24"/>
                <w:szCs w:val="24"/>
              </w:rPr>
              <w:t>Къамел</w:t>
            </w:r>
            <w:r w:rsidRPr="00552FB8">
              <w:rPr>
                <w:rFonts w:ascii="Times New Roman" w:eastAsia="Times New Roman" w:hAnsi="Times New Roman" w:cs="Times New Roman"/>
                <w:b/>
                <w:spacing w:val="-15"/>
                <w:sz w:val="24"/>
                <w:szCs w:val="24"/>
              </w:rPr>
              <w:t xml:space="preserve"> </w:t>
            </w:r>
            <w:r w:rsidRPr="00552FB8">
              <w:rPr>
                <w:rFonts w:ascii="Times New Roman" w:eastAsia="Times New Roman" w:hAnsi="Times New Roman" w:cs="Times New Roman"/>
                <w:b/>
                <w:sz w:val="24"/>
                <w:szCs w:val="24"/>
              </w:rPr>
              <w:t>кхиор (22 сахьт)</w:t>
            </w:r>
          </w:p>
        </w:tc>
        <w:tc>
          <w:tcPr>
            <w:tcW w:w="4536" w:type="dxa"/>
          </w:tcPr>
          <w:p w:rsidR="00552FB8" w:rsidRPr="00552FB8" w:rsidRDefault="00552FB8" w:rsidP="00552FB8">
            <w:pPr>
              <w:spacing w:before="1"/>
              <w:ind w:left="104" w:right="92"/>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Барта а, йозанан а тӀекеренан хьелаш (кехат, декъалваран</w:t>
            </w:r>
            <w:r w:rsidRPr="00552FB8">
              <w:rPr>
                <w:rFonts w:ascii="Times New Roman" w:eastAsia="Times New Roman" w:hAnsi="Times New Roman" w:cs="Times New Roman"/>
                <w:spacing w:val="-15"/>
                <w:sz w:val="24"/>
                <w:szCs w:val="24"/>
              </w:rPr>
              <w:t xml:space="preserve"> </w:t>
            </w:r>
            <w:r w:rsidRPr="00552FB8">
              <w:rPr>
                <w:rFonts w:ascii="Times New Roman" w:eastAsia="Times New Roman" w:hAnsi="Times New Roman" w:cs="Times New Roman"/>
                <w:sz w:val="24"/>
                <w:szCs w:val="24"/>
              </w:rPr>
              <w:t>открытка,</w:t>
            </w:r>
            <w:r w:rsidRPr="00552FB8">
              <w:rPr>
                <w:rFonts w:ascii="Times New Roman" w:eastAsia="Times New Roman" w:hAnsi="Times New Roman" w:cs="Times New Roman"/>
                <w:spacing w:val="-13"/>
                <w:sz w:val="24"/>
                <w:szCs w:val="24"/>
              </w:rPr>
              <w:t xml:space="preserve"> </w:t>
            </w:r>
            <w:r w:rsidRPr="00552FB8">
              <w:rPr>
                <w:rFonts w:ascii="Times New Roman" w:eastAsia="Times New Roman" w:hAnsi="Times New Roman" w:cs="Times New Roman"/>
                <w:sz w:val="24"/>
                <w:szCs w:val="24"/>
              </w:rPr>
              <w:t>дӀакхайкхор</w:t>
            </w:r>
            <w:r w:rsidRPr="00552FB8">
              <w:rPr>
                <w:rFonts w:ascii="Times New Roman" w:eastAsia="Times New Roman" w:hAnsi="Times New Roman" w:cs="Times New Roman"/>
                <w:spacing w:val="-15"/>
                <w:sz w:val="24"/>
                <w:szCs w:val="24"/>
              </w:rPr>
              <w:t xml:space="preserve"> </w:t>
            </w:r>
            <w:r w:rsidRPr="00552FB8">
              <w:rPr>
                <w:rFonts w:ascii="Times New Roman" w:eastAsia="Times New Roman" w:hAnsi="Times New Roman" w:cs="Times New Roman"/>
                <w:sz w:val="24"/>
                <w:szCs w:val="24"/>
              </w:rPr>
              <w:t>(объявлени), и.д.кх.); диалог; монолог; текстан цӀарехь текстан тема йа коьрта ойла гайтар. Йозанан къамелан нийса хилар, хьал долуш хилар,</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исбаьхьалла</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тидаме</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оьцуш,</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тексташ (йелларш а, шен а) нисйар.Схьайийцар,</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дӀайазйар</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(текстан</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барта</w:t>
            </w:r>
            <w:r w:rsidRPr="00552FB8">
              <w:rPr>
                <w:rFonts w:ascii="Times New Roman" w:eastAsia="Times New Roman" w:hAnsi="Times New Roman" w:cs="Times New Roman"/>
                <w:spacing w:val="-11"/>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йозанан кепахь а ма-йарра схьайийцар, текстан барта хоржуш схьайийцар).Сочинени</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йозанан белхан тайпа санна. Талламан, йовзийтаран йешар. Текстехь гучу кепехь балийна хаам лахар.</w:t>
            </w:r>
            <w:r w:rsidRPr="00552FB8">
              <w:rPr>
                <w:rFonts w:ascii="Times New Roman" w:eastAsia="Times New Roman" w:hAnsi="Times New Roman" w:cs="Times New Roman"/>
                <w:spacing w:val="80"/>
                <w:sz w:val="24"/>
                <w:szCs w:val="24"/>
              </w:rPr>
              <w:t xml:space="preserve"> </w:t>
            </w:r>
            <w:r w:rsidRPr="00552FB8">
              <w:rPr>
                <w:rFonts w:ascii="Times New Roman" w:eastAsia="Times New Roman" w:hAnsi="Times New Roman" w:cs="Times New Roman"/>
                <w:sz w:val="24"/>
                <w:szCs w:val="24"/>
              </w:rPr>
              <w:t>Текстехь болчу хааман буха тӀехь цхьалхечу</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жамӀийн кепаш йалор.</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Текстехь</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болчу</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хааман</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интерпретаци</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а, жамӀдар а.</w:t>
            </w:r>
          </w:p>
        </w:tc>
        <w:tc>
          <w:tcPr>
            <w:tcW w:w="8079" w:type="dxa"/>
          </w:tcPr>
          <w:p w:rsidR="00552FB8" w:rsidRPr="00552FB8" w:rsidRDefault="00552FB8" w:rsidP="00552FB8">
            <w:pPr>
              <w:spacing w:before="1"/>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Тобанашкахь</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текстана</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анализ</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йар,</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Ӏалашонца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тӀекеренан хьелашца а меттан гӀирсийн харжар нийсачу буха тӀехь хилар.</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Шимма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цхьаьна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бен</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текстан</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анализ</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цуьнан</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чулацамехь маьӀнин гӀалаташ карор а. Кхоллараллин</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тӀедахкарш:</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тайп-тайпанчу</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тайпанийн</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барта</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 xml:space="preserve">а, йозанан кепахь а тексташ (суртхӀоттор, ойлайар, дийцар) </w:t>
            </w:r>
            <w:r w:rsidRPr="00552FB8">
              <w:rPr>
                <w:rFonts w:ascii="Times New Roman" w:eastAsia="Times New Roman" w:hAnsi="Times New Roman" w:cs="Times New Roman"/>
                <w:spacing w:val="-2"/>
                <w:sz w:val="24"/>
                <w:szCs w:val="24"/>
              </w:rPr>
              <w:t xml:space="preserve">кхоллар. </w:t>
            </w:r>
            <w:r w:rsidRPr="00552FB8">
              <w:rPr>
                <w:rFonts w:ascii="Times New Roman" w:eastAsia="Times New Roman" w:hAnsi="Times New Roman" w:cs="Times New Roman"/>
                <w:sz w:val="24"/>
                <w:szCs w:val="24"/>
              </w:rPr>
              <w:t>Практикин болх: билгалдинчу хьолаца</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йогӀу жанр харжар а, кехат,</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декъалваран</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открытка,</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дӀайаздарш</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(записки)</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йаздар</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а. Кхоллараллин тӀедиллар: цхьана темина</w:t>
            </w:r>
            <w:r w:rsidRPr="00552FB8">
              <w:rPr>
                <w:rFonts w:ascii="Times New Roman" w:eastAsia="Times New Roman" w:hAnsi="Times New Roman" w:cs="Times New Roman"/>
                <w:spacing w:val="80"/>
                <w:sz w:val="24"/>
                <w:szCs w:val="24"/>
              </w:rPr>
              <w:t xml:space="preserve"> </w:t>
            </w:r>
            <w:r w:rsidRPr="00552FB8">
              <w:rPr>
                <w:rFonts w:ascii="Times New Roman" w:eastAsia="Times New Roman" w:hAnsi="Times New Roman" w:cs="Times New Roman"/>
                <w:sz w:val="24"/>
                <w:szCs w:val="24"/>
              </w:rPr>
              <w:t>тайп-тайпанчу тайпанийн</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тексташ</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хӀиттор</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(суртхӀоттор,</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дийцар,</w:t>
            </w:r>
            <w:r w:rsidRPr="00552FB8">
              <w:rPr>
                <w:rFonts w:ascii="Times New Roman" w:eastAsia="Times New Roman" w:hAnsi="Times New Roman" w:cs="Times New Roman"/>
                <w:spacing w:val="-13"/>
                <w:sz w:val="24"/>
                <w:szCs w:val="24"/>
              </w:rPr>
              <w:t xml:space="preserve"> </w:t>
            </w:r>
            <w:r w:rsidRPr="00552FB8">
              <w:rPr>
                <w:rFonts w:ascii="Times New Roman" w:eastAsia="Times New Roman" w:hAnsi="Times New Roman" w:cs="Times New Roman"/>
                <w:sz w:val="24"/>
                <w:szCs w:val="24"/>
              </w:rPr>
              <w:t>ойлайар). Практикин болх: йешначу книгина отзыв (хетарг)</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йазйар. Тобанашкахь болх: маьӀнийн гӀалаташ долу текст нисйар (корректировать йар).</w:t>
            </w:r>
          </w:p>
          <w:p w:rsidR="00552FB8" w:rsidRPr="00552FB8" w:rsidRDefault="00552FB8" w:rsidP="00552FB8">
            <w:pPr>
              <w:ind w:left="103" w:right="174"/>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ТӀедиллар</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цхьаьна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кхочушдар:</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критерешца</w:t>
            </w:r>
            <w:r w:rsidRPr="00552FB8">
              <w:rPr>
                <w:rFonts w:ascii="Times New Roman" w:eastAsia="Times New Roman" w:hAnsi="Times New Roman" w:cs="Times New Roman"/>
                <w:spacing w:val="40"/>
                <w:sz w:val="24"/>
                <w:szCs w:val="24"/>
              </w:rPr>
              <w:t xml:space="preserve"> </w:t>
            </w:r>
            <w:r w:rsidRPr="00552FB8">
              <w:rPr>
                <w:rFonts w:ascii="Times New Roman" w:eastAsia="Times New Roman" w:hAnsi="Times New Roman" w:cs="Times New Roman"/>
                <w:sz w:val="24"/>
                <w:szCs w:val="24"/>
              </w:rPr>
              <w:t>текстийн</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анализ: нийса, хьал долуш хилар, къаьсташ хилар (исбаьхьалла). 80</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дашал</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сов</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барам</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боцу</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тексташ</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нийса</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pacing w:val="-2"/>
                <w:sz w:val="24"/>
                <w:szCs w:val="24"/>
              </w:rPr>
              <w:t>схьайазйан.</w:t>
            </w:r>
            <w:r w:rsidRPr="00552FB8">
              <w:rPr>
                <w:rFonts w:ascii="Times New Roman" w:eastAsia="Times New Roman" w:hAnsi="Times New Roman" w:cs="Times New Roman"/>
                <w:sz w:val="24"/>
                <w:szCs w:val="24"/>
              </w:rPr>
              <w:t xml:space="preserve"> Ӏамийна</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нийсайаздаран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бакъонаш</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тидаме</w:t>
            </w:r>
            <w:r w:rsidRPr="00552FB8">
              <w:rPr>
                <w:rFonts w:ascii="Times New Roman" w:eastAsia="Times New Roman" w:hAnsi="Times New Roman" w:cs="Times New Roman"/>
                <w:spacing w:val="-4"/>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оьцуш,</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75</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дашал</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сов барам боцу тексташ олуш дӀайазйан. Изложенешна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сочиненешна</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тӀехь</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болх</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беш</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шен</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дарийн анализ, шен дараш йалийнчу алгоритмашца дустар.</w:t>
            </w:r>
          </w:p>
          <w:p w:rsidR="00552FB8" w:rsidRPr="00552FB8" w:rsidRDefault="00552FB8" w:rsidP="00552FB8">
            <w:pPr>
              <w:spacing w:before="1"/>
              <w:ind w:left="103"/>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Ӏаморан</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хьесап</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кхочушдар</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нийсахиларан</w:t>
            </w:r>
            <w:r w:rsidRPr="00552FB8">
              <w:rPr>
                <w:rFonts w:ascii="Times New Roman" w:eastAsia="Times New Roman" w:hAnsi="Times New Roman" w:cs="Times New Roman"/>
                <w:spacing w:val="-6"/>
                <w:sz w:val="24"/>
                <w:szCs w:val="24"/>
              </w:rPr>
              <w:t xml:space="preserve"> </w:t>
            </w:r>
            <w:r w:rsidRPr="00552FB8">
              <w:rPr>
                <w:rFonts w:ascii="Times New Roman" w:eastAsia="Times New Roman" w:hAnsi="Times New Roman" w:cs="Times New Roman"/>
                <w:sz w:val="24"/>
                <w:szCs w:val="24"/>
              </w:rPr>
              <w:t>ша</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шен</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мах</w:t>
            </w:r>
            <w:r w:rsidRPr="00552FB8">
              <w:rPr>
                <w:rFonts w:ascii="Times New Roman" w:eastAsia="Times New Roman" w:hAnsi="Times New Roman" w:cs="Times New Roman"/>
                <w:spacing w:val="-7"/>
                <w:sz w:val="24"/>
                <w:szCs w:val="24"/>
              </w:rPr>
              <w:t xml:space="preserve"> </w:t>
            </w:r>
            <w:r w:rsidRPr="00552FB8">
              <w:rPr>
                <w:rFonts w:ascii="Times New Roman" w:eastAsia="Times New Roman" w:hAnsi="Times New Roman" w:cs="Times New Roman"/>
                <w:sz w:val="24"/>
                <w:szCs w:val="24"/>
              </w:rPr>
              <w:t>хадор:</w:t>
            </w:r>
            <w:r w:rsidRPr="00552FB8">
              <w:rPr>
                <w:rFonts w:ascii="Times New Roman" w:eastAsia="Times New Roman" w:hAnsi="Times New Roman" w:cs="Times New Roman"/>
                <w:spacing w:val="-9"/>
                <w:sz w:val="24"/>
                <w:szCs w:val="24"/>
              </w:rPr>
              <w:t xml:space="preserve"> </w:t>
            </w:r>
            <w:r w:rsidRPr="00552FB8">
              <w:rPr>
                <w:rFonts w:ascii="Times New Roman" w:eastAsia="Times New Roman" w:hAnsi="Times New Roman" w:cs="Times New Roman"/>
                <w:sz w:val="24"/>
                <w:szCs w:val="24"/>
              </w:rPr>
              <w:t>шен текст йуьхьанцарчу текстаца (изложенешкахь) а, билгалйинчу темица (сочиненешкахь) а йустар. Практикин тӀедиллар: Ӏаморан-практикин хьесап кхочушдархьама</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хаам</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схьаэцаран</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z w:val="24"/>
                <w:szCs w:val="24"/>
              </w:rPr>
              <w:t>хьоста</w:t>
            </w:r>
            <w:r w:rsidRPr="00552FB8">
              <w:rPr>
                <w:rFonts w:ascii="Times New Roman" w:eastAsia="Times New Roman" w:hAnsi="Times New Roman" w:cs="Times New Roman"/>
                <w:spacing w:val="-10"/>
                <w:sz w:val="24"/>
                <w:szCs w:val="24"/>
              </w:rPr>
              <w:t xml:space="preserve"> </w:t>
            </w:r>
            <w:r w:rsidRPr="00552FB8">
              <w:rPr>
                <w:rFonts w:ascii="Times New Roman" w:eastAsia="Times New Roman" w:hAnsi="Times New Roman" w:cs="Times New Roman"/>
                <w:sz w:val="24"/>
                <w:szCs w:val="24"/>
              </w:rPr>
              <w:t>харжар</w:t>
            </w:r>
            <w:r w:rsidRPr="00552FB8">
              <w:rPr>
                <w:rFonts w:ascii="Times New Roman" w:eastAsia="Times New Roman" w:hAnsi="Times New Roman" w:cs="Times New Roman"/>
                <w:spacing w:val="-5"/>
                <w:sz w:val="24"/>
                <w:szCs w:val="24"/>
              </w:rPr>
              <w:t xml:space="preserve"> </w:t>
            </w:r>
            <w:r w:rsidRPr="00552FB8">
              <w:rPr>
                <w:rFonts w:ascii="Times New Roman" w:eastAsia="Times New Roman" w:hAnsi="Times New Roman" w:cs="Times New Roman"/>
                <w:sz w:val="24"/>
                <w:szCs w:val="24"/>
              </w:rPr>
              <w:t>(дошаман, справочникан билггал цхьа тайпа).</w:t>
            </w:r>
          </w:p>
          <w:p w:rsidR="00552FB8" w:rsidRPr="00552FB8" w:rsidRDefault="00552FB8" w:rsidP="00552FB8">
            <w:pPr>
              <w:spacing w:line="270" w:lineRule="exact"/>
              <w:ind w:left="103"/>
              <w:rPr>
                <w:rFonts w:ascii="Times New Roman" w:eastAsia="Times New Roman" w:hAnsi="Times New Roman" w:cs="Times New Roman"/>
                <w:sz w:val="24"/>
                <w:szCs w:val="24"/>
              </w:rPr>
            </w:pPr>
            <w:r w:rsidRPr="00552FB8">
              <w:rPr>
                <w:rFonts w:ascii="Times New Roman" w:eastAsia="Times New Roman" w:hAnsi="Times New Roman" w:cs="Times New Roman"/>
                <w:sz w:val="24"/>
                <w:szCs w:val="24"/>
              </w:rPr>
              <w:t>Кхоллараллин</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тӀедиллар:</w:t>
            </w:r>
            <w:r w:rsidRPr="00552FB8">
              <w:rPr>
                <w:rFonts w:ascii="Times New Roman" w:eastAsia="Times New Roman" w:hAnsi="Times New Roman" w:cs="Times New Roman"/>
                <w:spacing w:val="-3"/>
                <w:sz w:val="24"/>
                <w:szCs w:val="24"/>
              </w:rPr>
              <w:t xml:space="preserve"> </w:t>
            </w:r>
            <w:r w:rsidRPr="00552FB8">
              <w:rPr>
                <w:rFonts w:ascii="Times New Roman" w:eastAsia="Times New Roman" w:hAnsi="Times New Roman" w:cs="Times New Roman"/>
                <w:sz w:val="24"/>
                <w:szCs w:val="24"/>
              </w:rPr>
              <w:t>гуш-хезаш</w:t>
            </w:r>
            <w:r w:rsidRPr="00552FB8">
              <w:rPr>
                <w:rFonts w:ascii="Times New Roman" w:eastAsia="Times New Roman" w:hAnsi="Times New Roman" w:cs="Times New Roman"/>
                <w:spacing w:val="-1"/>
                <w:sz w:val="24"/>
                <w:szCs w:val="24"/>
              </w:rPr>
              <w:t xml:space="preserve"> </w:t>
            </w:r>
            <w:r w:rsidRPr="00552FB8">
              <w:rPr>
                <w:rFonts w:ascii="Times New Roman" w:eastAsia="Times New Roman" w:hAnsi="Times New Roman" w:cs="Times New Roman"/>
                <w:sz w:val="24"/>
                <w:szCs w:val="24"/>
              </w:rPr>
              <w:t>гӀеххьа</w:t>
            </w:r>
            <w:r w:rsidRPr="00552FB8">
              <w:rPr>
                <w:rFonts w:ascii="Times New Roman" w:eastAsia="Times New Roman" w:hAnsi="Times New Roman" w:cs="Times New Roman"/>
                <w:spacing w:val="-2"/>
                <w:sz w:val="24"/>
                <w:szCs w:val="24"/>
              </w:rPr>
              <w:t xml:space="preserve"> </w:t>
            </w:r>
            <w:r w:rsidRPr="00552FB8">
              <w:rPr>
                <w:rFonts w:ascii="Times New Roman" w:eastAsia="Times New Roman" w:hAnsi="Times New Roman" w:cs="Times New Roman"/>
                <w:sz w:val="24"/>
                <w:szCs w:val="24"/>
              </w:rPr>
              <w:t xml:space="preserve">(кӀеззиг) </w:t>
            </w:r>
            <w:r w:rsidRPr="00552FB8">
              <w:rPr>
                <w:rFonts w:ascii="Times New Roman" w:eastAsia="Times New Roman" w:hAnsi="Times New Roman" w:cs="Times New Roman"/>
                <w:spacing w:val="-2"/>
                <w:sz w:val="24"/>
                <w:szCs w:val="24"/>
              </w:rPr>
              <w:t>къамел</w:t>
            </w:r>
          </w:p>
          <w:p w:rsidR="00552FB8" w:rsidRPr="00552FB8" w:rsidRDefault="00552FB8" w:rsidP="00552FB8">
            <w:pPr>
              <w:spacing w:line="261" w:lineRule="auto"/>
              <w:rPr>
                <w:rFonts w:ascii="Times New Roman" w:eastAsia="Times New Roman" w:hAnsi="Times New Roman" w:cs="Times New Roman"/>
                <w:b/>
                <w:sz w:val="24"/>
                <w:szCs w:val="24"/>
              </w:rPr>
            </w:pPr>
            <w:r w:rsidRPr="00552FB8">
              <w:rPr>
                <w:rFonts w:ascii="Times New Roman" w:eastAsia="Times New Roman" w:hAnsi="Times New Roman" w:cs="Times New Roman"/>
                <w:sz w:val="24"/>
                <w:szCs w:val="24"/>
              </w:rPr>
              <w:t>дарна</w:t>
            </w:r>
            <w:r w:rsidRPr="00552FB8">
              <w:rPr>
                <w:rFonts w:ascii="Times New Roman" w:eastAsia="Times New Roman" w:hAnsi="Times New Roman" w:cs="Times New Roman"/>
                <w:spacing w:val="-8"/>
                <w:sz w:val="24"/>
                <w:szCs w:val="24"/>
              </w:rPr>
              <w:t xml:space="preserve"> </w:t>
            </w:r>
            <w:r w:rsidRPr="00552FB8">
              <w:rPr>
                <w:rFonts w:ascii="Times New Roman" w:eastAsia="Times New Roman" w:hAnsi="Times New Roman" w:cs="Times New Roman"/>
                <w:spacing w:val="-2"/>
                <w:sz w:val="24"/>
                <w:szCs w:val="24"/>
              </w:rPr>
              <w:t>кечам.</w:t>
            </w:r>
          </w:p>
        </w:tc>
      </w:tr>
    </w:tbl>
    <w:p w:rsidR="00552FB8" w:rsidRPr="00552FB8" w:rsidRDefault="00552FB8" w:rsidP="00552FB8">
      <w:pPr>
        <w:widowControl w:val="0"/>
        <w:tabs>
          <w:tab w:val="left" w:pos="1230"/>
        </w:tabs>
        <w:autoSpaceDE w:val="0"/>
        <w:autoSpaceDN w:val="0"/>
        <w:spacing w:after="0" w:line="240" w:lineRule="auto"/>
        <w:rPr>
          <w:rFonts w:ascii="Times New Roman" w:eastAsia="Times New Roman" w:hAnsi="Times New Roman" w:cs="Times New Roman"/>
          <w:sz w:val="24"/>
          <w:szCs w:val="24"/>
        </w:rPr>
        <w:sectPr w:rsidR="00552FB8" w:rsidRPr="00552FB8" w:rsidSect="00552FB8">
          <w:footerReference w:type="default" r:id="rId9"/>
          <w:pgSz w:w="16840" w:h="11910" w:orient="landscape"/>
          <w:pgMar w:top="289" w:right="289" w:bottom="295" w:left="289" w:header="0" w:footer="996" w:gutter="0"/>
          <w:cols w:space="720"/>
        </w:sectPr>
      </w:pPr>
      <w:r w:rsidRPr="00552FB8">
        <w:rPr>
          <w:rFonts w:ascii="Times New Roman" w:eastAsia="Times New Roman" w:hAnsi="Times New Roman" w:cs="Times New Roman"/>
          <w:sz w:val="24"/>
          <w:szCs w:val="24"/>
        </w:rPr>
        <w:tab/>
      </w:r>
    </w:p>
    <w:p w:rsidR="008C09B1" w:rsidRPr="008C09B1" w:rsidRDefault="008C09B1" w:rsidP="00552FB8">
      <w:pPr>
        <w:tabs>
          <w:tab w:val="left" w:pos="285"/>
        </w:tabs>
        <w:suppressAutoHyphens/>
        <w:spacing w:after="0" w:line="240" w:lineRule="auto"/>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0" w:line="240" w:lineRule="auto"/>
        <w:jc w:val="center"/>
        <w:rPr>
          <w:rFonts w:ascii="Times New Roman" w:hAnsi="Times New Roman" w:cs="Times New Roman"/>
          <w:b/>
          <w:sz w:val="28"/>
          <w:szCs w:val="28"/>
        </w:rPr>
      </w:pPr>
    </w:p>
    <w:p w:rsidR="008C09B1" w:rsidRPr="008C09B1" w:rsidRDefault="008C09B1" w:rsidP="008C09B1">
      <w:pPr>
        <w:suppressAutoHyphens/>
        <w:spacing w:after="200" w:line="276" w:lineRule="auto"/>
      </w:pPr>
    </w:p>
    <w:p w:rsidR="00A5013B" w:rsidRDefault="00A5013B" w:rsidP="00A5013B">
      <w:pPr>
        <w:rPr>
          <w:rFonts w:eastAsia="Calibri"/>
          <w:b/>
          <w:sz w:val="24"/>
          <w:szCs w:val="24"/>
        </w:rPr>
      </w:pPr>
    </w:p>
    <w:p w:rsidR="00A5013B" w:rsidRDefault="00A5013B" w:rsidP="00A5013B">
      <w:pPr>
        <w:rPr>
          <w:rFonts w:eastAsia="Calibri"/>
          <w:b/>
          <w:sz w:val="24"/>
          <w:szCs w:val="24"/>
        </w:rPr>
      </w:pPr>
    </w:p>
    <w:p w:rsidR="00A5013B" w:rsidRDefault="00A5013B" w:rsidP="00A5013B">
      <w:pPr>
        <w:rPr>
          <w:rFonts w:eastAsia="Calibri"/>
          <w:b/>
          <w:sz w:val="24"/>
          <w:szCs w:val="24"/>
        </w:rPr>
      </w:pPr>
    </w:p>
    <w:p w:rsidR="00A5013B" w:rsidRDefault="00A5013B" w:rsidP="00A5013B">
      <w:pPr>
        <w:rPr>
          <w:rFonts w:eastAsia="Calibri"/>
          <w:b/>
          <w:sz w:val="24"/>
          <w:szCs w:val="24"/>
        </w:rPr>
      </w:pPr>
    </w:p>
    <w:p w:rsidR="00A5013B" w:rsidRDefault="00A5013B" w:rsidP="00A5013B">
      <w:pPr>
        <w:rPr>
          <w:rFonts w:eastAsia="Calibri"/>
          <w:b/>
          <w:sz w:val="24"/>
          <w:szCs w:val="24"/>
        </w:rPr>
      </w:pPr>
    </w:p>
    <w:p w:rsidR="00A5013B" w:rsidRDefault="00A5013B" w:rsidP="00A5013B">
      <w:pPr>
        <w:rPr>
          <w:rFonts w:eastAsia="Calibri"/>
          <w:b/>
          <w:sz w:val="24"/>
          <w:szCs w:val="24"/>
        </w:rPr>
      </w:pPr>
    </w:p>
    <w:p w:rsidR="00A5013B" w:rsidRPr="00A5013B" w:rsidRDefault="00A5013B" w:rsidP="00A5013B">
      <w:pPr>
        <w:rPr>
          <w:rFonts w:eastAsia="Calibri"/>
          <w:b/>
          <w:sz w:val="24"/>
          <w:szCs w:val="24"/>
        </w:rPr>
        <w:sectPr w:rsidR="00A5013B" w:rsidRPr="00A5013B" w:rsidSect="00931689">
          <w:pgSz w:w="16838" w:h="11906" w:orient="landscape"/>
          <w:pgMar w:top="851" w:right="709" w:bottom="850" w:left="1134" w:header="708" w:footer="708" w:gutter="0"/>
          <w:cols w:space="708"/>
          <w:titlePg/>
          <w:docGrid w:linePitch="360"/>
        </w:sectPr>
      </w:pPr>
    </w:p>
    <w:p w:rsidR="00887271" w:rsidRPr="00887271" w:rsidRDefault="00887271" w:rsidP="006A6D8A">
      <w:pPr>
        <w:spacing w:after="0" w:line="240" w:lineRule="auto"/>
        <w:rPr>
          <w:rFonts w:ascii="Times New Roman" w:hAnsi="Times New Roman" w:cs="Times New Roman"/>
          <w:sz w:val="24"/>
          <w:szCs w:val="24"/>
        </w:rPr>
      </w:pPr>
    </w:p>
    <w:sectPr w:rsidR="00887271" w:rsidRPr="00887271" w:rsidSect="00887271">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FB3" w:rsidRDefault="006D5FB3" w:rsidP="00887271">
      <w:pPr>
        <w:spacing w:after="0" w:line="240" w:lineRule="auto"/>
      </w:pPr>
      <w:r>
        <w:separator/>
      </w:r>
    </w:p>
  </w:endnote>
  <w:endnote w:type="continuationSeparator" w:id="0">
    <w:p w:rsidR="006D5FB3" w:rsidRDefault="006D5FB3" w:rsidP="00887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309020205020404"/>
    <w:charset w:val="00"/>
    <w:family w:val="modern"/>
    <w:notTrueType/>
    <w:pitch w:val="fixed"/>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FB3" w:rsidRDefault="006D5FB3">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FB3" w:rsidRDefault="006D5FB3">
    <w:pPr>
      <w:pStyle w:val="aa"/>
      <w:jc w:val="right"/>
    </w:pPr>
  </w:p>
  <w:p w:rsidR="006D5FB3" w:rsidRDefault="006D5FB3">
    <w:pPr>
      <w:pStyle w:val="a5"/>
      <w:spacing w:line="14"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FB3" w:rsidRDefault="006D5FB3" w:rsidP="00887271">
      <w:pPr>
        <w:spacing w:after="0" w:line="240" w:lineRule="auto"/>
      </w:pPr>
      <w:r>
        <w:separator/>
      </w:r>
    </w:p>
  </w:footnote>
  <w:footnote w:type="continuationSeparator" w:id="0">
    <w:p w:rsidR="006D5FB3" w:rsidRDefault="006D5FB3" w:rsidP="00887271">
      <w:pPr>
        <w:spacing w:after="0" w:line="240" w:lineRule="auto"/>
      </w:pPr>
      <w:r>
        <w:continuationSeparator/>
      </w:r>
    </w:p>
  </w:footnote>
  <w:footnote w:id="1">
    <w:p w:rsidR="006D5FB3" w:rsidRDefault="006D5FB3" w:rsidP="008C09B1">
      <w:pPr>
        <w:pStyle w:val="af1"/>
        <w:widowControl w:val="0"/>
        <w:jc w:val="both"/>
        <w:rPr>
          <w:rFonts w:ascii="Times New Roman" w:hAnsi="Times New Roman" w:cs="Times New Roman"/>
          <w:sz w:val="16"/>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21C296A"/>
    <w:multiLevelType w:val="hybridMultilevel"/>
    <w:tmpl w:val="FE468E5C"/>
    <w:lvl w:ilvl="0" w:tplc="D6924D26">
      <w:start w:val="1"/>
      <w:numFmt w:val="decimal"/>
      <w:lvlText w:val="%1"/>
      <w:lvlJc w:val="left"/>
      <w:pPr>
        <w:ind w:left="310" w:hanging="210"/>
      </w:pPr>
      <w:rPr>
        <w:rFonts w:ascii="Times New Roman" w:eastAsia="Times New Roman" w:hAnsi="Times New Roman" w:cs="Times New Roman" w:hint="default"/>
        <w:b w:val="0"/>
        <w:bCs w:val="0"/>
        <w:i w:val="0"/>
        <w:iCs w:val="0"/>
        <w:w w:val="100"/>
        <w:sz w:val="28"/>
        <w:szCs w:val="28"/>
        <w:lang w:val="ru-RU" w:eastAsia="en-US" w:bidi="ar-SA"/>
      </w:rPr>
    </w:lvl>
    <w:lvl w:ilvl="1" w:tplc="1C74E1C2">
      <w:numFmt w:val="bullet"/>
      <w:lvlText w:val="•"/>
      <w:lvlJc w:val="left"/>
      <w:pPr>
        <w:ind w:left="320" w:hanging="210"/>
      </w:pPr>
      <w:rPr>
        <w:rFonts w:hint="default"/>
        <w:lang w:val="ru-RU" w:eastAsia="en-US" w:bidi="ar-SA"/>
      </w:rPr>
    </w:lvl>
    <w:lvl w:ilvl="2" w:tplc="71F0863A">
      <w:numFmt w:val="bullet"/>
      <w:lvlText w:val="•"/>
      <w:lvlJc w:val="left"/>
      <w:pPr>
        <w:ind w:left="460" w:hanging="210"/>
      </w:pPr>
      <w:rPr>
        <w:rFonts w:hint="default"/>
        <w:lang w:val="ru-RU" w:eastAsia="en-US" w:bidi="ar-SA"/>
      </w:rPr>
    </w:lvl>
    <w:lvl w:ilvl="3" w:tplc="E98AEC3A">
      <w:numFmt w:val="bullet"/>
      <w:lvlText w:val="•"/>
      <w:lvlJc w:val="left"/>
      <w:pPr>
        <w:ind w:left="4380" w:hanging="210"/>
      </w:pPr>
      <w:rPr>
        <w:rFonts w:hint="default"/>
        <w:lang w:val="ru-RU" w:eastAsia="en-US" w:bidi="ar-SA"/>
      </w:rPr>
    </w:lvl>
    <w:lvl w:ilvl="4" w:tplc="021C4040">
      <w:numFmt w:val="bullet"/>
      <w:lvlText w:val="•"/>
      <w:lvlJc w:val="left"/>
      <w:pPr>
        <w:ind w:left="5123" w:hanging="210"/>
      </w:pPr>
      <w:rPr>
        <w:rFonts w:hint="default"/>
        <w:lang w:val="ru-RU" w:eastAsia="en-US" w:bidi="ar-SA"/>
      </w:rPr>
    </w:lvl>
    <w:lvl w:ilvl="5" w:tplc="65167F70">
      <w:numFmt w:val="bullet"/>
      <w:lvlText w:val="•"/>
      <w:lvlJc w:val="left"/>
      <w:pPr>
        <w:ind w:left="5867" w:hanging="210"/>
      </w:pPr>
      <w:rPr>
        <w:rFonts w:hint="default"/>
        <w:lang w:val="ru-RU" w:eastAsia="en-US" w:bidi="ar-SA"/>
      </w:rPr>
    </w:lvl>
    <w:lvl w:ilvl="6" w:tplc="52BA37C2">
      <w:numFmt w:val="bullet"/>
      <w:lvlText w:val="•"/>
      <w:lvlJc w:val="left"/>
      <w:pPr>
        <w:ind w:left="6610" w:hanging="210"/>
      </w:pPr>
      <w:rPr>
        <w:rFonts w:hint="default"/>
        <w:lang w:val="ru-RU" w:eastAsia="en-US" w:bidi="ar-SA"/>
      </w:rPr>
    </w:lvl>
    <w:lvl w:ilvl="7" w:tplc="64DE2658">
      <w:numFmt w:val="bullet"/>
      <w:lvlText w:val="•"/>
      <w:lvlJc w:val="left"/>
      <w:pPr>
        <w:ind w:left="7354" w:hanging="210"/>
      </w:pPr>
      <w:rPr>
        <w:rFonts w:hint="default"/>
        <w:lang w:val="ru-RU" w:eastAsia="en-US" w:bidi="ar-SA"/>
      </w:rPr>
    </w:lvl>
    <w:lvl w:ilvl="8" w:tplc="4198ECB6">
      <w:numFmt w:val="bullet"/>
      <w:lvlText w:val="•"/>
      <w:lvlJc w:val="left"/>
      <w:pPr>
        <w:ind w:left="8097" w:hanging="210"/>
      </w:pPr>
      <w:rPr>
        <w:rFonts w:hint="default"/>
        <w:lang w:val="ru-RU" w:eastAsia="en-US" w:bidi="ar-SA"/>
      </w:rPr>
    </w:lvl>
  </w:abstractNum>
  <w:abstractNum w:abstractNumId="10" w15:restartNumberingAfterBreak="0">
    <w:nsid w:val="029F44CC"/>
    <w:multiLevelType w:val="multilevel"/>
    <w:tmpl w:val="30D8324C"/>
    <w:lvl w:ilvl="0">
      <w:start w:val="1"/>
      <w:numFmt w:val="decimal"/>
      <w:lvlText w:val="%1"/>
      <w:lvlJc w:val="left"/>
      <w:pPr>
        <w:ind w:left="651" w:hanging="440"/>
      </w:pPr>
      <w:rPr>
        <w:rFonts w:hint="default"/>
        <w:lang w:val="ru-RU" w:eastAsia="en-US" w:bidi="ar-SA"/>
      </w:rPr>
    </w:lvl>
    <w:lvl w:ilvl="1">
      <w:start w:val="4"/>
      <w:numFmt w:val="decimal"/>
      <w:lvlText w:val="%1-%2"/>
      <w:lvlJc w:val="left"/>
      <w:pPr>
        <w:ind w:left="651" w:hanging="440"/>
      </w:pPr>
      <w:rPr>
        <w:rFonts w:ascii="Times New Roman" w:eastAsia="Times New Roman" w:hAnsi="Times New Roman" w:cs="Times New Roman" w:hint="default"/>
        <w:b w:val="0"/>
        <w:bCs w:val="0"/>
        <w:i w:val="0"/>
        <w:iCs w:val="0"/>
        <w:spacing w:val="-4"/>
        <w:w w:val="100"/>
        <w:sz w:val="28"/>
        <w:szCs w:val="28"/>
        <w:lang w:val="ru-RU" w:eastAsia="en-US" w:bidi="ar-SA"/>
      </w:rPr>
    </w:lvl>
    <w:lvl w:ilvl="2">
      <w:numFmt w:val="bullet"/>
      <w:lvlText w:val=""/>
      <w:lvlJc w:val="left"/>
      <w:pPr>
        <w:ind w:left="821" w:hanging="360"/>
      </w:pPr>
      <w:rPr>
        <w:rFonts w:ascii="Symbol" w:eastAsia="Symbol" w:hAnsi="Symbol" w:cs="Symbol" w:hint="default"/>
        <w:b w:val="0"/>
        <w:bCs w:val="0"/>
        <w:i w:val="0"/>
        <w:iCs w:val="0"/>
        <w:w w:val="100"/>
        <w:sz w:val="28"/>
        <w:szCs w:val="28"/>
        <w:lang w:val="ru-RU" w:eastAsia="en-US" w:bidi="ar-SA"/>
      </w:rPr>
    </w:lvl>
    <w:lvl w:ilvl="3">
      <w:numFmt w:val="bullet"/>
      <w:lvlText w:val="•"/>
      <w:lvlJc w:val="left"/>
      <w:pPr>
        <w:ind w:left="2767" w:hanging="360"/>
      </w:pPr>
      <w:rPr>
        <w:rFonts w:hint="default"/>
        <w:lang w:val="ru-RU" w:eastAsia="en-US" w:bidi="ar-SA"/>
      </w:rPr>
    </w:lvl>
    <w:lvl w:ilvl="4">
      <w:numFmt w:val="bullet"/>
      <w:lvlText w:val="•"/>
      <w:lvlJc w:val="left"/>
      <w:pPr>
        <w:ind w:left="3741" w:hanging="360"/>
      </w:pPr>
      <w:rPr>
        <w:rFonts w:hint="default"/>
        <w:lang w:val="ru-RU" w:eastAsia="en-US" w:bidi="ar-SA"/>
      </w:rPr>
    </w:lvl>
    <w:lvl w:ilvl="5">
      <w:numFmt w:val="bullet"/>
      <w:lvlText w:val="•"/>
      <w:lvlJc w:val="left"/>
      <w:pPr>
        <w:ind w:left="4715" w:hanging="360"/>
      </w:pPr>
      <w:rPr>
        <w:rFonts w:hint="default"/>
        <w:lang w:val="ru-RU" w:eastAsia="en-US" w:bidi="ar-SA"/>
      </w:rPr>
    </w:lvl>
    <w:lvl w:ilvl="6">
      <w:numFmt w:val="bullet"/>
      <w:lvlText w:val="•"/>
      <w:lvlJc w:val="left"/>
      <w:pPr>
        <w:ind w:left="5689" w:hanging="360"/>
      </w:pPr>
      <w:rPr>
        <w:rFonts w:hint="default"/>
        <w:lang w:val="ru-RU" w:eastAsia="en-US" w:bidi="ar-SA"/>
      </w:rPr>
    </w:lvl>
    <w:lvl w:ilvl="7">
      <w:numFmt w:val="bullet"/>
      <w:lvlText w:val="•"/>
      <w:lvlJc w:val="left"/>
      <w:pPr>
        <w:ind w:left="6663" w:hanging="360"/>
      </w:pPr>
      <w:rPr>
        <w:rFonts w:hint="default"/>
        <w:lang w:val="ru-RU" w:eastAsia="en-US" w:bidi="ar-SA"/>
      </w:rPr>
    </w:lvl>
    <w:lvl w:ilvl="8">
      <w:numFmt w:val="bullet"/>
      <w:lvlText w:val="•"/>
      <w:lvlJc w:val="left"/>
      <w:pPr>
        <w:ind w:left="7637" w:hanging="360"/>
      </w:pPr>
      <w:rPr>
        <w:rFonts w:hint="default"/>
        <w:lang w:val="ru-RU" w:eastAsia="en-US" w:bidi="ar-SA"/>
      </w:rPr>
    </w:lvl>
  </w:abstractNum>
  <w:abstractNum w:abstractNumId="11" w15:restartNumberingAfterBreak="0">
    <w:nsid w:val="0D6C2C9C"/>
    <w:multiLevelType w:val="hybridMultilevel"/>
    <w:tmpl w:val="0E320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D16088E"/>
    <w:multiLevelType w:val="hybridMultilevel"/>
    <w:tmpl w:val="A53EC88A"/>
    <w:lvl w:ilvl="0" w:tplc="CD4C9538">
      <w:numFmt w:val="bullet"/>
      <w:lvlText w:val=""/>
      <w:lvlJc w:val="left"/>
      <w:pPr>
        <w:ind w:left="526" w:hanging="360"/>
      </w:pPr>
      <w:rPr>
        <w:rFonts w:ascii="Symbol" w:eastAsia="Symbol" w:hAnsi="Symbol" w:cs="Symbol" w:hint="default"/>
        <w:b w:val="0"/>
        <w:bCs w:val="0"/>
        <w:i w:val="0"/>
        <w:iCs w:val="0"/>
        <w:w w:val="100"/>
        <w:sz w:val="28"/>
        <w:szCs w:val="28"/>
        <w:lang w:val="ru-RU" w:eastAsia="en-US" w:bidi="ar-SA"/>
      </w:rPr>
    </w:lvl>
    <w:lvl w:ilvl="1" w:tplc="2BAE021E">
      <w:numFmt w:val="bullet"/>
      <w:lvlText w:val="•"/>
      <w:lvlJc w:val="left"/>
      <w:pPr>
        <w:ind w:left="1426" w:hanging="360"/>
      </w:pPr>
      <w:rPr>
        <w:rFonts w:hint="default"/>
        <w:lang w:val="ru-RU" w:eastAsia="en-US" w:bidi="ar-SA"/>
      </w:rPr>
    </w:lvl>
    <w:lvl w:ilvl="2" w:tplc="6FA8206C">
      <w:numFmt w:val="bullet"/>
      <w:lvlText w:val="•"/>
      <w:lvlJc w:val="left"/>
      <w:pPr>
        <w:ind w:left="2333" w:hanging="360"/>
      </w:pPr>
      <w:rPr>
        <w:rFonts w:hint="default"/>
        <w:lang w:val="ru-RU" w:eastAsia="en-US" w:bidi="ar-SA"/>
      </w:rPr>
    </w:lvl>
    <w:lvl w:ilvl="3" w:tplc="3460C490">
      <w:numFmt w:val="bullet"/>
      <w:lvlText w:val="•"/>
      <w:lvlJc w:val="left"/>
      <w:pPr>
        <w:ind w:left="3239" w:hanging="360"/>
      </w:pPr>
      <w:rPr>
        <w:rFonts w:hint="default"/>
        <w:lang w:val="ru-RU" w:eastAsia="en-US" w:bidi="ar-SA"/>
      </w:rPr>
    </w:lvl>
    <w:lvl w:ilvl="4" w:tplc="3A9CD5EC">
      <w:numFmt w:val="bullet"/>
      <w:lvlText w:val="•"/>
      <w:lvlJc w:val="left"/>
      <w:pPr>
        <w:ind w:left="4146" w:hanging="360"/>
      </w:pPr>
      <w:rPr>
        <w:rFonts w:hint="default"/>
        <w:lang w:val="ru-RU" w:eastAsia="en-US" w:bidi="ar-SA"/>
      </w:rPr>
    </w:lvl>
    <w:lvl w:ilvl="5" w:tplc="6BFE613E">
      <w:numFmt w:val="bullet"/>
      <w:lvlText w:val="•"/>
      <w:lvlJc w:val="left"/>
      <w:pPr>
        <w:ind w:left="5052" w:hanging="360"/>
      </w:pPr>
      <w:rPr>
        <w:rFonts w:hint="default"/>
        <w:lang w:val="ru-RU" w:eastAsia="en-US" w:bidi="ar-SA"/>
      </w:rPr>
    </w:lvl>
    <w:lvl w:ilvl="6" w:tplc="0194FCDC">
      <w:numFmt w:val="bullet"/>
      <w:lvlText w:val="•"/>
      <w:lvlJc w:val="left"/>
      <w:pPr>
        <w:ind w:left="5959" w:hanging="360"/>
      </w:pPr>
      <w:rPr>
        <w:rFonts w:hint="default"/>
        <w:lang w:val="ru-RU" w:eastAsia="en-US" w:bidi="ar-SA"/>
      </w:rPr>
    </w:lvl>
    <w:lvl w:ilvl="7" w:tplc="14A0936C">
      <w:numFmt w:val="bullet"/>
      <w:lvlText w:val="•"/>
      <w:lvlJc w:val="left"/>
      <w:pPr>
        <w:ind w:left="6865" w:hanging="360"/>
      </w:pPr>
      <w:rPr>
        <w:rFonts w:hint="default"/>
        <w:lang w:val="ru-RU" w:eastAsia="en-US" w:bidi="ar-SA"/>
      </w:rPr>
    </w:lvl>
    <w:lvl w:ilvl="8" w:tplc="1640E26C">
      <w:numFmt w:val="bullet"/>
      <w:lvlText w:val="•"/>
      <w:lvlJc w:val="left"/>
      <w:pPr>
        <w:ind w:left="7772" w:hanging="360"/>
      </w:pPr>
      <w:rPr>
        <w:rFonts w:hint="default"/>
        <w:lang w:val="ru-RU" w:eastAsia="en-US" w:bidi="ar-SA"/>
      </w:rPr>
    </w:lvl>
  </w:abstractNum>
  <w:abstractNum w:abstractNumId="15" w15:restartNumberingAfterBreak="0">
    <w:nsid w:val="1D4F142D"/>
    <w:multiLevelType w:val="hybridMultilevel"/>
    <w:tmpl w:val="89121EAE"/>
    <w:lvl w:ilvl="0" w:tplc="5B427B64">
      <w:numFmt w:val="bullet"/>
      <w:lvlText w:val=""/>
      <w:lvlJc w:val="left"/>
      <w:pPr>
        <w:ind w:left="821" w:hanging="360"/>
      </w:pPr>
      <w:rPr>
        <w:rFonts w:ascii="Symbol" w:eastAsia="Symbol" w:hAnsi="Symbol" w:cs="Symbol" w:hint="default"/>
        <w:w w:val="100"/>
        <w:lang w:val="ru-RU" w:eastAsia="en-US" w:bidi="ar-SA"/>
      </w:rPr>
    </w:lvl>
    <w:lvl w:ilvl="1" w:tplc="310604F4">
      <w:numFmt w:val="bullet"/>
      <w:lvlText w:val="•"/>
      <w:lvlJc w:val="left"/>
      <w:pPr>
        <w:ind w:left="1696" w:hanging="360"/>
      </w:pPr>
      <w:rPr>
        <w:rFonts w:hint="default"/>
        <w:lang w:val="ru-RU" w:eastAsia="en-US" w:bidi="ar-SA"/>
      </w:rPr>
    </w:lvl>
    <w:lvl w:ilvl="2" w:tplc="51C201E2">
      <w:numFmt w:val="bullet"/>
      <w:lvlText w:val="•"/>
      <w:lvlJc w:val="left"/>
      <w:pPr>
        <w:ind w:left="2573" w:hanging="360"/>
      </w:pPr>
      <w:rPr>
        <w:rFonts w:hint="default"/>
        <w:lang w:val="ru-RU" w:eastAsia="en-US" w:bidi="ar-SA"/>
      </w:rPr>
    </w:lvl>
    <w:lvl w:ilvl="3" w:tplc="A0509DB4">
      <w:numFmt w:val="bullet"/>
      <w:lvlText w:val="•"/>
      <w:lvlJc w:val="left"/>
      <w:pPr>
        <w:ind w:left="3449" w:hanging="360"/>
      </w:pPr>
      <w:rPr>
        <w:rFonts w:hint="default"/>
        <w:lang w:val="ru-RU" w:eastAsia="en-US" w:bidi="ar-SA"/>
      </w:rPr>
    </w:lvl>
    <w:lvl w:ilvl="4" w:tplc="89C015E2">
      <w:numFmt w:val="bullet"/>
      <w:lvlText w:val="•"/>
      <w:lvlJc w:val="left"/>
      <w:pPr>
        <w:ind w:left="4326" w:hanging="360"/>
      </w:pPr>
      <w:rPr>
        <w:rFonts w:hint="default"/>
        <w:lang w:val="ru-RU" w:eastAsia="en-US" w:bidi="ar-SA"/>
      </w:rPr>
    </w:lvl>
    <w:lvl w:ilvl="5" w:tplc="BE9E2656">
      <w:numFmt w:val="bullet"/>
      <w:lvlText w:val="•"/>
      <w:lvlJc w:val="left"/>
      <w:pPr>
        <w:ind w:left="5202" w:hanging="360"/>
      </w:pPr>
      <w:rPr>
        <w:rFonts w:hint="default"/>
        <w:lang w:val="ru-RU" w:eastAsia="en-US" w:bidi="ar-SA"/>
      </w:rPr>
    </w:lvl>
    <w:lvl w:ilvl="6" w:tplc="1ABC2198">
      <w:numFmt w:val="bullet"/>
      <w:lvlText w:val="•"/>
      <w:lvlJc w:val="left"/>
      <w:pPr>
        <w:ind w:left="6079" w:hanging="360"/>
      </w:pPr>
      <w:rPr>
        <w:rFonts w:hint="default"/>
        <w:lang w:val="ru-RU" w:eastAsia="en-US" w:bidi="ar-SA"/>
      </w:rPr>
    </w:lvl>
    <w:lvl w:ilvl="7" w:tplc="0FBCE476">
      <w:numFmt w:val="bullet"/>
      <w:lvlText w:val="•"/>
      <w:lvlJc w:val="left"/>
      <w:pPr>
        <w:ind w:left="6955" w:hanging="360"/>
      </w:pPr>
      <w:rPr>
        <w:rFonts w:hint="default"/>
        <w:lang w:val="ru-RU" w:eastAsia="en-US" w:bidi="ar-SA"/>
      </w:rPr>
    </w:lvl>
    <w:lvl w:ilvl="8" w:tplc="0B1ED448">
      <w:numFmt w:val="bullet"/>
      <w:lvlText w:val="•"/>
      <w:lvlJc w:val="left"/>
      <w:pPr>
        <w:ind w:left="7832" w:hanging="360"/>
      </w:pPr>
      <w:rPr>
        <w:rFonts w:hint="default"/>
        <w:lang w:val="ru-RU" w:eastAsia="en-US" w:bidi="ar-SA"/>
      </w:rPr>
    </w:lvl>
  </w:abstractNum>
  <w:abstractNum w:abstractNumId="16" w15:restartNumberingAfterBreak="0">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3296709B"/>
    <w:multiLevelType w:val="hybridMultilevel"/>
    <w:tmpl w:val="69321B58"/>
    <w:lvl w:ilvl="0" w:tplc="8FCAE184">
      <w:numFmt w:val="bullet"/>
      <w:lvlText w:val="-"/>
      <w:lvlJc w:val="left"/>
      <w:pPr>
        <w:ind w:left="36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3703353E"/>
    <w:multiLevelType w:val="hybridMultilevel"/>
    <w:tmpl w:val="85707E8A"/>
    <w:lvl w:ilvl="0" w:tplc="01AEE2E4">
      <w:start w:val="1"/>
      <w:numFmt w:val="decimal"/>
      <w:lvlText w:val="%1"/>
      <w:lvlJc w:val="left"/>
      <w:pPr>
        <w:ind w:left="310" w:hanging="210"/>
      </w:pPr>
      <w:rPr>
        <w:rFonts w:ascii="Times New Roman" w:eastAsia="Times New Roman" w:hAnsi="Times New Roman" w:cs="Times New Roman" w:hint="default"/>
        <w:b w:val="0"/>
        <w:bCs w:val="0"/>
        <w:i w:val="0"/>
        <w:iCs w:val="0"/>
        <w:w w:val="100"/>
        <w:sz w:val="28"/>
        <w:szCs w:val="28"/>
        <w:lang w:val="ru-RU" w:eastAsia="en-US" w:bidi="ar-SA"/>
      </w:rPr>
    </w:lvl>
    <w:lvl w:ilvl="1" w:tplc="DF62477A">
      <w:numFmt w:val="bullet"/>
      <w:lvlText w:val="•"/>
      <w:lvlJc w:val="left"/>
      <w:pPr>
        <w:ind w:left="1246" w:hanging="210"/>
      </w:pPr>
      <w:rPr>
        <w:rFonts w:hint="default"/>
        <w:lang w:val="ru-RU" w:eastAsia="en-US" w:bidi="ar-SA"/>
      </w:rPr>
    </w:lvl>
    <w:lvl w:ilvl="2" w:tplc="73DA1096">
      <w:numFmt w:val="bullet"/>
      <w:lvlText w:val="•"/>
      <w:lvlJc w:val="left"/>
      <w:pPr>
        <w:ind w:left="2173" w:hanging="210"/>
      </w:pPr>
      <w:rPr>
        <w:rFonts w:hint="default"/>
        <w:lang w:val="ru-RU" w:eastAsia="en-US" w:bidi="ar-SA"/>
      </w:rPr>
    </w:lvl>
    <w:lvl w:ilvl="3" w:tplc="B1661EE4">
      <w:numFmt w:val="bullet"/>
      <w:lvlText w:val="•"/>
      <w:lvlJc w:val="left"/>
      <w:pPr>
        <w:ind w:left="3099" w:hanging="210"/>
      </w:pPr>
      <w:rPr>
        <w:rFonts w:hint="default"/>
        <w:lang w:val="ru-RU" w:eastAsia="en-US" w:bidi="ar-SA"/>
      </w:rPr>
    </w:lvl>
    <w:lvl w:ilvl="4" w:tplc="6A222918">
      <w:numFmt w:val="bullet"/>
      <w:lvlText w:val="•"/>
      <w:lvlJc w:val="left"/>
      <w:pPr>
        <w:ind w:left="4026" w:hanging="210"/>
      </w:pPr>
      <w:rPr>
        <w:rFonts w:hint="default"/>
        <w:lang w:val="ru-RU" w:eastAsia="en-US" w:bidi="ar-SA"/>
      </w:rPr>
    </w:lvl>
    <w:lvl w:ilvl="5" w:tplc="0324B6D4">
      <w:numFmt w:val="bullet"/>
      <w:lvlText w:val="•"/>
      <w:lvlJc w:val="left"/>
      <w:pPr>
        <w:ind w:left="4952" w:hanging="210"/>
      </w:pPr>
      <w:rPr>
        <w:rFonts w:hint="default"/>
        <w:lang w:val="ru-RU" w:eastAsia="en-US" w:bidi="ar-SA"/>
      </w:rPr>
    </w:lvl>
    <w:lvl w:ilvl="6" w:tplc="6420A8D4">
      <w:numFmt w:val="bullet"/>
      <w:lvlText w:val="•"/>
      <w:lvlJc w:val="left"/>
      <w:pPr>
        <w:ind w:left="5879" w:hanging="210"/>
      </w:pPr>
      <w:rPr>
        <w:rFonts w:hint="default"/>
        <w:lang w:val="ru-RU" w:eastAsia="en-US" w:bidi="ar-SA"/>
      </w:rPr>
    </w:lvl>
    <w:lvl w:ilvl="7" w:tplc="3D345B64">
      <w:numFmt w:val="bullet"/>
      <w:lvlText w:val="•"/>
      <w:lvlJc w:val="left"/>
      <w:pPr>
        <w:ind w:left="6805" w:hanging="210"/>
      </w:pPr>
      <w:rPr>
        <w:rFonts w:hint="default"/>
        <w:lang w:val="ru-RU" w:eastAsia="en-US" w:bidi="ar-SA"/>
      </w:rPr>
    </w:lvl>
    <w:lvl w:ilvl="8" w:tplc="95ECEDE2">
      <w:numFmt w:val="bullet"/>
      <w:lvlText w:val="•"/>
      <w:lvlJc w:val="left"/>
      <w:pPr>
        <w:ind w:left="7732" w:hanging="210"/>
      </w:pPr>
      <w:rPr>
        <w:rFonts w:hint="default"/>
        <w:lang w:val="ru-RU" w:eastAsia="en-US" w:bidi="ar-SA"/>
      </w:rPr>
    </w:lvl>
  </w:abstractNum>
  <w:abstractNum w:abstractNumId="22" w15:restartNumberingAfterBreak="0">
    <w:nsid w:val="3D756DDC"/>
    <w:multiLevelType w:val="hybridMultilevel"/>
    <w:tmpl w:val="AB02F116"/>
    <w:lvl w:ilvl="0" w:tplc="72AA5EF0">
      <w:numFmt w:val="bullet"/>
      <w:lvlText w:val="-"/>
      <w:lvlJc w:val="left"/>
      <w:pPr>
        <w:ind w:left="360" w:hanging="360"/>
      </w:pPr>
      <w:rPr>
        <w:rFonts w:ascii="Cambria" w:eastAsia="Cambria" w:hAnsi="Cambria" w:cs="Cambria" w:hint="default"/>
        <w:b w:val="0"/>
        <w:bCs w:val="0"/>
        <w:i w:val="0"/>
        <w:iCs w:val="0"/>
        <w:w w:val="100"/>
        <w:sz w:val="28"/>
        <w:szCs w:val="28"/>
        <w:lang w:val="ru-RU" w:eastAsia="en-US" w:bidi="ar-SA"/>
      </w:rPr>
    </w:lvl>
    <w:lvl w:ilvl="1" w:tplc="8320D508">
      <w:numFmt w:val="bullet"/>
      <w:lvlText w:val="•"/>
      <w:lvlJc w:val="left"/>
      <w:pPr>
        <w:ind w:left="1426" w:hanging="360"/>
      </w:pPr>
      <w:rPr>
        <w:rFonts w:hint="default"/>
        <w:lang w:val="ru-RU" w:eastAsia="en-US" w:bidi="ar-SA"/>
      </w:rPr>
    </w:lvl>
    <w:lvl w:ilvl="2" w:tplc="1F4E7516">
      <w:numFmt w:val="bullet"/>
      <w:lvlText w:val="•"/>
      <w:lvlJc w:val="left"/>
      <w:pPr>
        <w:ind w:left="2333" w:hanging="360"/>
      </w:pPr>
      <w:rPr>
        <w:rFonts w:hint="default"/>
        <w:lang w:val="ru-RU" w:eastAsia="en-US" w:bidi="ar-SA"/>
      </w:rPr>
    </w:lvl>
    <w:lvl w:ilvl="3" w:tplc="6C22ABFE">
      <w:numFmt w:val="bullet"/>
      <w:lvlText w:val="•"/>
      <w:lvlJc w:val="left"/>
      <w:pPr>
        <w:ind w:left="3239" w:hanging="360"/>
      </w:pPr>
      <w:rPr>
        <w:rFonts w:hint="default"/>
        <w:lang w:val="ru-RU" w:eastAsia="en-US" w:bidi="ar-SA"/>
      </w:rPr>
    </w:lvl>
    <w:lvl w:ilvl="4" w:tplc="D6A043F0">
      <w:numFmt w:val="bullet"/>
      <w:lvlText w:val="•"/>
      <w:lvlJc w:val="left"/>
      <w:pPr>
        <w:ind w:left="4146" w:hanging="360"/>
      </w:pPr>
      <w:rPr>
        <w:rFonts w:hint="default"/>
        <w:lang w:val="ru-RU" w:eastAsia="en-US" w:bidi="ar-SA"/>
      </w:rPr>
    </w:lvl>
    <w:lvl w:ilvl="5" w:tplc="D36C7AAE">
      <w:numFmt w:val="bullet"/>
      <w:lvlText w:val="•"/>
      <w:lvlJc w:val="left"/>
      <w:pPr>
        <w:ind w:left="5052" w:hanging="360"/>
      </w:pPr>
      <w:rPr>
        <w:rFonts w:hint="default"/>
        <w:lang w:val="ru-RU" w:eastAsia="en-US" w:bidi="ar-SA"/>
      </w:rPr>
    </w:lvl>
    <w:lvl w:ilvl="6" w:tplc="C382F1DC">
      <w:numFmt w:val="bullet"/>
      <w:lvlText w:val="•"/>
      <w:lvlJc w:val="left"/>
      <w:pPr>
        <w:ind w:left="5959" w:hanging="360"/>
      </w:pPr>
      <w:rPr>
        <w:rFonts w:hint="default"/>
        <w:lang w:val="ru-RU" w:eastAsia="en-US" w:bidi="ar-SA"/>
      </w:rPr>
    </w:lvl>
    <w:lvl w:ilvl="7" w:tplc="40BAB470">
      <w:numFmt w:val="bullet"/>
      <w:lvlText w:val="•"/>
      <w:lvlJc w:val="left"/>
      <w:pPr>
        <w:ind w:left="6865" w:hanging="360"/>
      </w:pPr>
      <w:rPr>
        <w:rFonts w:hint="default"/>
        <w:lang w:val="ru-RU" w:eastAsia="en-US" w:bidi="ar-SA"/>
      </w:rPr>
    </w:lvl>
    <w:lvl w:ilvl="8" w:tplc="C652BE7C">
      <w:numFmt w:val="bullet"/>
      <w:lvlText w:val="•"/>
      <w:lvlJc w:val="left"/>
      <w:pPr>
        <w:ind w:left="7772" w:hanging="360"/>
      </w:pPr>
      <w:rPr>
        <w:rFonts w:hint="default"/>
        <w:lang w:val="ru-RU" w:eastAsia="en-US" w:bidi="ar-SA"/>
      </w:rPr>
    </w:lvl>
  </w:abstractNum>
  <w:abstractNum w:abstractNumId="23" w15:restartNumberingAfterBreak="0">
    <w:nsid w:val="3E1B605C"/>
    <w:multiLevelType w:val="hybridMultilevel"/>
    <w:tmpl w:val="0CC2C160"/>
    <w:lvl w:ilvl="0" w:tplc="F6F47B9C">
      <w:numFmt w:val="bullet"/>
      <w:lvlText w:val=""/>
      <w:lvlJc w:val="left"/>
      <w:pPr>
        <w:ind w:left="811" w:hanging="285"/>
      </w:pPr>
      <w:rPr>
        <w:rFonts w:ascii="Symbol" w:eastAsia="Symbol" w:hAnsi="Symbol" w:cs="Symbol" w:hint="default"/>
        <w:b w:val="0"/>
        <w:bCs w:val="0"/>
        <w:i w:val="0"/>
        <w:iCs w:val="0"/>
        <w:w w:val="100"/>
        <w:sz w:val="24"/>
        <w:szCs w:val="24"/>
        <w:lang w:val="ru-RU" w:eastAsia="en-US" w:bidi="ar-SA"/>
      </w:rPr>
    </w:lvl>
    <w:lvl w:ilvl="1" w:tplc="A058D188">
      <w:numFmt w:val="bullet"/>
      <w:lvlText w:val="•"/>
      <w:lvlJc w:val="left"/>
      <w:pPr>
        <w:ind w:left="1696" w:hanging="285"/>
      </w:pPr>
      <w:rPr>
        <w:rFonts w:hint="default"/>
        <w:lang w:val="ru-RU" w:eastAsia="en-US" w:bidi="ar-SA"/>
      </w:rPr>
    </w:lvl>
    <w:lvl w:ilvl="2" w:tplc="070C99EE">
      <w:numFmt w:val="bullet"/>
      <w:lvlText w:val="•"/>
      <w:lvlJc w:val="left"/>
      <w:pPr>
        <w:ind w:left="2573" w:hanging="285"/>
      </w:pPr>
      <w:rPr>
        <w:rFonts w:hint="default"/>
        <w:lang w:val="ru-RU" w:eastAsia="en-US" w:bidi="ar-SA"/>
      </w:rPr>
    </w:lvl>
    <w:lvl w:ilvl="3" w:tplc="A976B3F8">
      <w:numFmt w:val="bullet"/>
      <w:lvlText w:val="•"/>
      <w:lvlJc w:val="left"/>
      <w:pPr>
        <w:ind w:left="3449" w:hanging="285"/>
      </w:pPr>
      <w:rPr>
        <w:rFonts w:hint="default"/>
        <w:lang w:val="ru-RU" w:eastAsia="en-US" w:bidi="ar-SA"/>
      </w:rPr>
    </w:lvl>
    <w:lvl w:ilvl="4" w:tplc="C296A770">
      <w:numFmt w:val="bullet"/>
      <w:lvlText w:val="•"/>
      <w:lvlJc w:val="left"/>
      <w:pPr>
        <w:ind w:left="4326" w:hanging="285"/>
      </w:pPr>
      <w:rPr>
        <w:rFonts w:hint="default"/>
        <w:lang w:val="ru-RU" w:eastAsia="en-US" w:bidi="ar-SA"/>
      </w:rPr>
    </w:lvl>
    <w:lvl w:ilvl="5" w:tplc="2564CDCA">
      <w:numFmt w:val="bullet"/>
      <w:lvlText w:val="•"/>
      <w:lvlJc w:val="left"/>
      <w:pPr>
        <w:ind w:left="5202" w:hanging="285"/>
      </w:pPr>
      <w:rPr>
        <w:rFonts w:hint="default"/>
        <w:lang w:val="ru-RU" w:eastAsia="en-US" w:bidi="ar-SA"/>
      </w:rPr>
    </w:lvl>
    <w:lvl w:ilvl="6" w:tplc="3C723F98">
      <w:numFmt w:val="bullet"/>
      <w:lvlText w:val="•"/>
      <w:lvlJc w:val="left"/>
      <w:pPr>
        <w:ind w:left="6079" w:hanging="285"/>
      </w:pPr>
      <w:rPr>
        <w:rFonts w:hint="default"/>
        <w:lang w:val="ru-RU" w:eastAsia="en-US" w:bidi="ar-SA"/>
      </w:rPr>
    </w:lvl>
    <w:lvl w:ilvl="7" w:tplc="0BECD7F4">
      <w:numFmt w:val="bullet"/>
      <w:lvlText w:val="•"/>
      <w:lvlJc w:val="left"/>
      <w:pPr>
        <w:ind w:left="6955" w:hanging="285"/>
      </w:pPr>
      <w:rPr>
        <w:rFonts w:hint="default"/>
        <w:lang w:val="ru-RU" w:eastAsia="en-US" w:bidi="ar-SA"/>
      </w:rPr>
    </w:lvl>
    <w:lvl w:ilvl="8" w:tplc="309E6D0A">
      <w:numFmt w:val="bullet"/>
      <w:lvlText w:val="•"/>
      <w:lvlJc w:val="left"/>
      <w:pPr>
        <w:ind w:left="7832" w:hanging="285"/>
      </w:pPr>
      <w:rPr>
        <w:rFonts w:hint="default"/>
        <w:lang w:val="ru-RU" w:eastAsia="en-US" w:bidi="ar-SA"/>
      </w:rPr>
    </w:lvl>
  </w:abstractNum>
  <w:abstractNum w:abstractNumId="24" w15:restartNumberingAfterBreak="0">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042FB6"/>
    <w:multiLevelType w:val="hybridMultilevel"/>
    <w:tmpl w:val="410A796E"/>
    <w:lvl w:ilvl="0" w:tplc="DA3014E4">
      <w:start w:val="1"/>
      <w:numFmt w:val="decimal"/>
      <w:lvlText w:val="%1"/>
      <w:lvlJc w:val="left"/>
      <w:pPr>
        <w:ind w:left="150" w:hanging="111"/>
        <w:jc w:val="right"/>
      </w:pPr>
      <w:rPr>
        <w:rFonts w:hint="default"/>
        <w:w w:val="100"/>
        <w:position w:val="6"/>
        <w:lang w:val="ru-RU" w:eastAsia="en-US" w:bidi="ar-SA"/>
      </w:rPr>
    </w:lvl>
    <w:lvl w:ilvl="1" w:tplc="CF163592">
      <w:start w:val="2"/>
      <w:numFmt w:val="decimal"/>
      <w:lvlText w:val="%2"/>
      <w:lvlJc w:val="left"/>
      <w:pPr>
        <w:ind w:left="6682" w:hanging="210"/>
      </w:pPr>
      <w:rPr>
        <w:rFonts w:ascii="Times New Roman" w:eastAsia="Times New Roman" w:hAnsi="Times New Roman" w:cs="Times New Roman" w:hint="default"/>
        <w:b/>
        <w:bCs/>
        <w:i w:val="0"/>
        <w:iCs w:val="0"/>
        <w:w w:val="100"/>
        <w:sz w:val="28"/>
        <w:szCs w:val="28"/>
        <w:lang w:val="ru-RU" w:eastAsia="en-US" w:bidi="ar-SA"/>
      </w:rPr>
    </w:lvl>
    <w:lvl w:ilvl="2" w:tplc="7EA60CA2">
      <w:numFmt w:val="bullet"/>
      <w:lvlText w:val="•"/>
      <w:lvlJc w:val="left"/>
      <w:pPr>
        <w:ind w:left="7648" w:hanging="210"/>
      </w:pPr>
      <w:rPr>
        <w:rFonts w:hint="default"/>
        <w:lang w:val="ru-RU" w:eastAsia="en-US" w:bidi="ar-SA"/>
      </w:rPr>
    </w:lvl>
    <w:lvl w:ilvl="3" w:tplc="E064059C">
      <w:numFmt w:val="bullet"/>
      <w:lvlText w:val="•"/>
      <w:lvlJc w:val="left"/>
      <w:pPr>
        <w:ind w:left="8617" w:hanging="210"/>
      </w:pPr>
      <w:rPr>
        <w:rFonts w:hint="default"/>
        <w:lang w:val="ru-RU" w:eastAsia="en-US" w:bidi="ar-SA"/>
      </w:rPr>
    </w:lvl>
    <w:lvl w:ilvl="4" w:tplc="97A8B5F0">
      <w:numFmt w:val="bullet"/>
      <w:lvlText w:val="•"/>
      <w:lvlJc w:val="left"/>
      <w:pPr>
        <w:ind w:left="9586" w:hanging="210"/>
      </w:pPr>
      <w:rPr>
        <w:rFonts w:hint="default"/>
        <w:lang w:val="ru-RU" w:eastAsia="en-US" w:bidi="ar-SA"/>
      </w:rPr>
    </w:lvl>
    <w:lvl w:ilvl="5" w:tplc="2B1639CA">
      <w:numFmt w:val="bullet"/>
      <w:lvlText w:val="•"/>
      <w:lvlJc w:val="left"/>
      <w:pPr>
        <w:ind w:left="10555" w:hanging="210"/>
      </w:pPr>
      <w:rPr>
        <w:rFonts w:hint="default"/>
        <w:lang w:val="ru-RU" w:eastAsia="en-US" w:bidi="ar-SA"/>
      </w:rPr>
    </w:lvl>
    <w:lvl w:ilvl="6" w:tplc="42A629F4">
      <w:numFmt w:val="bullet"/>
      <w:lvlText w:val="•"/>
      <w:lvlJc w:val="left"/>
      <w:pPr>
        <w:ind w:left="11524" w:hanging="210"/>
      </w:pPr>
      <w:rPr>
        <w:rFonts w:hint="default"/>
        <w:lang w:val="ru-RU" w:eastAsia="en-US" w:bidi="ar-SA"/>
      </w:rPr>
    </w:lvl>
    <w:lvl w:ilvl="7" w:tplc="E348CC50">
      <w:numFmt w:val="bullet"/>
      <w:lvlText w:val="•"/>
      <w:lvlJc w:val="left"/>
      <w:pPr>
        <w:ind w:left="12493" w:hanging="210"/>
      </w:pPr>
      <w:rPr>
        <w:rFonts w:hint="default"/>
        <w:lang w:val="ru-RU" w:eastAsia="en-US" w:bidi="ar-SA"/>
      </w:rPr>
    </w:lvl>
    <w:lvl w:ilvl="8" w:tplc="99DC37C4">
      <w:numFmt w:val="bullet"/>
      <w:lvlText w:val="•"/>
      <w:lvlJc w:val="left"/>
      <w:pPr>
        <w:ind w:left="13462" w:hanging="210"/>
      </w:pPr>
      <w:rPr>
        <w:rFonts w:hint="default"/>
        <w:lang w:val="ru-RU" w:eastAsia="en-US" w:bidi="ar-SA"/>
      </w:rPr>
    </w:lvl>
  </w:abstractNum>
  <w:abstractNum w:abstractNumId="29" w15:restartNumberingAfterBreak="0">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62BA33D3"/>
    <w:multiLevelType w:val="hybridMultilevel"/>
    <w:tmpl w:val="A5F06E1A"/>
    <w:lvl w:ilvl="0" w:tplc="6CB4BB96">
      <w:numFmt w:val="bullet"/>
      <w:lvlText w:val=""/>
      <w:lvlJc w:val="left"/>
      <w:pPr>
        <w:ind w:left="811" w:hanging="285"/>
      </w:pPr>
      <w:rPr>
        <w:rFonts w:ascii="Symbol" w:eastAsia="Symbol" w:hAnsi="Symbol" w:cs="Symbol" w:hint="default"/>
        <w:b w:val="0"/>
        <w:bCs w:val="0"/>
        <w:i w:val="0"/>
        <w:iCs w:val="0"/>
        <w:w w:val="100"/>
        <w:sz w:val="24"/>
        <w:szCs w:val="24"/>
        <w:lang w:val="ru-RU" w:eastAsia="en-US" w:bidi="ar-SA"/>
      </w:rPr>
    </w:lvl>
    <w:lvl w:ilvl="1" w:tplc="DADE1644">
      <w:numFmt w:val="bullet"/>
      <w:lvlText w:val="•"/>
      <w:lvlJc w:val="left"/>
      <w:pPr>
        <w:ind w:left="1696" w:hanging="285"/>
      </w:pPr>
      <w:rPr>
        <w:rFonts w:hint="default"/>
        <w:lang w:val="ru-RU" w:eastAsia="en-US" w:bidi="ar-SA"/>
      </w:rPr>
    </w:lvl>
    <w:lvl w:ilvl="2" w:tplc="9D66C550">
      <w:numFmt w:val="bullet"/>
      <w:lvlText w:val="•"/>
      <w:lvlJc w:val="left"/>
      <w:pPr>
        <w:ind w:left="2573" w:hanging="285"/>
      </w:pPr>
      <w:rPr>
        <w:rFonts w:hint="default"/>
        <w:lang w:val="ru-RU" w:eastAsia="en-US" w:bidi="ar-SA"/>
      </w:rPr>
    </w:lvl>
    <w:lvl w:ilvl="3" w:tplc="2DCC6F7A">
      <w:numFmt w:val="bullet"/>
      <w:lvlText w:val="•"/>
      <w:lvlJc w:val="left"/>
      <w:pPr>
        <w:ind w:left="3449" w:hanging="285"/>
      </w:pPr>
      <w:rPr>
        <w:rFonts w:hint="default"/>
        <w:lang w:val="ru-RU" w:eastAsia="en-US" w:bidi="ar-SA"/>
      </w:rPr>
    </w:lvl>
    <w:lvl w:ilvl="4" w:tplc="04CAF42C">
      <w:numFmt w:val="bullet"/>
      <w:lvlText w:val="•"/>
      <w:lvlJc w:val="left"/>
      <w:pPr>
        <w:ind w:left="4326" w:hanging="285"/>
      </w:pPr>
      <w:rPr>
        <w:rFonts w:hint="default"/>
        <w:lang w:val="ru-RU" w:eastAsia="en-US" w:bidi="ar-SA"/>
      </w:rPr>
    </w:lvl>
    <w:lvl w:ilvl="5" w:tplc="FF18CF4C">
      <w:numFmt w:val="bullet"/>
      <w:lvlText w:val="•"/>
      <w:lvlJc w:val="left"/>
      <w:pPr>
        <w:ind w:left="5202" w:hanging="285"/>
      </w:pPr>
      <w:rPr>
        <w:rFonts w:hint="default"/>
        <w:lang w:val="ru-RU" w:eastAsia="en-US" w:bidi="ar-SA"/>
      </w:rPr>
    </w:lvl>
    <w:lvl w:ilvl="6" w:tplc="484045E8">
      <w:numFmt w:val="bullet"/>
      <w:lvlText w:val="•"/>
      <w:lvlJc w:val="left"/>
      <w:pPr>
        <w:ind w:left="6079" w:hanging="285"/>
      </w:pPr>
      <w:rPr>
        <w:rFonts w:hint="default"/>
        <w:lang w:val="ru-RU" w:eastAsia="en-US" w:bidi="ar-SA"/>
      </w:rPr>
    </w:lvl>
    <w:lvl w:ilvl="7" w:tplc="4F68DC76">
      <w:numFmt w:val="bullet"/>
      <w:lvlText w:val="•"/>
      <w:lvlJc w:val="left"/>
      <w:pPr>
        <w:ind w:left="6955" w:hanging="285"/>
      </w:pPr>
      <w:rPr>
        <w:rFonts w:hint="default"/>
        <w:lang w:val="ru-RU" w:eastAsia="en-US" w:bidi="ar-SA"/>
      </w:rPr>
    </w:lvl>
    <w:lvl w:ilvl="8" w:tplc="32207E9A">
      <w:numFmt w:val="bullet"/>
      <w:lvlText w:val="•"/>
      <w:lvlJc w:val="left"/>
      <w:pPr>
        <w:ind w:left="7832" w:hanging="285"/>
      </w:pPr>
      <w:rPr>
        <w:rFonts w:hint="default"/>
        <w:lang w:val="ru-RU" w:eastAsia="en-US" w:bidi="ar-SA"/>
      </w:rPr>
    </w:lvl>
  </w:abstractNum>
  <w:abstractNum w:abstractNumId="33" w15:restartNumberingAfterBreak="0">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6475194D"/>
    <w:multiLevelType w:val="hybridMultilevel"/>
    <w:tmpl w:val="B12C7090"/>
    <w:lvl w:ilvl="0" w:tplc="BDBC7D36">
      <w:start w:val="1"/>
      <w:numFmt w:val="decimal"/>
      <w:lvlText w:val="%1"/>
      <w:lvlJc w:val="left"/>
      <w:pPr>
        <w:ind w:left="310" w:hanging="210"/>
      </w:pPr>
      <w:rPr>
        <w:rFonts w:ascii="Times New Roman" w:eastAsia="Times New Roman" w:hAnsi="Times New Roman" w:cs="Times New Roman" w:hint="default"/>
        <w:b w:val="0"/>
        <w:bCs w:val="0"/>
        <w:i w:val="0"/>
        <w:iCs w:val="0"/>
        <w:w w:val="100"/>
        <w:sz w:val="28"/>
        <w:szCs w:val="28"/>
        <w:lang w:val="ru-RU" w:eastAsia="en-US" w:bidi="ar-SA"/>
      </w:rPr>
    </w:lvl>
    <w:lvl w:ilvl="1" w:tplc="189A1DC0">
      <w:numFmt w:val="bullet"/>
      <w:lvlText w:val="•"/>
      <w:lvlJc w:val="left"/>
      <w:pPr>
        <w:ind w:left="1246" w:hanging="210"/>
      </w:pPr>
      <w:rPr>
        <w:rFonts w:hint="default"/>
        <w:lang w:val="ru-RU" w:eastAsia="en-US" w:bidi="ar-SA"/>
      </w:rPr>
    </w:lvl>
    <w:lvl w:ilvl="2" w:tplc="C788677C">
      <w:numFmt w:val="bullet"/>
      <w:lvlText w:val="•"/>
      <w:lvlJc w:val="left"/>
      <w:pPr>
        <w:ind w:left="2173" w:hanging="210"/>
      </w:pPr>
      <w:rPr>
        <w:rFonts w:hint="default"/>
        <w:lang w:val="ru-RU" w:eastAsia="en-US" w:bidi="ar-SA"/>
      </w:rPr>
    </w:lvl>
    <w:lvl w:ilvl="3" w:tplc="79620F2E">
      <w:numFmt w:val="bullet"/>
      <w:lvlText w:val="•"/>
      <w:lvlJc w:val="left"/>
      <w:pPr>
        <w:ind w:left="3099" w:hanging="210"/>
      </w:pPr>
      <w:rPr>
        <w:rFonts w:hint="default"/>
        <w:lang w:val="ru-RU" w:eastAsia="en-US" w:bidi="ar-SA"/>
      </w:rPr>
    </w:lvl>
    <w:lvl w:ilvl="4" w:tplc="D236E94E">
      <w:numFmt w:val="bullet"/>
      <w:lvlText w:val="•"/>
      <w:lvlJc w:val="left"/>
      <w:pPr>
        <w:ind w:left="4026" w:hanging="210"/>
      </w:pPr>
      <w:rPr>
        <w:rFonts w:hint="default"/>
        <w:lang w:val="ru-RU" w:eastAsia="en-US" w:bidi="ar-SA"/>
      </w:rPr>
    </w:lvl>
    <w:lvl w:ilvl="5" w:tplc="1690D4FE">
      <w:numFmt w:val="bullet"/>
      <w:lvlText w:val="•"/>
      <w:lvlJc w:val="left"/>
      <w:pPr>
        <w:ind w:left="4952" w:hanging="210"/>
      </w:pPr>
      <w:rPr>
        <w:rFonts w:hint="default"/>
        <w:lang w:val="ru-RU" w:eastAsia="en-US" w:bidi="ar-SA"/>
      </w:rPr>
    </w:lvl>
    <w:lvl w:ilvl="6" w:tplc="CB46B48E">
      <w:numFmt w:val="bullet"/>
      <w:lvlText w:val="•"/>
      <w:lvlJc w:val="left"/>
      <w:pPr>
        <w:ind w:left="5879" w:hanging="210"/>
      </w:pPr>
      <w:rPr>
        <w:rFonts w:hint="default"/>
        <w:lang w:val="ru-RU" w:eastAsia="en-US" w:bidi="ar-SA"/>
      </w:rPr>
    </w:lvl>
    <w:lvl w:ilvl="7" w:tplc="590A6DD0">
      <w:numFmt w:val="bullet"/>
      <w:lvlText w:val="•"/>
      <w:lvlJc w:val="left"/>
      <w:pPr>
        <w:ind w:left="6805" w:hanging="210"/>
      </w:pPr>
      <w:rPr>
        <w:rFonts w:hint="default"/>
        <w:lang w:val="ru-RU" w:eastAsia="en-US" w:bidi="ar-SA"/>
      </w:rPr>
    </w:lvl>
    <w:lvl w:ilvl="8" w:tplc="328EE3BE">
      <w:numFmt w:val="bullet"/>
      <w:lvlText w:val="•"/>
      <w:lvlJc w:val="left"/>
      <w:pPr>
        <w:ind w:left="7732" w:hanging="210"/>
      </w:pPr>
      <w:rPr>
        <w:rFonts w:hint="default"/>
        <w:lang w:val="ru-RU" w:eastAsia="en-US" w:bidi="ar-SA"/>
      </w:rPr>
    </w:lvl>
  </w:abstractNum>
  <w:abstractNum w:abstractNumId="35" w15:restartNumberingAfterBreak="0">
    <w:nsid w:val="64EC7080"/>
    <w:multiLevelType w:val="hybridMultilevel"/>
    <w:tmpl w:val="720A4E50"/>
    <w:lvl w:ilvl="0" w:tplc="A3822C4E">
      <w:start w:val="1"/>
      <w:numFmt w:val="decimal"/>
      <w:lvlText w:val="%1)"/>
      <w:lvlJc w:val="left"/>
      <w:pPr>
        <w:ind w:left="100" w:hanging="235"/>
      </w:pPr>
      <w:rPr>
        <w:rFonts w:ascii="Times New Roman" w:eastAsia="Times New Roman" w:hAnsi="Times New Roman" w:cs="Times New Roman" w:hint="default"/>
        <w:b w:val="0"/>
        <w:bCs w:val="0"/>
        <w:i w:val="0"/>
        <w:iCs w:val="0"/>
        <w:w w:val="100"/>
        <w:sz w:val="26"/>
        <w:szCs w:val="26"/>
        <w:lang w:val="ru-RU" w:eastAsia="en-US" w:bidi="ar-SA"/>
      </w:rPr>
    </w:lvl>
    <w:lvl w:ilvl="1" w:tplc="27AC34A2">
      <w:numFmt w:val="bullet"/>
      <w:lvlText w:val="•"/>
      <w:lvlJc w:val="left"/>
      <w:pPr>
        <w:ind w:left="1040" w:hanging="235"/>
      </w:pPr>
      <w:rPr>
        <w:rFonts w:hint="default"/>
        <w:lang w:val="ru-RU" w:eastAsia="en-US" w:bidi="ar-SA"/>
      </w:rPr>
    </w:lvl>
    <w:lvl w:ilvl="2" w:tplc="BB006C10">
      <w:numFmt w:val="bullet"/>
      <w:lvlText w:val="•"/>
      <w:lvlJc w:val="left"/>
      <w:pPr>
        <w:ind w:left="4540" w:hanging="235"/>
      </w:pPr>
      <w:rPr>
        <w:rFonts w:hint="default"/>
        <w:lang w:val="ru-RU" w:eastAsia="en-US" w:bidi="ar-SA"/>
      </w:rPr>
    </w:lvl>
    <w:lvl w:ilvl="3" w:tplc="039AA734">
      <w:numFmt w:val="bullet"/>
      <w:lvlText w:val="•"/>
      <w:lvlJc w:val="left"/>
      <w:pPr>
        <w:ind w:left="5170" w:hanging="235"/>
      </w:pPr>
      <w:rPr>
        <w:rFonts w:hint="default"/>
        <w:lang w:val="ru-RU" w:eastAsia="en-US" w:bidi="ar-SA"/>
      </w:rPr>
    </w:lvl>
    <w:lvl w:ilvl="4" w:tplc="16EA9354">
      <w:numFmt w:val="bullet"/>
      <w:lvlText w:val="•"/>
      <w:lvlJc w:val="left"/>
      <w:pPr>
        <w:ind w:left="5801" w:hanging="235"/>
      </w:pPr>
      <w:rPr>
        <w:rFonts w:hint="default"/>
        <w:lang w:val="ru-RU" w:eastAsia="en-US" w:bidi="ar-SA"/>
      </w:rPr>
    </w:lvl>
    <w:lvl w:ilvl="5" w:tplc="748810DA">
      <w:numFmt w:val="bullet"/>
      <w:lvlText w:val="•"/>
      <w:lvlJc w:val="left"/>
      <w:pPr>
        <w:ind w:left="6431" w:hanging="235"/>
      </w:pPr>
      <w:rPr>
        <w:rFonts w:hint="default"/>
        <w:lang w:val="ru-RU" w:eastAsia="en-US" w:bidi="ar-SA"/>
      </w:rPr>
    </w:lvl>
    <w:lvl w:ilvl="6" w:tplc="BCA45F4E">
      <w:numFmt w:val="bullet"/>
      <w:lvlText w:val="•"/>
      <w:lvlJc w:val="left"/>
      <w:pPr>
        <w:ind w:left="7062" w:hanging="235"/>
      </w:pPr>
      <w:rPr>
        <w:rFonts w:hint="default"/>
        <w:lang w:val="ru-RU" w:eastAsia="en-US" w:bidi="ar-SA"/>
      </w:rPr>
    </w:lvl>
    <w:lvl w:ilvl="7" w:tplc="CE08C10A">
      <w:numFmt w:val="bullet"/>
      <w:lvlText w:val="•"/>
      <w:lvlJc w:val="left"/>
      <w:pPr>
        <w:ind w:left="7693" w:hanging="235"/>
      </w:pPr>
      <w:rPr>
        <w:rFonts w:hint="default"/>
        <w:lang w:val="ru-RU" w:eastAsia="en-US" w:bidi="ar-SA"/>
      </w:rPr>
    </w:lvl>
    <w:lvl w:ilvl="8" w:tplc="2124ABF8">
      <w:numFmt w:val="bullet"/>
      <w:lvlText w:val="•"/>
      <w:lvlJc w:val="left"/>
      <w:pPr>
        <w:ind w:left="8323" w:hanging="235"/>
      </w:pPr>
      <w:rPr>
        <w:rFonts w:hint="default"/>
        <w:lang w:val="ru-RU" w:eastAsia="en-US" w:bidi="ar-SA"/>
      </w:rPr>
    </w:lvl>
  </w:abstractNum>
  <w:abstractNum w:abstractNumId="36" w15:restartNumberingAfterBreak="0">
    <w:nsid w:val="6C5667AA"/>
    <w:multiLevelType w:val="hybridMultilevel"/>
    <w:tmpl w:val="795C62E8"/>
    <w:lvl w:ilvl="0" w:tplc="B67E9FF2">
      <w:start w:val="3"/>
      <w:numFmt w:val="decimal"/>
      <w:lvlText w:val="%1"/>
      <w:lvlJc w:val="left"/>
      <w:pPr>
        <w:ind w:left="4432" w:hanging="180"/>
      </w:pPr>
      <w:rPr>
        <w:rFonts w:hint="default"/>
        <w:w w:val="100"/>
        <w:lang w:val="ru-RU" w:eastAsia="en-US" w:bidi="ar-SA"/>
      </w:rPr>
    </w:lvl>
    <w:lvl w:ilvl="1" w:tplc="78F02920">
      <w:numFmt w:val="bullet"/>
      <w:lvlText w:val="•"/>
      <w:lvlJc w:val="left"/>
      <w:pPr>
        <w:ind w:left="6880" w:hanging="180"/>
      </w:pPr>
      <w:rPr>
        <w:rFonts w:hint="default"/>
        <w:lang w:val="ru-RU" w:eastAsia="en-US" w:bidi="ar-SA"/>
      </w:rPr>
    </w:lvl>
    <w:lvl w:ilvl="2" w:tplc="32207C16">
      <w:numFmt w:val="bullet"/>
      <w:lvlText w:val="•"/>
      <w:lvlJc w:val="left"/>
      <w:pPr>
        <w:ind w:left="7180" w:hanging="180"/>
      </w:pPr>
      <w:rPr>
        <w:rFonts w:hint="default"/>
        <w:lang w:val="ru-RU" w:eastAsia="en-US" w:bidi="ar-SA"/>
      </w:rPr>
    </w:lvl>
    <w:lvl w:ilvl="3" w:tplc="D8D4F6F8">
      <w:numFmt w:val="bullet"/>
      <w:lvlText w:val="•"/>
      <w:lvlJc w:val="left"/>
      <w:pPr>
        <w:ind w:left="7481" w:hanging="180"/>
      </w:pPr>
      <w:rPr>
        <w:rFonts w:hint="default"/>
        <w:lang w:val="ru-RU" w:eastAsia="en-US" w:bidi="ar-SA"/>
      </w:rPr>
    </w:lvl>
    <w:lvl w:ilvl="4" w:tplc="200CE898">
      <w:numFmt w:val="bullet"/>
      <w:lvlText w:val="•"/>
      <w:lvlJc w:val="left"/>
      <w:pPr>
        <w:ind w:left="7781" w:hanging="180"/>
      </w:pPr>
      <w:rPr>
        <w:rFonts w:hint="default"/>
        <w:lang w:val="ru-RU" w:eastAsia="en-US" w:bidi="ar-SA"/>
      </w:rPr>
    </w:lvl>
    <w:lvl w:ilvl="5" w:tplc="8DBE4600">
      <w:numFmt w:val="bullet"/>
      <w:lvlText w:val="•"/>
      <w:lvlJc w:val="left"/>
      <w:pPr>
        <w:ind w:left="8082" w:hanging="180"/>
      </w:pPr>
      <w:rPr>
        <w:rFonts w:hint="default"/>
        <w:lang w:val="ru-RU" w:eastAsia="en-US" w:bidi="ar-SA"/>
      </w:rPr>
    </w:lvl>
    <w:lvl w:ilvl="6" w:tplc="D5F808A4">
      <w:numFmt w:val="bullet"/>
      <w:lvlText w:val="•"/>
      <w:lvlJc w:val="left"/>
      <w:pPr>
        <w:ind w:left="8382" w:hanging="180"/>
      </w:pPr>
      <w:rPr>
        <w:rFonts w:hint="default"/>
        <w:lang w:val="ru-RU" w:eastAsia="en-US" w:bidi="ar-SA"/>
      </w:rPr>
    </w:lvl>
    <w:lvl w:ilvl="7" w:tplc="DFE604C0">
      <w:numFmt w:val="bullet"/>
      <w:lvlText w:val="•"/>
      <w:lvlJc w:val="left"/>
      <w:pPr>
        <w:ind w:left="8683" w:hanging="180"/>
      </w:pPr>
      <w:rPr>
        <w:rFonts w:hint="default"/>
        <w:lang w:val="ru-RU" w:eastAsia="en-US" w:bidi="ar-SA"/>
      </w:rPr>
    </w:lvl>
    <w:lvl w:ilvl="8" w:tplc="BB3ECA02">
      <w:numFmt w:val="bullet"/>
      <w:lvlText w:val="•"/>
      <w:lvlJc w:val="left"/>
      <w:pPr>
        <w:ind w:left="8983" w:hanging="180"/>
      </w:pPr>
      <w:rPr>
        <w:rFonts w:hint="default"/>
        <w:lang w:val="ru-RU" w:eastAsia="en-US" w:bidi="ar-SA"/>
      </w:rPr>
    </w:lvl>
  </w:abstractNum>
  <w:abstractNum w:abstractNumId="37" w15:restartNumberingAfterBreak="0">
    <w:nsid w:val="74A95088"/>
    <w:multiLevelType w:val="hybridMultilevel"/>
    <w:tmpl w:val="FABA769C"/>
    <w:lvl w:ilvl="0" w:tplc="9C665DE6">
      <w:start w:val="1"/>
      <w:numFmt w:val="bullet"/>
      <w:lvlText w:val=""/>
      <w:lvlJc w:val="left"/>
      <w:pPr>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7E9F78F7"/>
    <w:multiLevelType w:val="hybridMultilevel"/>
    <w:tmpl w:val="EF843958"/>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7F7202B8"/>
    <w:multiLevelType w:val="hybridMultilevel"/>
    <w:tmpl w:val="25908A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3"/>
  </w:num>
  <w:num w:numId="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2"/>
  </w:num>
  <w:num w:numId="22">
    <w:abstractNumId w:val="11"/>
  </w:num>
  <w:num w:numId="23">
    <w:abstractNumId w:val="8"/>
  </w:num>
  <w:num w:numId="24">
    <w:abstractNumId w:val="6"/>
  </w:num>
  <w:num w:numId="25">
    <w:abstractNumId w:val="5"/>
  </w:num>
  <w:num w:numId="26">
    <w:abstractNumId w:val="4"/>
  </w:num>
  <w:num w:numId="27">
    <w:abstractNumId w:val="7"/>
  </w:num>
  <w:num w:numId="28">
    <w:abstractNumId w:val="3"/>
  </w:num>
  <w:num w:numId="29">
    <w:abstractNumId w:val="2"/>
  </w:num>
  <w:num w:numId="30">
    <w:abstractNumId w:val="1"/>
  </w:num>
  <w:num w:numId="31">
    <w:abstractNumId w:val="0"/>
  </w:num>
  <w:num w:numId="32">
    <w:abstractNumId w:val="36"/>
  </w:num>
  <w:num w:numId="33">
    <w:abstractNumId w:val="28"/>
  </w:num>
  <w:num w:numId="34">
    <w:abstractNumId w:val="15"/>
  </w:num>
  <w:num w:numId="35">
    <w:abstractNumId w:val="32"/>
  </w:num>
  <w:num w:numId="36">
    <w:abstractNumId w:val="10"/>
  </w:num>
  <w:num w:numId="37">
    <w:abstractNumId w:val="23"/>
  </w:num>
  <w:num w:numId="38">
    <w:abstractNumId w:val="14"/>
  </w:num>
  <w:num w:numId="39">
    <w:abstractNumId w:val="35"/>
  </w:num>
  <w:num w:numId="40">
    <w:abstractNumId w:val="22"/>
  </w:num>
  <w:num w:numId="41">
    <w:abstractNumId w:val="9"/>
  </w:num>
  <w:num w:numId="42">
    <w:abstractNumId w:val="21"/>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271"/>
    <w:rsid w:val="00021A60"/>
    <w:rsid w:val="000D46DD"/>
    <w:rsid w:val="00277776"/>
    <w:rsid w:val="00342B59"/>
    <w:rsid w:val="00552FB8"/>
    <w:rsid w:val="006A6D8A"/>
    <w:rsid w:val="006D5FB3"/>
    <w:rsid w:val="00887271"/>
    <w:rsid w:val="008C09B1"/>
    <w:rsid w:val="00931689"/>
    <w:rsid w:val="00A5013B"/>
    <w:rsid w:val="00D434F0"/>
    <w:rsid w:val="00E94AEB"/>
    <w:rsid w:val="00FC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CFCDA"/>
  <w15:chartTrackingRefBased/>
  <w15:docId w15:val="{0955119D-B10B-4A48-B1A8-AA251B1C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a1"/>
    <w:next w:val="a1"/>
    <w:link w:val="11"/>
    <w:uiPriority w:val="9"/>
    <w:qFormat/>
    <w:rsid w:val="00A5013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1">
    <w:name w:val="heading 2"/>
    <w:basedOn w:val="a1"/>
    <w:next w:val="a1"/>
    <w:link w:val="22"/>
    <w:uiPriority w:val="9"/>
    <w:unhideWhenUsed/>
    <w:qFormat/>
    <w:rsid w:val="00A5013B"/>
    <w:pPr>
      <w:keepNext/>
      <w:keepLines/>
      <w:spacing w:before="40" w:after="0"/>
      <w:outlineLvl w:val="1"/>
    </w:pPr>
    <w:rPr>
      <w:rFonts w:ascii="Calibri" w:eastAsia="MS Gothic" w:hAnsi="Calibri" w:cs="Times New Roman"/>
      <w:b/>
      <w:bCs/>
      <w:color w:val="4F81BD"/>
      <w:sz w:val="26"/>
      <w:szCs w:val="26"/>
    </w:rPr>
  </w:style>
  <w:style w:type="paragraph" w:styleId="31">
    <w:name w:val="heading 3"/>
    <w:basedOn w:val="a1"/>
    <w:next w:val="a1"/>
    <w:link w:val="32"/>
    <w:uiPriority w:val="9"/>
    <w:unhideWhenUsed/>
    <w:qFormat/>
    <w:rsid w:val="00A5013B"/>
    <w:pPr>
      <w:keepNext/>
      <w:keepLines/>
      <w:spacing w:before="40" w:after="0"/>
      <w:outlineLvl w:val="2"/>
    </w:pPr>
    <w:rPr>
      <w:rFonts w:ascii="Calibri" w:eastAsia="MS Gothic" w:hAnsi="Calibri" w:cs="Times New Roman"/>
      <w:b/>
      <w:bCs/>
      <w:color w:val="4F81BD"/>
    </w:rPr>
  </w:style>
  <w:style w:type="paragraph" w:styleId="4">
    <w:name w:val="heading 4"/>
    <w:basedOn w:val="a1"/>
    <w:next w:val="a1"/>
    <w:link w:val="40"/>
    <w:uiPriority w:val="9"/>
    <w:semiHidden/>
    <w:unhideWhenUsed/>
    <w:qFormat/>
    <w:rsid w:val="00A5013B"/>
    <w:pPr>
      <w:keepNext/>
      <w:keepLines/>
      <w:spacing w:before="40" w:after="0"/>
      <w:outlineLvl w:val="3"/>
    </w:pPr>
    <w:rPr>
      <w:rFonts w:ascii="Calibri" w:eastAsia="MS Gothic" w:hAnsi="Calibri" w:cs="Times New Roman"/>
      <w:b/>
      <w:bCs/>
      <w:i/>
      <w:iCs/>
      <w:color w:val="4F81BD"/>
    </w:rPr>
  </w:style>
  <w:style w:type="paragraph" w:styleId="5">
    <w:name w:val="heading 5"/>
    <w:basedOn w:val="a1"/>
    <w:next w:val="a1"/>
    <w:link w:val="50"/>
    <w:uiPriority w:val="9"/>
    <w:semiHidden/>
    <w:unhideWhenUsed/>
    <w:qFormat/>
    <w:rsid w:val="00A5013B"/>
    <w:pPr>
      <w:keepNext/>
      <w:keepLines/>
      <w:spacing w:before="40" w:after="0"/>
      <w:outlineLvl w:val="4"/>
    </w:pPr>
    <w:rPr>
      <w:rFonts w:ascii="Calibri" w:eastAsia="MS Gothic" w:hAnsi="Calibri" w:cs="Times New Roman"/>
      <w:color w:val="243F60"/>
    </w:rPr>
  </w:style>
  <w:style w:type="paragraph" w:styleId="6">
    <w:name w:val="heading 6"/>
    <w:basedOn w:val="a1"/>
    <w:next w:val="a1"/>
    <w:link w:val="60"/>
    <w:uiPriority w:val="9"/>
    <w:semiHidden/>
    <w:unhideWhenUsed/>
    <w:qFormat/>
    <w:rsid w:val="00A5013B"/>
    <w:pPr>
      <w:keepNext/>
      <w:keepLines/>
      <w:spacing w:before="40" w:after="0"/>
      <w:outlineLvl w:val="5"/>
    </w:pPr>
    <w:rPr>
      <w:rFonts w:ascii="Calibri" w:eastAsia="MS Gothic" w:hAnsi="Calibri" w:cs="Times New Roman"/>
      <w:i/>
      <w:iCs/>
      <w:color w:val="243F60"/>
    </w:rPr>
  </w:style>
  <w:style w:type="paragraph" w:styleId="7">
    <w:name w:val="heading 7"/>
    <w:basedOn w:val="a1"/>
    <w:next w:val="a1"/>
    <w:link w:val="70"/>
    <w:uiPriority w:val="9"/>
    <w:semiHidden/>
    <w:unhideWhenUsed/>
    <w:qFormat/>
    <w:rsid w:val="00A5013B"/>
    <w:pPr>
      <w:keepNext/>
      <w:keepLines/>
      <w:spacing w:before="40" w:after="0"/>
      <w:outlineLvl w:val="6"/>
    </w:pPr>
    <w:rPr>
      <w:rFonts w:ascii="Calibri" w:eastAsia="MS Gothic" w:hAnsi="Calibri" w:cs="Times New Roman"/>
      <w:i/>
      <w:iCs/>
      <w:color w:val="404040"/>
    </w:rPr>
  </w:style>
  <w:style w:type="paragraph" w:styleId="8">
    <w:name w:val="heading 8"/>
    <w:basedOn w:val="a1"/>
    <w:next w:val="a1"/>
    <w:link w:val="80"/>
    <w:uiPriority w:val="9"/>
    <w:semiHidden/>
    <w:unhideWhenUsed/>
    <w:qFormat/>
    <w:rsid w:val="00A5013B"/>
    <w:pPr>
      <w:keepNext/>
      <w:keepLines/>
      <w:spacing w:before="40" w:after="0"/>
      <w:outlineLvl w:val="7"/>
    </w:pPr>
    <w:rPr>
      <w:rFonts w:ascii="Calibri" w:eastAsia="MS Gothic" w:hAnsi="Calibri" w:cs="Times New Roman"/>
      <w:color w:val="4F81BD"/>
      <w:sz w:val="20"/>
      <w:szCs w:val="20"/>
    </w:rPr>
  </w:style>
  <w:style w:type="paragraph" w:styleId="9">
    <w:name w:val="heading 9"/>
    <w:basedOn w:val="a1"/>
    <w:next w:val="a1"/>
    <w:link w:val="90"/>
    <w:uiPriority w:val="9"/>
    <w:semiHidden/>
    <w:unhideWhenUsed/>
    <w:qFormat/>
    <w:rsid w:val="00A5013B"/>
    <w:pPr>
      <w:keepNext/>
      <w:keepLines/>
      <w:spacing w:before="40" w:after="0"/>
      <w:outlineLvl w:val="8"/>
    </w:pPr>
    <w:rPr>
      <w:rFonts w:ascii="Calibri" w:eastAsia="MS Gothic" w:hAnsi="Calibri"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10">
    <w:name w:val="Нет списка1"/>
    <w:next w:val="a4"/>
    <w:uiPriority w:val="99"/>
    <w:semiHidden/>
    <w:unhideWhenUsed/>
    <w:rsid w:val="00887271"/>
  </w:style>
  <w:style w:type="paragraph" w:styleId="a5">
    <w:name w:val="Body Text"/>
    <w:basedOn w:val="a1"/>
    <w:link w:val="a6"/>
    <w:uiPriority w:val="99"/>
    <w:qFormat/>
    <w:rsid w:val="00887271"/>
    <w:pPr>
      <w:widowControl w:val="0"/>
      <w:autoSpaceDE w:val="0"/>
      <w:autoSpaceDN w:val="0"/>
      <w:spacing w:after="0" w:line="240" w:lineRule="auto"/>
      <w:ind w:left="156" w:right="154" w:firstLine="226"/>
      <w:jc w:val="both"/>
    </w:pPr>
    <w:rPr>
      <w:rFonts w:ascii="Times New Roman" w:eastAsia="Times New Roman" w:hAnsi="Times New Roman" w:cs="Times New Roman"/>
      <w:sz w:val="20"/>
      <w:szCs w:val="20"/>
    </w:rPr>
  </w:style>
  <w:style w:type="character" w:customStyle="1" w:styleId="a6">
    <w:name w:val="Основной текст Знак"/>
    <w:basedOn w:val="a2"/>
    <w:link w:val="a5"/>
    <w:uiPriority w:val="99"/>
    <w:rsid w:val="00887271"/>
    <w:rPr>
      <w:rFonts w:ascii="Times New Roman" w:eastAsia="Times New Roman" w:hAnsi="Times New Roman" w:cs="Times New Roman"/>
      <w:sz w:val="20"/>
      <w:szCs w:val="20"/>
    </w:rPr>
  </w:style>
  <w:style w:type="paragraph" w:styleId="a7">
    <w:name w:val="List Paragraph"/>
    <w:aliases w:val="ITL List Paragraph,Цветной список - Акцент 13"/>
    <w:basedOn w:val="a1"/>
    <w:uiPriority w:val="34"/>
    <w:qFormat/>
    <w:rsid w:val="00887271"/>
    <w:pPr>
      <w:widowControl w:val="0"/>
      <w:autoSpaceDE w:val="0"/>
      <w:autoSpaceDN w:val="0"/>
      <w:spacing w:before="83" w:after="0" w:line="240" w:lineRule="auto"/>
      <w:ind w:left="308" w:hanging="194"/>
    </w:pPr>
    <w:rPr>
      <w:rFonts w:ascii="Times New Roman" w:eastAsia="Times New Roman" w:hAnsi="Times New Roman" w:cs="Times New Roman"/>
    </w:rPr>
  </w:style>
  <w:style w:type="paragraph" w:styleId="a8">
    <w:name w:val="header"/>
    <w:basedOn w:val="a1"/>
    <w:link w:val="a9"/>
    <w:uiPriority w:val="99"/>
    <w:unhideWhenUsed/>
    <w:rsid w:val="00887271"/>
    <w:pPr>
      <w:tabs>
        <w:tab w:val="center" w:pos="4677"/>
        <w:tab w:val="right" w:pos="9355"/>
      </w:tabs>
      <w:spacing w:after="0" w:line="240" w:lineRule="auto"/>
    </w:pPr>
  </w:style>
  <w:style w:type="character" w:customStyle="1" w:styleId="a9">
    <w:name w:val="Верхний колонтитул Знак"/>
    <w:basedOn w:val="a2"/>
    <w:link w:val="a8"/>
    <w:uiPriority w:val="99"/>
    <w:rsid w:val="00887271"/>
  </w:style>
  <w:style w:type="paragraph" w:styleId="aa">
    <w:name w:val="footer"/>
    <w:basedOn w:val="a1"/>
    <w:link w:val="ab"/>
    <w:uiPriority w:val="99"/>
    <w:unhideWhenUsed/>
    <w:rsid w:val="00887271"/>
    <w:pPr>
      <w:tabs>
        <w:tab w:val="center" w:pos="4677"/>
        <w:tab w:val="right" w:pos="9355"/>
      </w:tabs>
      <w:spacing w:after="0" w:line="240" w:lineRule="auto"/>
    </w:pPr>
  </w:style>
  <w:style w:type="character" w:customStyle="1" w:styleId="ab">
    <w:name w:val="Нижний колонтитул Знак"/>
    <w:basedOn w:val="a2"/>
    <w:link w:val="aa"/>
    <w:uiPriority w:val="99"/>
    <w:rsid w:val="00887271"/>
  </w:style>
  <w:style w:type="paragraph" w:styleId="ac">
    <w:name w:val="Balloon Text"/>
    <w:basedOn w:val="a1"/>
    <w:link w:val="ad"/>
    <w:uiPriority w:val="99"/>
    <w:semiHidden/>
    <w:unhideWhenUsed/>
    <w:rsid w:val="00887271"/>
    <w:pPr>
      <w:spacing w:after="0" w:line="240" w:lineRule="auto"/>
    </w:pPr>
    <w:rPr>
      <w:rFonts w:ascii="Tahoma" w:hAnsi="Tahoma" w:cs="Tahoma"/>
      <w:sz w:val="16"/>
      <w:szCs w:val="16"/>
    </w:rPr>
  </w:style>
  <w:style w:type="character" w:customStyle="1" w:styleId="ad">
    <w:name w:val="Текст выноски Знак"/>
    <w:basedOn w:val="a2"/>
    <w:link w:val="ac"/>
    <w:uiPriority w:val="99"/>
    <w:semiHidden/>
    <w:rsid w:val="00887271"/>
    <w:rPr>
      <w:rFonts w:ascii="Tahoma" w:hAnsi="Tahoma" w:cs="Tahoma"/>
      <w:sz w:val="16"/>
      <w:szCs w:val="16"/>
    </w:rPr>
  </w:style>
  <w:style w:type="table" w:styleId="ae">
    <w:name w:val="Table Grid"/>
    <w:basedOn w:val="a3"/>
    <w:uiPriority w:val="59"/>
    <w:rsid w:val="008872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Plain Text"/>
    <w:basedOn w:val="a1"/>
    <w:link w:val="af0"/>
    <w:rsid w:val="00887271"/>
    <w:pPr>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2"/>
    <w:link w:val="af"/>
    <w:rsid w:val="00887271"/>
    <w:rPr>
      <w:rFonts w:ascii="Courier New" w:eastAsia="Times New Roman" w:hAnsi="Courier New" w:cs="Courier New"/>
      <w:sz w:val="20"/>
      <w:szCs w:val="20"/>
      <w:lang w:eastAsia="ru-RU"/>
    </w:rPr>
  </w:style>
  <w:style w:type="paragraph" w:styleId="af1">
    <w:name w:val="footnote text"/>
    <w:basedOn w:val="a1"/>
    <w:link w:val="af2"/>
    <w:uiPriority w:val="99"/>
    <w:semiHidden/>
    <w:unhideWhenUsed/>
    <w:rsid w:val="00887271"/>
    <w:pPr>
      <w:spacing w:after="0" w:line="240" w:lineRule="auto"/>
    </w:pPr>
    <w:rPr>
      <w:sz w:val="20"/>
      <w:szCs w:val="20"/>
    </w:rPr>
  </w:style>
  <w:style w:type="character" w:customStyle="1" w:styleId="af2">
    <w:name w:val="Текст сноски Знак"/>
    <w:basedOn w:val="a2"/>
    <w:link w:val="af1"/>
    <w:uiPriority w:val="99"/>
    <w:semiHidden/>
    <w:rsid w:val="00887271"/>
    <w:rPr>
      <w:sz w:val="20"/>
      <w:szCs w:val="20"/>
    </w:rPr>
  </w:style>
  <w:style w:type="character" w:styleId="af3">
    <w:name w:val="footnote reference"/>
    <w:basedOn w:val="a2"/>
    <w:uiPriority w:val="99"/>
    <w:semiHidden/>
    <w:unhideWhenUsed/>
    <w:rsid w:val="00887271"/>
    <w:rPr>
      <w:vertAlign w:val="superscript"/>
    </w:rPr>
  </w:style>
  <w:style w:type="table" w:customStyle="1" w:styleId="12">
    <w:name w:val="Сетка таблицы1"/>
    <w:basedOn w:val="a3"/>
    <w:next w:val="ae"/>
    <w:uiPriority w:val="59"/>
    <w:rsid w:val="009316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аголовок 11"/>
    <w:basedOn w:val="a1"/>
    <w:next w:val="a1"/>
    <w:link w:val="13"/>
    <w:uiPriority w:val="9"/>
    <w:qFormat/>
    <w:rsid w:val="00A5013B"/>
    <w:pPr>
      <w:keepNext/>
      <w:keepLines/>
      <w:spacing w:before="480" w:after="0" w:line="276" w:lineRule="auto"/>
      <w:outlineLvl w:val="0"/>
    </w:pPr>
    <w:rPr>
      <w:rFonts w:ascii="Calibri" w:eastAsia="MS Gothic" w:hAnsi="Calibri" w:cs="Times New Roman"/>
      <w:b/>
      <w:bCs/>
      <w:color w:val="365F91"/>
      <w:sz w:val="28"/>
      <w:szCs w:val="28"/>
    </w:rPr>
  </w:style>
  <w:style w:type="paragraph" w:customStyle="1" w:styleId="210">
    <w:name w:val="Заголовок 21"/>
    <w:basedOn w:val="a1"/>
    <w:next w:val="a1"/>
    <w:uiPriority w:val="9"/>
    <w:unhideWhenUsed/>
    <w:qFormat/>
    <w:rsid w:val="00A5013B"/>
    <w:pPr>
      <w:keepNext/>
      <w:keepLines/>
      <w:spacing w:before="200" w:after="0" w:line="276" w:lineRule="auto"/>
      <w:outlineLvl w:val="1"/>
    </w:pPr>
    <w:rPr>
      <w:rFonts w:ascii="Calibri" w:eastAsia="MS Gothic" w:hAnsi="Calibri" w:cs="Times New Roman"/>
      <w:b/>
      <w:bCs/>
      <w:color w:val="4F81BD"/>
      <w:sz w:val="26"/>
      <w:szCs w:val="26"/>
      <w:lang w:val="en-US"/>
    </w:rPr>
  </w:style>
  <w:style w:type="paragraph" w:customStyle="1" w:styleId="310">
    <w:name w:val="Заголовок 31"/>
    <w:basedOn w:val="a1"/>
    <w:next w:val="a1"/>
    <w:uiPriority w:val="9"/>
    <w:unhideWhenUsed/>
    <w:qFormat/>
    <w:rsid w:val="00A5013B"/>
    <w:pPr>
      <w:keepNext/>
      <w:keepLines/>
      <w:spacing w:before="200" w:after="0" w:line="276" w:lineRule="auto"/>
      <w:outlineLvl w:val="2"/>
    </w:pPr>
    <w:rPr>
      <w:rFonts w:ascii="Calibri" w:eastAsia="MS Gothic" w:hAnsi="Calibri" w:cs="Times New Roman"/>
      <w:b/>
      <w:bCs/>
      <w:color w:val="4F81BD"/>
      <w:lang w:val="en-US"/>
    </w:rPr>
  </w:style>
  <w:style w:type="paragraph" w:customStyle="1" w:styleId="41">
    <w:name w:val="Заголовок 41"/>
    <w:basedOn w:val="a1"/>
    <w:next w:val="a1"/>
    <w:uiPriority w:val="9"/>
    <w:semiHidden/>
    <w:unhideWhenUsed/>
    <w:qFormat/>
    <w:rsid w:val="00A5013B"/>
    <w:pPr>
      <w:keepNext/>
      <w:keepLines/>
      <w:spacing w:before="200" w:after="0" w:line="276" w:lineRule="auto"/>
      <w:outlineLvl w:val="3"/>
    </w:pPr>
    <w:rPr>
      <w:rFonts w:ascii="Calibri" w:eastAsia="MS Gothic" w:hAnsi="Calibri" w:cs="Times New Roman"/>
      <w:b/>
      <w:bCs/>
      <w:i/>
      <w:iCs/>
      <w:color w:val="4F81BD"/>
      <w:lang w:val="en-US"/>
    </w:rPr>
  </w:style>
  <w:style w:type="paragraph" w:customStyle="1" w:styleId="51">
    <w:name w:val="Заголовок 51"/>
    <w:basedOn w:val="a1"/>
    <w:next w:val="a1"/>
    <w:uiPriority w:val="9"/>
    <w:semiHidden/>
    <w:unhideWhenUsed/>
    <w:qFormat/>
    <w:rsid w:val="00A5013B"/>
    <w:pPr>
      <w:keepNext/>
      <w:keepLines/>
      <w:spacing w:before="200" w:after="0" w:line="276" w:lineRule="auto"/>
      <w:outlineLvl w:val="4"/>
    </w:pPr>
    <w:rPr>
      <w:rFonts w:ascii="Calibri" w:eastAsia="MS Gothic" w:hAnsi="Calibri" w:cs="Times New Roman"/>
      <w:color w:val="243F60"/>
      <w:lang w:val="en-US"/>
    </w:rPr>
  </w:style>
  <w:style w:type="paragraph" w:customStyle="1" w:styleId="61">
    <w:name w:val="Заголовок 61"/>
    <w:basedOn w:val="a1"/>
    <w:next w:val="a1"/>
    <w:uiPriority w:val="9"/>
    <w:semiHidden/>
    <w:unhideWhenUsed/>
    <w:qFormat/>
    <w:rsid w:val="00A5013B"/>
    <w:pPr>
      <w:keepNext/>
      <w:keepLines/>
      <w:spacing w:before="200" w:after="0" w:line="276" w:lineRule="auto"/>
      <w:outlineLvl w:val="5"/>
    </w:pPr>
    <w:rPr>
      <w:rFonts w:ascii="Calibri" w:eastAsia="MS Gothic" w:hAnsi="Calibri" w:cs="Times New Roman"/>
      <w:i/>
      <w:iCs/>
      <w:color w:val="243F60"/>
      <w:lang w:val="en-US"/>
    </w:rPr>
  </w:style>
  <w:style w:type="paragraph" w:customStyle="1" w:styleId="71">
    <w:name w:val="Заголовок 71"/>
    <w:basedOn w:val="a1"/>
    <w:next w:val="a1"/>
    <w:uiPriority w:val="9"/>
    <w:semiHidden/>
    <w:unhideWhenUsed/>
    <w:qFormat/>
    <w:rsid w:val="00A5013B"/>
    <w:pPr>
      <w:keepNext/>
      <w:keepLines/>
      <w:spacing w:before="200" w:after="0" w:line="276" w:lineRule="auto"/>
      <w:outlineLvl w:val="6"/>
    </w:pPr>
    <w:rPr>
      <w:rFonts w:ascii="Calibri" w:eastAsia="MS Gothic" w:hAnsi="Calibri" w:cs="Times New Roman"/>
      <w:i/>
      <w:iCs/>
      <w:color w:val="404040"/>
      <w:lang w:val="en-US"/>
    </w:rPr>
  </w:style>
  <w:style w:type="paragraph" w:customStyle="1" w:styleId="81">
    <w:name w:val="Заголовок 81"/>
    <w:basedOn w:val="a1"/>
    <w:next w:val="a1"/>
    <w:uiPriority w:val="9"/>
    <w:semiHidden/>
    <w:unhideWhenUsed/>
    <w:qFormat/>
    <w:rsid w:val="00A5013B"/>
    <w:pPr>
      <w:keepNext/>
      <w:keepLines/>
      <w:spacing w:before="200" w:after="0" w:line="276" w:lineRule="auto"/>
      <w:outlineLvl w:val="7"/>
    </w:pPr>
    <w:rPr>
      <w:rFonts w:ascii="Calibri" w:eastAsia="MS Gothic" w:hAnsi="Calibri" w:cs="Times New Roman"/>
      <w:color w:val="4F81BD"/>
      <w:sz w:val="20"/>
      <w:szCs w:val="20"/>
      <w:lang w:val="en-US"/>
    </w:rPr>
  </w:style>
  <w:style w:type="paragraph" w:customStyle="1" w:styleId="91">
    <w:name w:val="Заголовок 91"/>
    <w:basedOn w:val="a1"/>
    <w:next w:val="a1"/>
    <w:uiPriority w:val="9"/>
    <w:semiHidden/>
    <w:unhideWhenUsed/>
    <w:qFormat/>
    <w:rsid w:val="00A5013B"/>
    <w:pPr>
      <w:keepNext/>
      <w:keepLines/>
      <w:spacing w:before="200" w:after="0" w:line="276" w:lineRule="auto"/>
      <w:outlineLvl w:val="8"/>
    </w:pPr>
    <w:rPr>
      <w:rFonts w:ascii="Calibri" w:eastAsia="MS Gothic" w:hAnsi="Calibri" w:cs="Times New Roman"/>
      <w:i/>
      <w:iCs/>
      <w:color w:val="404040"/>
      <w:sz w:val="20"/>
      <w:szCs w:val="20"/>
      <w:lang w:val="en-US"/>
    </w:rPr>
  </w:style>
  <w:style w:type="numbering" w:customStyle="1" w:styleId="23">
    <w:name w:val="Нет списка2"/>
    <w:next w:val="a4"/>
    <w:uiPriority w:val="99"/>
    <w:semiHidden/>
    <w:unhideWhenUsed/>
    <w:rsid w:val="00A5013B"/>
  </w:style>
  <w:style w:type="paragraph" w:styleId="af4">
    <w:name w:val="No Spacing"/>
    <w:uiPriority w:val="1"/>
    <w:qFormat/>
    <w:rsid w:val="00A5013B"/>
    <w:pPr>
      <w:spacing w:after="0" w:line="240" w:lineRule="auto"/>
    </w:pPr>
    <w:rPr>
      <w:rFonts w:eastAsia="MS Mincho"/>
      <w:lang w:val="en-US"/>
    </w:rPr>
  </w:style>
  <w:style w:type="character" w:customStyle="1" w:styleId="13">
    <w:name w:val="Заголовок 1 Знак"/>
    <w:basedOn w:val="a2"/>
    <w:link w:val="110"/>
    <w:uiPriority w:val="9"/>
    <w:rsid w:val="00A5013B"/>
    <w:rPr>
      <w:rFonts w:ascii="Calibri" w:eastAsia="MS Gothic" w:hAnsi="Calibri" w:cs="Times New Roman"/>
      <w:b/>
      <w:bCs/>
      <w:color w:val="365F91"/>
      <w:sz w:val="28"/>
      <w:szCs w:val="28"/>
    </w:rPr>
  </w:style>
  <w:style w:type="character" w:customStyle="1" w:styleId="22">
    <w:name w:val="Заголовок 2 Знак"/>
    <w:basedOn w:val="a2"/>
    <w:link w:val="21"/>
    <w:uiPriority w:val="9"/>
    <w:rsid w:val="00A5013B"/>
    <w:rPr>
      <w:rFonts w:ascii="Calibri" w:eastAsia="MS Gothic" w:hAnsi="Calibri" w:cs="Times New Roman"/>
      <w:b/>
      <w:bCs/>
      <w:color w:val="4F81BD"/>
      <w:sz w:val="26"/>
      <w:szCs w:val="26"/>
    </w:rPr>
  </w:style>
  <w:style w:type="character" w:customStyle="1" w:styleId="32">
    <w:name w:val="Заголовок 3 Знак"/>
    <w:basedOn w:val="a2"/>
    <w:link w:val="31"/>
    <w:uiPriority w:val="9"/>
    <w:rsid w:val="00A5013B"/>
    <w:rPr>
      <w:rFonts w:ascii="Calibri" w:eastAsia="MS Gothic" w:hAnsi="Calibri" w:cs="Times New Roman"/>
      <w:b/>
      <w:bCs/>
      <w:color w:val="4F81BD"/>
    </w:rPr>
  </w:style>
  <w:style w:type="paragraph" w:customStyle="1" w:styleId="14">
    <w:name w:val="Заголовок1"/>
    <w:basedOn w:val="a1"/>
    <w:next w:val="a1"/>
    <w:uiPriority w:val="10"/>
    <w:qFormat/>
    <w:rsid w:val="00A5013B"/>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val="en-US"/>
    </w:rPr>
  </w:style>
  <w:style w:type="character" w:customStyle="1" w:styleId="af5">
    <w:name w:val="Заголовок Знак"/>
    <w:basedOn w:val="a2"/>
    <w:link w:val="af6"/>
    <w:uiPriority w:val="10"/>
    <w:rsid w:val="00A5013B"/>
    <w:rPr>
      <w:rFonts w:ascii="Calibri" w:eastAsia="MS Gothic" w:hAnsi="Calibri" w:cs="Times New Roman"/>
      <w:color w:val="17365D"/>
      <w:spacing w:val="5"/>
      <w:kern w:val="28"/>
      <w:sz w:val="52"/>
      <w:szCs w:val="52"/>
    </w:rPr>
  </w:style>
  <w:style w:type="paragraph" w:customStyle="1" w:styleId="15">
    <w:name w:val="Подзаголовок1"/>
    <w:basedOn w:val="a1"/>
    <w:next w:val="a1"/>
    <w:uiPriority w:val="11"/>
    <w:qFormat/>
    <w:rsid w:val="00A5013B"/>
    <w:pPr>
      <w:numPr>
        <w:ilvl w:val="1"/>
      </w:numPr>
      <w:spacing w:after="200" w:line="276" w:lineRule="auto"/>
    </w:pPr>
    <w:rPr>
      <w:rFonts w:ascii="Calibri" w:eastAsia="MS Gothic" w:hAnsi="Calibri" w:cs="Times New Roman"/>
      <w:i/>
      <w:iCs/>
      <w:color w:val="4F81BD"/>
      <w:spacing w:val="15"/>
      <w:sz w:val="24"/>
      <w:szCs w:val="24"/>
      <w:lang w:val="en-US"/>
    </w:rPr>
  </w:style>
  <w:style w:type="character" w:customStyle="1" w:styleId="af7">
    <w:name w:val="Подзаголовок Знак"/>
    <w:basedOn w:val="a2"/>
    <w:link w:val="af8"/>
    <w:uiPriority w:val="11"/>
    <w:rsid w:val="00A5013B"/>
    <w:rPr>
      <w:rFonts w:ascii="Calibri" w:eastAsia="MS Gothic" w:hAnsi="Calibri" w:cs="Times New Roman"/>
      <w:i/>
      <w:iCs/>
      <w:color w:val="4F81BD"/>
      <w:spacing w:val="15"/>
      <w:sz w:val="24"/>
      <w:szCs w:val="24"/>
    </w:rPr>
  </w:style>
  <w:style w:type="paragraph" w:styleId="24">
    <w:name w:val="Body Text 2"/>
    <w:basedOn w:val="a1"/>
    <w:link w:val="25"/>
    <w:uiPriority w:val="99"/>
    <w:unhideWhenUsed/>
    <w:rsid w:val="00A5013B"/>
    <w:pPr>
      <w:spacing w:after="120" w:line="480" w:lineRule="auto"/>
    </w:pPr>
    <w:rPr>
      <w:rFonts w:eastAsia="MS Mincho"/>
      <w:lang w:val="en-US"/>
    </w:rPr>
  </w:style>
  <w:style w:type="character" w:customStyle="1" w:styleId="25">
    <w:name w:val="Основной текст 2 Знак"/>
    <w:basedOn w:val="a2"/>
    <w:link w:val="24"/>
    <w:uiPriority w:val="99"/>
    <w:rsid w:val="00A5013B"/>
    <w:rPr>
      <w:rFonts w:eastAsia="MS Mincho"/>
      <w:lang w:val="en-US"/>
    </w:rPr>
  </w:style>
  <w:style w:type="paragraph" w:styleId="33">
    <w:name w:val="Body Text 3"/>
    <w:basedOn w:val="a1"/>
    <w:link w:val="34"/>
    <w:uiPriority w:val="99"/>
    <w:unhideWhenUsed/>
    <w:rsid w:val="00A5013B"/>
    <w:pPr>
      <w:spacing w:after="120" w:line="276" w:lineRule="auto"/>
    </w:pPr>
    <w:rPr>
      <w:rFonts w:eastAsia="MS Mincho"/>
      <w:sz w:val="16"/>
      <w:szCs w:val="16"/>
      <w:lang w:val="en-US"/>
    </w:rPr>
  </w:style>
  <w:style w:type="character" w:customStyle="1" w:styleId="34">
    <w:name w:val="Основной текст 3 Знак"/>
    <w:basedOn w:val="a2"/>
    <w:link w:val="33"/>
    <w:uiPriority w:val="99"/>
    <w:rsid w:val="00A5013B"/>
    <w:rPr>
      <w:rFonts w:eastAsia="MS Mincho"/>
      <w:sz w:val="16"/>
      <w:szCs w:val="16"/>
      <w:lang w:val="en-US"/>
    </w:rPr>
  </w:style>
  <w:style w:type="paragraph" w:styleId="af9">
    <w:name w:val="List"/>
    <w:basedOn w:val="a1"/>
    <w:uiPriority w:val="99"/>
    <w:unhideWhenUsed/>
    <w:rsid w:val="00A5013B"/>
    <w:pPr>
      <w:spacing w:after="200" w:line="276" w:lineRule="auto"/>
      <w:ind w:left="360" w:hanging="360"/>
      <w:contextualSpacing/>
    </w:pPr>
    <w:rPr>
      <w:rFonts w:eastAsia="MS Mincho"/>
      <w:lang w:val="en-US"/>
    </w:rPr>
  </w:style>
  <w:style w:type="paragraph" w:styleId="26">
    <w:name w:val="List 2"/>
    <w:basedOn w:val="a1"/>
    <w:uiPriority w:val="99"/>
    <w:unhideWhenUsed/>
    <w:rsid w:val="00A5013B"/>
    <w:pPr>
      <w:spacing w:after="200" w:line="276" w:lineRule="auto"/>
      <w:ind w:left="720" w:hanging="360"/>
      <w:contextualSpacing/>
    </w:pPr>
    <w:rPr>
      <w:rFonts w:eastAsia="MS Mincho"/>
      <w:lang w:val="en-US"/>
    </w:rPr>
  </w:style>
  <w:style w:type="paragraph" w:styleId="35">
    <w:name w:val="List 3"/>
    <w:basedOn w:val="a1"/>
    <w:uiPriority w:val="99"/>
    <w:unhideWhenUsed/>
    <w:rsid w:val="00A5013B"/>
    <w:pPr>
      <w:spacing w:after="200" w:line="276" w:lineRule="auto"/>
      <w:ind w:left="1080" w:hanging="360"/>
      <w:contextualSpacing/>
    </w:pPr>
    <w:rPr>
      <w:rFonts w:eastAsia="MS Mincho"/>
      <w:lang w:val="en-US"/>
    </w:rPr>
  </w:style>
  <w:style w:type="paragraph" w:styleId="a0">
    <w:name w:val="List Bullet"/>
    <w:basedOn w:val="a1"/>
    <w:uiPriority w:val="99"/>
    <w:unhideWhenUsed/>
    <w:rsid w:val="00A5013B"/>
    <w:pPr>
      <w:numPr>
        <w:numId w:val="23"/>
      </w:numPr>
      <w:tabs>
        <w:tab w:val="clear" w:pos="360"/>
      </w:tabs>
      <w:spacing w:after="200" w:line="276" w:lineRule="auto"/>
      <w:ind w:left="720"/>
      <w:contextualSpacing/>
    </w:pPr>
    <w:rPr>
      <w:rFonts w:eastAsia="MS Mincho"/>
      <w:lang w:val="en-US"/>
    </w:rPr>
  </w:style>
  <w:style w:type="paragraph" w:styleId="20">
    <w:name w:val="List Bullet 2"/>
    <w:basedOn w:val="a1"/>
    <w:uiPriority w:val="99"/>
    <w:unhideWhenUsed/>
    <w:rsid w:val="00A5013B"/>
    <w:pPr>
      <w:numPr>
        <w:numId w:val="24"/>
      </w:numPr>
      <w:tabs>
        <w:tab w:val="clear" w:pos="720"/>
      </w:tabs>
      <w:spacing w:after="200" w:line="276" w:lineRule="auto"/>
      <w:contextualSpacing/>
    </w:pPr>
    <w:rPr>
      <w:rFonts w:eastAsia="MS Mincho"/>
      <w:lang w:val="en-US"/>
    </w:rPr>
  </w:style>
  <w:style w:type="paragraph" w:styleId="30">
    <w:name w:val="List Bullet 3"/>
    <w:basedOn w:val="a1"/>
    <w:uiPriority w:val="99"/>
    <w:unhideWhenUsed/>
    <w:rsid w:val="00A5013B"/>
    <w:pPr>
      <w:numPr>
        <w:numId w:val="25"/>
      </w:numPr>
      <w:tabs>
        <w:tab w:val="clear" w:pos="1080"/>
      </w:tabs>
      <w:spacing w:after="200" w:line="276" w:lineRule="auto"/>
      <w:ind w:left="720"/>
      <w:contextualSpacing/>
    </w:pPr>
    <w:rPr>
      <w:rFonts w:eastAsia="MS Mincho"/>
      <w:lang w:val="en-US"/>
    </w:rPr>
  </w:style>
  <w:style w:type="paragraph" w:styleId="a">
    <w:name w:val="List Number"/>
    <w:basedOn w:val="a1"/>
    <w:uiPriority w:val="99"/>
    <w:unhideWhenUsed/>
    <w:rsid w:val="00A5013B"/>
    <w:pPr>
      <w:numPr>
        <w:numId w:val="27"/>
      </w:numPr>
      <w:tabs>
        <w:tab w:val="clear" w:pos="360"/>
      </w:tabs>
      <w:spacing w:after="200" w:line="276" w:lineRule="auto"/>
      <w:ind w:left="502"/>
      <w:contextualSpacing/>
    </w:pPr>
    <w:rPr>
      <w:rFonts w:eastAsia="MS Mincho"/>
      <w:lang w:val="en-US"/>
    </w:rPr>
  </w:style>
  <w:style w:type="paragraph" w:styleId="2">
    <w:name w:val="List Number 2"/>
    <w:basedOn w:val="a1"/>
    <w:uiPriority w:val="99"/>
    <w:unhideWhenUsed/>
    <w:rsid w:val="00A5013B"/>
    <w:pPr>
      <w:numPr>
        <w:numId w:val="28"/>
      </w:numPr>
      <w:tabs>
        <w:tab w:val="clear" w:pos="720"/>
      </w:tabs>
      <w:spacing w:after="200" w:line="276" w:lineRule="auto"/>
      <w:ind w:left="786"/>
      <w:contextualSpacing/>
    </w:pPr>
    <w:rPr>
      <w:rFonts w:eastAsia="MS Mincho"/>
      <w:lang w:val="en-US"/>
    </w:rPr>
  </w:style>
  <w:style w:type="paragraph" w:styleId="3">
    <w:name w:val="List Number 3"/>
    <w:basedOn w:val="a1"/>
    <w:uiPriority w:val="99"/>
    <w:unhideWhenUsed/>
    <w:rsid w:val="00A5013B"/>
    <w:pPr>
      <w:numPr>
        <w:numId w:val="29"/>
      </w:numPr>
      <w:tabs>
        <w:tab w:val="clear" w:pos="1080"/>
      </w:tabs>
      <w:spacing w:after="200" w:line="276" w:lineRule="auto"/>
      <w:ind w:left="720"/>
      <w:contextualSpacing/>
    </w:pPr>
    <w:rPr>
      <w:rFonts w:eastAsia="MS Mincho"/>
      <w:lang w:val="en-US"/>
    </w:rPr>
  </w:style>
  <w:style w:type="paragraph" w:styleId="afa">
    <w:name w:val="List Continue"/>
    <w:basedOn w:val="a1"/>
    <w:uiPriority w:val="99"/>
    <w:unhideWhenUsed/>
    <w:rsid w:val="00A5013B"/>
    <w:pPr>
      <w:spacing w:after="120" w:line="276" w:lineRule="auto"/>
      <w:ind w:left="360"/>
      <w:contextualSpacing/>
    </w:pPr>
    <w:rPr>
      <w:rFonts w:eastAsia="MS Mincho"/>
      <w:lang w:val="en-US"/>
    </w:rPr>
  </w:style>
  <w:style w:type="paragraph" w:styleId="27">
    <w:name w:val="List Continue 2"/>
    <w:basedOn w:val="a1"/>
    <w:uiPriority w:val="99"/>
    <w:unhideWhenUsed/>
    <w:rsid w:val="00A5013B"/>
    <w:pPr>
      <w:spacing w:after="120" w:line="276" w:lineRule="auto"/>
      <w:ind w:left="720"/>
      <w:contextualSpacing/>
    </w:pPr>
    <w:rPr>
      <w:rFonts w:eastAsia="MS Mincho"/>
      <w:lang w:val="en-US"/>
    </w:rPr>
  </w:style>
  <w:style w:type="paragraph" w:styleId="36">
    <w:name w:val="List Continue 3"/>
    <w:basedOn w:val="a1"/>
    <w:uiPriority w:val="99"/>
    <w:unhideWhenUsed/>
    <w:rsid w:val="00A5013B"/>
    <w:pPr>
      <w:spacing w:after="120" w:line="276" w:lineRule="auto"/>
      <w:ind w:left="1080"/>
      <w:contextualSpacing/>
    </w:pPr>
    <w:rPr>
      <w:rFonts w:eastAsia="MS Mincho"/>
      <w:lang w:val="en-US"/>
    </w:rPr>
  </w:style>
  <w:style w:type="paragraph" w:styleId="afb">
    <w:name w:val="macro"/>
    <w:link w:val="afc"/>
    <w:uiPriority w:val="99"/>
    <w:unhideWhenUsed/>
    <w:rsid w:val="00A5013B"/>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sz w:val="20"/>
      <w:szCs w:val="20"/>
      <w:lang w:val="en-US"/>
    </w:rPr>
  </w:style>
  <w:style w:type="character" w:customStyle="1" w:styleId="afc">
    <w:name w:val="Текст макроса Знак"/>
    <w:basedOn w:val="a2"/>
    <w:link w:val="afb"/>
    <w:uiPriority w:val="99"/>
    <w:rsid w:val="00A5013B"/>
    <w:rPr>
      <w:rFonts w:ascii="Courier" w:eastAsia="MS Mincho" w:hAnsi="Courier"/>
      <w:sz w:val="20"/>
      <w:szCs w:val="20"/>
      <w:lang w:val="en-US"/>
    </w:rPr>
  </w:style>
  <w:style w:type="paragraph" w:customStyle="1" w:styleId="211">
    <w:name w:val="Цитата 21"/>
    <w:basedOn w:val="a1"/>
    <w:next w:val="a1"/>
    <w:uiPriority w:val="29"/>
    <w:qFormat/>
    <w:rsid w:val="00A5013B"/>
    <w:pPr>
      <w:spacing w:after="200" w:line="276" w:lineRule="auto"/>
    </w:pPr>
    <w:rPr>
      <w:rFonts w:eastAsia="MS Mincho"/>
      <w:i/>
      <w:iCs/>
      <w:color w:val="000000"/>
      <w:lang w:val="en-US"/>
    </w:rPr>
  </w:style>
  <w:style w:type="character" w:customStyle="1" w:styleId="28">
    <w:name w:val="Цитата 2 Знак"/>
    <w:basedOn w:val="a2"/>
    <w:link w:val="29"/>
    <w:uiPriority w:val="29"/>
    <w:rsid w:val="00A5013B"/>
    <w:rPr>
      <w:i/>
      <w:iCs/>
      <w:color w:val="000000"/>
    </w:rPr>
  </w:style>
  <w:style w:type="character" w:customStyle="1" w:styleId="40">
    <w:name w:val="Заголовок 4 Знак"/>
    <w:basedOn w:val="a2"/>
    <w:link w:val="4"/>
    <w:uiPriority w:val="9"/>
    <w:semiHidden/>
    <w:rsid w:val="00A5013B"/>
    <w:rPr>
      <w:rFonts w:ascii="Calibri" w:eastAsia="MS Gothic" w:hAnsi="Calibri" w:cs="Times New Roman"/>
      <w:b/>
      <w:bCs/>
      <w:i/>
      <w:iCs/>
      <w:color w:val="4F81BD"/>
    </w:rPr>
  </w:style>
  <w:style w:type="character" w:customStyle="1" w:styleId="50">
    <w:name w:val="Заголовок 5 Знак"/>
    <w:basedOn w:val="a2"/>
    <w:link w:val="5"/>
    <w:uiPriority w:val="9"/>
    <w:semiHidden/>
    <w:rsid w:val="00A5013B"/>
    <w:rPr>
      <w:rFonts w:ascii="Calibri" w:eastAsia="MS Gothic" w:hAnsi="Calibri" w:cs="Times New Roman"/>
      <w:color w:val="243F60"/>
    </w:rPr>
  </w:style>
  <w:style w:type="character" w:customStyle="1" w:styleId="60">
    <w:name w:val="Заголовок 6 Знак"/>
    <w:basedOn w:val="a2"/>
    <w:link w:val="6"/>
    <w:uiPriority w:val="9"/>
    <w:semiHidden/>
    <w:rsid w:val="00A5013B"/>
    <w:rPr>
      <w:rFonts w:ascii="Calibri" w:eastAsia="MS Gothic" w:hAnsi="Calibri" w:cs="Times New Roman"/>
      <w:i/>
      <w:iCs/>
      <w:color w:val="243F60"/>
    </w:rPr>
  </w:style>
  <w:style w:type="character" w:customStyle="1" w:styleId="70">
    <w:name w:val="Заголовок 7 Знак"/>
    <w:basedOn w:val="a2"/>
    <w:link w:val="7"/>
    <w:uiPriority w:val="9"/>
    <w:semiHidden/>
    <w:rsid w:val="00A5013B"/>
    <w:rPr>
      <w:rFonts w:ascii="Calibri" w:eastAsia="MS Gothic" w:hAnsi="Calibri" w:cs="Times New Roman"/>
      <w:i/>
      <w:iCs/>
      <w:color w:val="404040"/>
    </w:rPr>
  </w:style>
  <w:style w:type="character" w:customStyle="1" w:styleId="80">
    <w:name w:val="Заголовок 8 Знак"/>
    <w:basedOn w:val="a2"/>
    <w:link w:val="8"/>
    <w:uiPriority w:val="9"/>
    <w:semiHidden/>
    <w:rsid w:val="00A5013B"/>
    <w:rPr>
      <w:rFonts w:ascii="Calibri" w:eastAsia="MS Gothic" w:hAnsi="Calibri" w:cs="Times New Roman"/>
      <w:color w:val="4F81BD"/>
      <w:sz w:val="20"/>
      <w:szCs w:val="20"/>
    </w:rPr>
  </w:style>
  <w:style w:type="character" w:customStyle="1" w:styleId="90">
    <w:name w:val="Заголовок 9 Знак"/>
    <w:basedOn w:val="a2"/>
    <w:link w:val="9"/>
    <w:uiPriority w:val="9"/>
    <w:semiHidden/>
    <w:rsid w:val="00A5013B"/>
    <w:rPr>
      <w:rFonts w:ascii="Calibri" w:eastAsia="MS Gothic" w:hAnsi="Calibri" w:cs="Times New Roman"/>
      <w:i/>
      <w:iCs/>
      <w:color w:val="404040"/>
      <w:sz w:val="20"/>
      <w:szCs w:val="20"/>
    </w:rPr>
  </w:style>
  <w:style w:type="paragraph" w:customStyle="1" w:styleId="16">
    <w:name w:val="Название объекта1"/>
    <w:basedOn w:val="a1"/>
    <w:next w:val="a1"/>
    <w:uiPriority w:val="35"/>
    <w:semiHidden/>
    <w:unhideWhenUsed/>
    <w:qFormat/>
    <w:rsid w:val="00A5013B"/>
    <w:pPr>
      <w:spacing w:after="200" w:line="240" w:lineRule="auto"/>
    </w:pPr>
    <w:rPr>
      <w:rFonts w:eastAsia="MS Mincho"/>
      <w:b/>
      <w:bCs/>
      <w:color w:val="4F81BD"/>
      <w:sz w:val="18"/>
      <w:szCs w:val="18"/>
      <w:lang w:val="en-US"/>
    </w:rPr>
  </w:style>
  <w:style w:type="character" w:styleId="afd">
    <w:name w:val="Strong"/>
    <w:basedOn w:val="a2"/>
    <w:uiPriority w:val="22"/>
    <w:qFormat/>
    <w:rsid w:val="00A5013B"/>
    <w:rPr>
      <w:b/>
      <w:bCs/>
    </w:rPr>
  </w:style>
  <w:style w:type="character" w:styleId="afe">
    <w:name w:val="Emphasis"/>
    <w:basedOn w:val="a2"/>
    <w:uiPriority w:val="20"/>
    <w:qFormat/>
    <w:rsid w:val="00A5013B"/>
    <w:rPr>
      <w:i/>
      <w:iCs/>
    </w:rPr>
  </w:style>
  <w:style w:type="paragraph" w:customStyle="1" w:styleId="17">
    <w:name w:val="Выделенная цитата1"/>
    <w:basedOn w:val="a1"/>
    <w:next w:val="a1"/>
    <w:uiPriority w:val="30"/>
    <w:qFormat/>
    <w:rsid w:val="00A5013B"/>
    <w:pPr>
      <w:pBdr>
        <w:bottom w:val="single" w:sz="4" w:space="4" w:color="4F81BD"/>
      </w:pBdr>
      <w:spacing w:before="200" w:after="280" w:line="276" w:lineRule="auto"/>
      <w:ind w:left="936" w:right="936"/>
    </w:pPr>
    <w:rPr>
      <w:rFonts w:eastAsia="MS Mincho"/>
      <w:b/>
      <w:bCs/>
      <w:i/>
      <w:iCs/>
      <w:color w:val="4F81BD"/>
      <w:lang w:val="en-US"/>
    </w:rPr>
  </w:style>
  <w:style w:type="character" w:customStyle="1" w:styleId="aff">
    <w:name w:val="Выделенная цитата Знак"/>
    <w:basedOn w:val="a2"/>
    <w:link w:val="aff0"/>
    <w:uiPriority w:val="30"/>
    <w:rsid w:val="00A5013B"/>
    <w:rPr>
      <w:b/>
      <w:bCs/>
      <w:i/>
      <w:iCs/>
      <w:color w:val="4F81BD"/>
    </w:rPr>
  </w:style>
  <w:style w:type="character" w:customStyle="1" w:styleId="18">
    <w:name w:val="Слабое выделение1"/>
    <w:basedOn w:val="a2"/>
    <w:uiPriority w:val="19"/>
    <w:qFormat/>
    <w:rsid w:val="00A5013B"/>
    <w:rPr>
      <w:i/>
      <w:iCs/>
      <w:color w:val="808080"/>
    </w:rPr>
  </w:style>
  <w:style w:type="character" w:customStyle="1" w:styleId="19">
    <w:name w:val="Сильное выделение1"/>
    <w:basedOn w:val="a2"/>
    <w:uiPriority w:val="21"/>
    <w:qFormat/>
    <w:rsid w:val="00A5013B"/>
    <w:rPr>
      <w:b/>
      <w:bCs/>
      <w:i/>
      <w:iCs/>
      <w:color w:val="4F81BD"/>
    </w:rPr>
  </w:style>
  <w:style w:type="character" w:customStyle="1" w:styleId="1a">
    <w:name w:val="Слабая ссылка1"/>
    <w:basedOn w:val="a2"/>
    <w:uiPriority w:val="31"/>
    <w:qFormat/>
    <w:rsid w:val="00A5013B"/>
    <w:rPr>
      <w:smallCaps/>
      <w:color w:val="C0504D"/>
      <w:u w:val="single"/>
    </w:rPr>
  </w:style>
  <w:style w:type="character" w:customStyle="1" w:styleId="1b">
    <w:name w:val="Сильная ссылка1"/>
    <w:basedOn w:val="a2"/>
    <w:uiPriority w:val="32"/>
    <w:qFormat/>
    <w:rsid w:val="00A5013B"/>
    <w:rPr>
      <w:b/>
      <w:bCs/>
      <w:smallCaps/>
      <w:color w:val="C0504D"/>
      <w:spacing w:val="5"/>
      <w:u w:val="single"/>
    </w:rPr>
  </w:style>
  <w:style w:type="character" w:styleId="aff1">
    <w:name w:val="Book Title"/>
    <w:basedOn w:val="a2"/>
    <w:uiPriority w:val="33"/>
    <w:qFormat/>
    <w:rsid w:val="00A5013B"/>
    <w:rPr>
      <w:b/>
      <w:bCs/>
      <w:smallCaps/>
      <w:spacing w:val="5"/>
    </w:rPr>
  </w:style>
  <w:style w:type="character" w:customStyle="1" w:styleId="11">
    <w:name w:val="Заголовок 1 Знак1"/>
    <w:basedOn w:val="a2"/>
    <w:link w:val="1"/>
    <w:uiPriority w:val="9"/>
    <w:rsid w:val="00A5013B"/>
    <w:rPr>
      <w:rFonts w:asciiTheme="majorHAnsi" w:eastAsiaTheme="majorEastAsia" w:hAnsiTheme="majorHAnsi" w:cstheme="majorBidi"/>
      <w:color w:val="2E74B5" w:themeColor="accent1" w:themeShade="BF"/>
      <w:sz w:val="32"/>
      <w:szCs w:val="32"/>
    </w:rPr>
  </w:style>
  <w:style w:type="paragraph" w:styleId="aff2">
    <w:name w:val="TOC Heading"/>
    <w:basedOn w:val="1"/>
    <w:next w:val="a1"/>
    <w:uiPriority w:val="39"/>
    <w:semiHidden/>
    <w:unhideWhenUsed/>
    <w:qFormat/>
    <w:rsid w:val="00A5013B"/>
    <w:pPr>
      <w:spacing w:before="480" w:line="276" w:lineRule="auto"/>
      <w:outlineLvl w:val="9"/>
    </w:pPr>
    <w:rPr>
      <w:b/>
      <w:bCs/>
      <w:sz w:val="28"/>
      <w:szCs w:val="28"/>
      <w:lang w:val="en-US"/>
    </w:rPr>
  </w:style>
  <w:style w:type="table" w:customStyle="1" w:styleId="2a">
    <w:name w:val="Сетка таблицы2"/>
    <w:basedOn w:val="a3"/>
    <w:next w:val="ae"/>
    <w:uiPriority w:val="59"/>
    <w:rsid w:val="00A5013B"/>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ветлая заливка1"/>
    <w:basedOn w:val="a3"/>
    <w:next w:val="aff3"/>
    <w:uiPriority w:val="60"/>
    <w:rsid w:val="00A5013B"/>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3"/>
    <w:next w:val="-1"/>
    <w:uiPriority w:val="60"/>
    <w:rsid w:val="00A5013B"/>
    <w:pPr>
      <w:spacing w:after="0" w:line="240" w:lineRule="auto"/>
    </w:pPr>
    <w:rPr>
      <w:rFonts w:eastAsia="MS Mincho"/>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3"/>
    <w:next w:val="-2"/>
    <w:uiPriority w:val="60"/>
    <w:rsid w:val="00A5013B"/>
    <w:pPr>
      <w:spacing w:after="0" w:line="240" w:lineRule="auto"/>
    </w:pPr>
    <w:rPr>
      <w:rFonts w:eastAsia="MS Mincho"/>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3"/>
    <w:next w:val="-3"/>
    <w:uiPriority w:val="60"/>
    <w:rsid w:val="00A5013B"/>
    <w:pPr>
      <w:spacing w:after="0" w:line="240" w:lineRule="auto"/>
    </w:pPr>
    <w:rPr>
      <w:rFonts w:eastAsia="MS Mincho"/>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3"/>
    <w:next w:val="-4"/>
    <w:uiPriority w:val="60"/>
    <w:rsid w:val="00A5013B"/>
    <w:pPr>
      <w:spacing w:after="0" w:line="240" w:lineRule="auto"/>
    </w:pPr>
    <w:rPr>
      <w:rFonts w:eastAsia="MS Mincho"/>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3"/>
    <w:next w:val="-5"/>
    <w:uiPriority w:val="60"/>
    <w:rsid w:val="00A5013B"/>
    <w:pPr>
      <w:spacing w:after="0" w:line="240" w:lineRule="auto"/>
    </w:pPr>
    <w:rPr>
      <w:rFonts w:eastAsia="MS Mincho"/>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3"/>
    <w:next w:val="-6"/>
    <w:uiPriority w:val="60"/>
    <w:rsid w:val="00A5013B"/>
    <w:pPr>
      <w:spacing w:after="0" w:line="240" w:lineRule="auto"/>
    </w:pPr>
    <w:rPr>
      <w:rFonts w:eastAsia="MS Mincho"/>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d">
    <w:name w:val="Светлый список1"/>
    <w:basedOn w:val="a3"/>
    <w:next w:val="aff4"/>
    <w:uiPriority w:val="61"/>
    <w:rsid w:val="00A5013B"/>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3"/>
    <w:next w:val="-10"/>
    <w:uiPriority w:val="61"/>
    <w:rsid w:val="00A5013B"/>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3"/>
    <w:next w:val="-20"/>
    <w:uiPriority w:val="61"/>
    <w:rsid w:val="00A5013B"/>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3"/>
    <w:next w:val="-30"/>
    <w:uiPriority w:val="61"/>
    <w:rsid w:val="00A5013B"/>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3"/>
    <w:next w:val="-40"/>
    <w:uiPriority w:val="61"/>
    <w:rsid w:val="00A5013B"/>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3"/>
    <w:next w:val="-50"/>
    <w:uiPriority w:val="61"/>
    <w:rsid w:val="00A5013B"/>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3"/>
    <w:next w:val="-60"/>
    <w:uiPriority w:val="61"/>
    <w:rsid w:val="00A5013B"/>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e">
    <w:name w:val="Светлая сетка1"/>
    <w:basedOn w:val="a3"/>
    <w:next w:val="aff5"/>
    <w:uiPriority w:val="62"/>
    <w:rsid w:val="00A5013B"/>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3"/>
    <w:next w:val="-12"/>
    <w:uiPriority w:val="62"/>
    <w:rsid w:val="00A5013B"/>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3"/>
    <w:next w:val="-22"/>
    <w:uiPriority w:val="62"/>
    <w:rsid w:val="00A5013B"/>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3"/>
    <w:next w:val="-32"/>
    <w:uiPriority w:val="62"/>
    <w:rsid w:val="00A5013B"/>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3"/>
    <w:next w:val="-42"/>
    <w:uiPriority w:val="62"/>
    <w:rsid w:val="00A5013B"/>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3"/>
    <w:next w:val="-52"/>
    <w:uiPriority w:val="62"/>
    <w:rsid w:val="00A5013B"/>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3"/>
    <w:next w:val="-62"/>
    <w:uiPriority w:val="62"/>
    <w:rsid w:val="00A5013B"/>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
    <w:name w:val="Средняя заливка 11"/>
    <w:basedOn w:val="a3"/>
    <w:next w:val="1f"/>
    <w:uiPriority w:val="63"/>
    <w:rsid w:val="00A5013B"/>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3"/>
    <w:next w:val="1-1"/>
    <w:uiPriority w:val="63"/>
    <w:rsid w:val="00A5013B"/>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3"/>
    <w:next w:val="1-2"/>
    <w:uiPriority w:val="63"/>
    <w:rsid w:val="00A5013B"/>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3"/>
    <w:next w:val="1-3"/>
    <w:uiPriority w:val="63"/>
    <w:rsid w:val="00A5013B"/>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3"/>
    <w:next w:val="1-4"/>
    <w:uiPriority w:val="63"/>
    <w:rsid w:val="00A5013B"/>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3"/>
    <w:next w:val="1-5"/>
    <w:uiPriority w:val="63"/>
    <w:rsid w:val="00A5013B"/>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3"/>
    <w:next w:val="1-6"/>
    <w:uiPriority w:val="63"/>
    <w:rsid w:val="00A5013B"/>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2">
    <w:name w:val="Средняя заливка 21"/>
    <w:basedOn w:val="a3"/>
    <w:next w:val="2b"/>
    <w:uiPriority w:val="64"/>
    <w:rsid w:val="00A5013B"/>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next w:val="2-1"/>
    <w:uiPriority w:val="64"/>
    <w:rsid w:val="00A5013B"/>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3"/>
    <w:next w:val="2-2"/>
    <w:uiPriority w:val="64"/>
    <w:rsid w:val="00A5013B"/>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3"/>
    <w:next w:val="2-3"/>
    <w:uiPriority w:val="64"/>
    <w:rsid w:val="00A5013B"/>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3"/>
    <w:next w:val="2-4"/>
    <w:uiPriority w:val="64"/>
    <w:rsid w:val="00A5013B"/>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3"/>
    <w:next w:val="2-5"/>
    <w:uiPriority w:val="64"/>
    <w:rsid w:val="00A5013B"/>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3"/>
    <w:next w:val="2-6"/>
    <w:uiPriority w:val="64"/>
    <w:rsid w:val="00A5013B"/>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Средний список 11"/>
    <w:basedOn w:val="a3"/>
    <w:next w:val="1f0"/>
    <w:uiPriority w:val="65"/>
    <w:rsid w:val="00A5013B"/>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3"/>
    <w:next w:val="1-10"/>
    <w:uiPriority w:val="65"/>
    <w:rsid w:val="00A5013B"/>
    <w:pPr>
      <w:spacing w:after="0" w:line="240" w:lineRule="auto"/>
    </w:pPr>
    <w:rPr>
      <w:rFonts w:eastAsia="MS Mincho"/>
      <w:color w:val="000000"/>
      <w:lang w:val="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3"/>
    <w:next w:val="1-20"/>
    <w:uiPriority w:val="65"/>
    <w:rsid w:val="00A5013B"/>
    <w:pPr>
      <w:spacing w:after="0" w:line="240" w:lineRule="auto"/>
    </w:pPr>
    <w:rPr>
      <w:rFonts w:eastAsia="MS Mincho"/>
      <w:color w:val="000000"/>
      <w:lang w:val="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3"/>
    <w:next w:val="1-30"/>
    <w:uiPriority w:val="65"/>
    <w:rsid w:val="00A5013B"/>
    <w:pPr>
      <w:spacing w:after="0" w:line="240" w:lineRule="auto"/>
    </w:pPr>
    <w:rPr>
      <w:rFonts w:eastAsia="MS Mincho"/>
      <w:color w:val="000000"/>
      <w:lang w:val="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3"/>
    <w:next w:val="1-40"/>
    <w:uiPriority w:val="65"/>
    <w:rsid w:val="00A5013B"/>
    <w:pPr>
      <w:spacing w:after="0" w:line="240" w:lineRule="auto"/>
    </w:pPr>
    <w:rPr>
      <w:rFonts w:eastAsia="MS Mincho"/>
      <w:color w:val="000000"/>
      <w:lang w:val="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3"/>
    <w:next w:val="1-50"/>
    <w:uiPriority w:val="65"/>
    <w:rsid w:val="00A5013B"/>
    <w:pPr>
      <w:spacing w:after="0" w:line="240" w:lineRule="auto"/>
    </w:pPr>
    <w:rPr>
      <w:rFonts w:eastAsia="MS Mincho"/>
      <w:color w:val="000000"/>
      <w:lang w:val="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3"/>
    <w:next w:val="1-60"/>
    <w:uiPriority w:val="65"/>
    <w:rsid w:val="00A5013B"/>
    <w:pPr>
      <w:spacing w:after="0" w:line="240" w:lineRule="auto"/>
    </w:pPr>
    <w:rPr>
      <w:rFonts w:eastAsia="MS Mincho"/>
      <w:color w:val="000000"/>
      <w:lang w:val="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3">
    <w:name w:val="Средний список 21"/>
    <w:basedOn w:val="a3"/>
    <w:next w:val="2c"/>
    <w:uiPriority w:val="66"/>
    <w:rsid w:val="00A5013B"/>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3"/>
    <w:next w:val="2-10"/>
    <w:uiPriority w:val="66"/>
    <w:rsid w:val="00A5013B"/>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3"/>
    <w:next w:val="2-20"/>
    <w:uiPriority w:val="66"/>
    <w:rsid w:val="00A5013B"/>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3"/>
    <w:next w:val="2-30"/>
    <w:uiPriority w:val="66"/>
    <w:rsid w:val="00A5013B"/>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3"/>
    <w:next w:val="2-40"/>
    <w:uiPriority w:val="66"/>
    <w:rsid w:val="00A5013B"/>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3"/>
    <w:next w:val="2-50"/>
    <w:uiPriority w:val="66"/>
    <w:rsid w:val="00A5013B"/>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3"/>
    <w:next w:val="2-60"/>
    <w:uiPriority w:val="66"/>
    <w:rsid w:val="00A5013B"/>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3">
    <w:name w:val="Средняя сетка 11"/>
    <w:basedOn w:val="a3"/>
    <w:next w:val="1f1"/>
    <w:uiPriority w:val="67"/>
    <w:rsid w:val="00A5013B"/>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3"/>
    <w:next w:val="1-12"/>
    <w:uiPriority w:val="67"/>
    <w:rsid w:val="00A5013B"/>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3"/>
    <w:next w:val="1-22"/>
    <w:uiPriority w:val="67"/>
    <w:rsid w:val="00A5013B"/>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3"/>
    <w:next w:val="1-32"/>
    <w:uiPriority w:val="67"/>
    <w:rsid w:val="00A5013B"/>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3"/>
    <w:next w:val="1-42"/>
    <w:uiPriority w:val="67"/>
    <w:rsid w:val="00A5013B"/>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3"/>
    <w:next w:val="1-52"/>
    <w:uiPriority w:val="67"/>
    <w:rsid w:val="00A5013B"/>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3"/>
    <w:next w:val="1-62"/>
    <w:uiPriority w:val="67"/>
    <w:rsid w:val="00A5013B"/>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4">
    <w:name w:val="Средняя сетка 21"/>
    <w:basedOn w:val="a3"/>
    <w:next w:val="2d"/>
    <w:uiPriority w:val="68"/>
    <w:rsid w:val="00A5013B"/>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3"/>
    <w:next w:val="2-12"/>
    <w:uiPriority w:val="68"/>
    <w:rsid w:val="00A5013B"/>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3"/>
    <w:next w:val="2-22"/>
    <w:uiPriority w:val="68"/>
    <w:rsid w:val="00A5013B"/>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3"/>
    <w:next w:val="2-32"/>
    <w:uiPriority w:val="68"/>
    <w:rsid w:val="00A5013B"/>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3"/>
    <w:next w:val="2-42"/>
    <w:uiPriority w:val="68"/>
    <w:rsid w:val="00A5013B"/>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3"/>
    <w:next w:val="2-52"/>
    <w:uiPriority w:val="68"/>
    <w:rsid w:val="00A5013B"/>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3"/>
    <w:next w:val="2-62"/>
    <w:uiPriority w:val="68"/>
    <w:rsid w:val="00A5013B"/>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
    <w:name w:val="Средняя сетка 31"/>
    <w:basedOn w:val="a3"/>
    <w:next w:val="37"/>
    <w:uiPriority w:val="69"/>
    <w:rsid w:val="00A5013B"/>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next w:val="3-1"/>
    <w:uiPriority w:val="69"/>
    <w:rsid w:val="00A5013B"/>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next w:val="3-2"/>
    <w:uiPriority w:val="69"/>
    <w:rsid w:val="00A5013B"/>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next w:val="3-3"/>
    <w:uiPriority w:val="69"/>
    <w:rsid w:val="00A5013B"/>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next w:val="3-4"/>
    <w:uiPriority w:val="69"/>
    <w:rsid w:val="00A5013B"/>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next w:val="3-5"/>
    <w:uiPriority w:val="69"/>
    <w:rsid w:val="00A5013B"/>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next w:val="3-6"/>
    <w:uiPriority w:val="69"/>
    <w:rsid w:val="00A5013B"/>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2">
    <w:name w:val="Темный список1"/>
    <w:basedOn w:val="a3"/>
    <w:next w:val="aff6"/>
    <w:uiPriority w:val="70"/>
    <w:rsid w:val="00A5013B"/>
    <w:pPr>
      <w:spacing w:after="0" w:line="240" w:lineRule="auto"/>
    </w:pPr>
    <w:rPr>
      <w:rFonts w:eastAsia="MS Mincho"/>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3"/>
    <w:next w:val="-13"/>
    <w:uiPriority w:val="70"/>
    <w:rsid w:val="00A5013B"/>
    <w:pPr>
      <w:spacing w:after="0" w:line="240" w:lineRule="auto"/>
    </w:pPr>
    <w:rPr>
      <w:rFonts w:eastAsia="MS Mincho"/>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3"/>
    <w:next w:val="-23"/>
    <w:uiPriority w:val="70"/>
    <w:rsid w:val="00A5013B"/>
    <w:pPr>
      <w:spacing w:after="0" w:line="240" w:lineRule="auto"/>
    </w:pPr>
    <w:rPr>
      <w:rFonts w:eastAsia="MS Mincho"/>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3"/>
    <w:next w:val="-33"/>
    <w:uiPriority w:val="70"/>
    <w:rsid w:val="00A5013B"/>
    <w:pPr>
      <w:spacing w:after="0" w:line="240" w:lineRule="auto"/>
    </w:pPr>
    <w:rPr>
      <w:rFonts w:eastAsia="MS Mincho"/>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3"/>
    <w:next w:val="-43"/>
    <w:uiPriority w:val="70"/>
    <w:rsid w:val="00A5013B"/>
    <w:pPr>
      <w:spacing w:after="0" w:line="240" w:lineRule="auto"/>
    </w:pPr>
    <w:rPr>
      <w:rFonts w:eastAsia="MS Mincho"/>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3"/>
    <w:next w:val="-53"/>
    <w:uiPriority w:val="70"/>
    <w:rsid w:val="00A5013B"/>
    <w:pPr>
      <w:spacing w:after="0" w:line="240" w:lineRule="auto"/>
    </w:pPr>
    <w:rPr>
      <w:rFonts w:eastAsia="MS Mincho"/>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3"/>
    <w:next w:val="-63"/>
    <w:uiPriority w:val="70"/>
    <w:rsid w:val="00A5013B"/>
    <w:pPr>
      <w:spacing w:after="0" w:line="240" w:lineRule="auto"/>
    </w:pPr>
    <w:rPr>
      <w:rFonts w:eastAsia="MS Mincho"/>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3">
    <w:name w:val="Цветная заливка1"/>
    <w:basedOn w:val="a3"/>
    <w:next w:val="aff7"/>
    <w:uiPriority w:val="71"/>
    <w:rsid w:val="00A5013B"/>
    <w:pPr>
      <w:spacing w:after="0" w:line="240" w:lineRule="auto"/>
    </w:pPr>
    <w:rPr>
      <w:rFonts w:eastAsia="MS Mincho"/>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3"/>
    <w:next w:val="-14"/>
    <w:uiPriority w:val="71"/>
    <w:rsid w:val="00A5013B"/>
    <w:pPr>
      <w:spacing w:after="0" w:line="240" w:lineRule="auto"/>
    </w:pPr>
    <w:rPr>
      <w:rFonts w:eastAsia="MS Mincho"/>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3"/>
    <w:next w:val="-24"/>
    <w:uiPriority w:val="71"/>
    <w:rsid w:val="00A5013B"/>
    <w:pPr>
      <w:spacing w:after="0" w:line="240" w:lineRule="auto"/>
    </w:pPr>
    <w:rPr>
      <w:rFonts w:eastAsia="MS Mincho"/>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3"/>
    <w:next w:val="-34"/>
    <w:uiPriority w:val="71"/>
    <w:rsid w:val="00A5013B"/>
    <w:pPr>
      <w:spacing w:after="0" w:line="240" w:lineRule="auto"/>
    </w:pPr>
    <w:rPr>
      <w:rFonts w:eastAsia="MS Mincho"/>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3"/>
    <w:next w:val="-44"/>
    <w:uiPriority w:val="71"/>
    <w:rsid w:val="00A5013B"/>
    <w:pPr>
      <w:spacing w:after="0" w:line="240" w:lineRule="auto"/>
    </w:pPr>
    <w:rPr>
      <w:rFonts w:eastAsia="MS Mincho"/>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3"/>
    <w:next w:val="-54"/>
    <w:uiPriority w:val="71"/>
    <w:rsid w:val="00A5013B"/>
    <w:pPr>
      <w:spacing w:after="0" w:line="240" w:lineRule="auto"/>
    </w:pPr>
    <w:rPr>
      <w:rFonts w:eastAsia="MS Mincho"/>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3"/>
    <w:next w:val="-64"/>
    <w:uiPriority w:val="71"/>
    <w:rsid w:val="00A5013B"/>
    <w:pPr>
      <w:spacing w:after="0" w:line="240" w:lineRule="auto"/>
    </w:pPr>
    <w:rPr>
      <w:rFonts w:eastAsia="MS Mincho"/>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4">
    <w:name w:val="Цветной список1"/>
    <w:basedOn w:val="a3"/>
    <w:next w:val="aff8"/>
    <w:uiPriority w:val="72"/>
    <w:rsid w:val="00A5013B"/>
    <w:pPr>
      <w:spacing w:after="0" w:line="240" w:lineRule="auto"/>
    </w:pPr>
    <w:rPr>
      <w:rFonts w:eastAsia="MS Mincho"/>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3"/>
    <w:next w:val="-15"/>
    <w:uiPriority w:val="72"/>
    <w:rsid w:val="00A5013B"/>
    <w:pPr>
      <w:spacing w:after="0" w:line="240" w:lineRule="auto"/>
    </w:pPr>
    <w:rPr>
      <w:rFonts w:eastAsia="MS Mincho"/>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3"/>
    <w:next w:val="-25"/>
    <w:uiPriority w:val="72"/>
    <w:rsid w:val="00A5013B"/>
    <w:pPr>
      <w:spacing w:after="0" w:line="240" w:lineRule="auto"/>
    </w:pPr>
    <w:rPr>
      <w:rFonts w:eastAsia="MS Mincho"/>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3"/>
    <w:next w:val="-35"/>
    <w:uiPriority w:val="72"/>
    <w:rsid w:val="00A5013B"/>
    <w:pPr>
      <w:spacing w:after="0" w:line="240" w:lineRule="auto"/>
    </w:pPr>
    <w:rPr>
      <w:rFonts w:eastAsia="MS Mincho"/>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3"/>
    <w:next w:val="-45"/>
    <w:uiPriority w:val="72"/>
    <w:rsid w:val="00A5013B"/>
    <w:pPr>
      <w:spacing w:after="0" w:line="240" w:lineRule="auto"/>
    </w:pPr>
    <w:rPr>
      <w:rFonts w:eastAsia="MS Mincho"/>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3"/>
    <w:next w:val="-55"/>
    <w:uiPriority w:val="72"/>
    <w:rsid w:val="00A5013B"/>
    <w:pPr>
      <w:spacing w:after="0" w:line="240" w:lineRule="auto"/>
    </w:pPr>
    <w:rPr>
      <w:rFonts w:eastAsia="MS Mincho"/>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3"/>
    <w:next w:val="-65"/>
    <w:uiPriority w:val="72"/>
    <w:rsid w:val="00A5013B"/>
    <w:pPr>
      <w:spacing w:after="0" w:line="240" w:lineRule="auto"/>
    </w:pPr>
    <w:rPr>
      <w:rFonts w:eastAsia="MS Mincho"/>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5">
    <w:name w:val="Цветная сетка1"/>
    <w:basedOn w:val="a3"/>
    <w:next w:val="aff9"/>
    <w:uiPriority w:val="73"/>
    <w:rsid w:val="00A5013B"/>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3"/>
    <w:next w:val="-16"/>
    <w:uiPriority w:val="73"/>
    <w:rsid w:val="00A5013B"/>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3"/>
    <w:next w:val="-26"/>
    <w:uiPriority w:val="73"/>
    <w:rsid w:val="00A5013B"/>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3"/>
    <w:next w:val="-36"/>
    <w:uiPriority w:val="73"/>
    <w:rsid w:val="00A5013B"/>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3"/>
    <w:next w:val="-46"/>
    <w:uiPriority w:val="73"/>
    <w:rsid w:val="00A5013B"/>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3"/>
    <w:next w:val="-56"/>
    <w:uiPriority w:val="73"/>
    <w:rsid w:val="00A5013B"/>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3"/>
    <w:next w:val="-66"/>
    <w:uiPriority w:val="73"/>
    <w:rsid w:val="00A5013B"/>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affa">
    <w:name w:val="Normal (Web)"/>
    <w:basedOn w:val="a1"/>
    <w:uiPriority w:val="99"/>
    <w:semiHidden/>
    <w:unhideWhenUsed/>
    <w:rsid w:val="00A5013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15">
    <w:name w:val="Сетка таблицы21"/>
    <w:basedOn w:val="a3"/>
    <w:uiPriority w:val="39"/>
    <w:rsid w:val="00A5013B"/>
    <w:pPr>
      <w:spacing w:after="0" w:line="240" w:lineRule="auto"/>
    </w:pPr>
    <w:rPr>
      <w:rFonts w:ascii="Times New Roman"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6">
    <w:name w:val="Заголовок 2 Знак1"/>
    <w:basedOn w:val="a2"/>
    <w:uiPriority w:val="9"/>
    <w:semiHidden/>
    <w:rsid w:val="00A5013B"/>
    <w:rPr>
      <w:rFonts w:asciiTheme="majorHAnsi" w:eastAsiaTheme="majorEastAsia" w:hAnsiTheme="majorHAnsi" w:cstheme="majorBidi"/>
      <w:color w:val="2E74B5" w:themeColor="accent1" w:themeShade="BF"/>
      <w:sz w:val="26"/>
      <w:szCs w:val="26"/>
    </w:rPr>
  </w:style>
  <w:style w:type="character" w:customStyle="1" w:styleId="312">
    <w:name w:val="Заголовок 3 Знак1"/>
    <w:basedOn w:val="a2"/>
    <w:uiPriority w:val="9"/>
    <w:semiHidden/>
    <w:rsid w:val="00A5013B"/>
    <w:rPr>
      <w:rFonts w:asciiTheme="majorHAnsi" w:eastAsiaTheme="majorEastAsia" w:hAnsiTheme="majorHAnsi" w:cstheme="majorBidi"/>
      <w:color w:val="1F4D78" w:themeColor="accent1" w:themeShade="7F"/>
      <w:sz w:val="24"/>
      <w:szCs w:val="24"/>
    </w:rPr>
  </w:style>
  <w:style w:type="paragraph" w:styleId="af6">
    <w:name w:val="Title"/>
    <w:basedOn w:val="a1"/>
    <w:next w:val="a1"/>
    <w:link w:val="af5"/>
    <w:uiPriority w:val="10"/>
    <w:qFormat/>
    <w:rsid w:val="00A5013B"/>
    <w:pPr>
      <w:spacing w:after="0" w:line="240" w:lineRule="auto"/>
      <w:contextualSpacing/>
    </w:pPr>
    <w:rPr>
      <w:rFonts w:ascii="Calibri" w:eastAsia="MS Gothic" w:hAnsi="Calibri" w:cs="Times New Roman"/>
      <w:color w:val="17365D"/>
      <w:spacing w:val="5"/>
      <w:kern w:val="28"/>
      <w:sz w:val="52"/>
      <w:szCs w:val="52"/>
    </w:rPr>
  </w:style>
  <w:style w:type="character" w:customStyle="1" w:styleId="1f6">
    <w:name w:val="Заголовок Знак1"/>
    <w:basedOn w:val="a2"/>
    <w:uiPriority w:val="10"/>
    <w:rsid w:val="00A5013B"/>
    <w:rPr>
      <w:rFonts w:asciiTheme="majorHAnsi" w:eastAsiaTheme="majorEastAsia" w:hAnsiTheme="majorHAnsi" w:cstheme="majorBidi"/>
      <w:spacing w:val="-10"/>
      <w:kern w:val="28"/>
      <w:sz w:val="56"/>
      <w:szCs w:val="56"/>
    </w:rPr>
  </w:style>
  <w:style w:type="paragraph" w:styleId="af8">
    <w:name w:val="Subtitle"/>
    <w:basedOn w:val="a1"/>
    <w:next w:val="a1"/>
    <w:link w:val="af7"/>
    <w:uiPriority w:val="11"/>
    <w:qFormat/>
    <w:rsid w:val="00A5013B"/>
    <w:pPr>
      <w:numPr>
        <w:ilvl w:val="1"/>
      </w:numPr>
    </w:pPr>
    <w:rPr>
      <w:rFonts w:ascii="Calibri" w:eastAsia="MS Gothic" w:hAnsi="Calibri" w:cs="Times New Roman"/>
      <w:i/>
      <w:iCs/>
      <w:color w:val="4F81BD"/>
      <w:spacing w:val="15"/>
      <w:sz w:val="24"/>
      <w:szCs w:val="24"/>
    </w:rPr>
  </w:style>
  <w:style w:type="character" w:customStyle="1" w:styleId="1f7">
    <w:name w:val="Подзаголовок Знак1"/>
    <w:basedOn w:val="a2"/>
    <w:uiPriority w:val="11"/>
    <w:rsid w:val="00A5013B"/>
    <w:rPr>
      <w:rFonts w:eastAsiaTheme="minorEastAsia"/>
      <w:color w:val="5A5A5A" w:themeColor="text1" w:themeTint="A5"/>
      <w:spacing w:val="15"/>
    </w:rPr>
  </w:style>
  <w:style w:type="paragraph" w:styleId="29">
    <w:name w:val="Quote"/>
    <w:basedOn w:val="a1"/>
    <w:next w:val="a1"/>
    <w:link w:val="28"/>
    <w:uiPriority w:val="29"/>
    <w:qFormat/>
    <w:rsid w:val="00A5013B"/>
    <w:pPr>
      <w:spacing w:before="200"/>
      <w:ind w:left="864" w:right="864"/>
      <w:jc w:val="center"/>
    </w:pPr>
    <w:rPr>
      <w:i/>
      <w:iCs/>
      <w:color w:val="000000"/>
    </w:rPr>
  </w:style>
  <w:style w:type="character" w:customStyle="1" w:styleId="217">
    <w:name w:val="Цитата 2 Знак1"/>
    <w:basedOn w:val="a2"/>
    <w:uiPriority w:val="29"/>
    <w:rsid w:val="00A5013B"/>
    <w:rPr>
      <w:i/>
      <w:iCs/>
      <w:color w:val="404040" w:themeColor="text1" w:themeTint="BF"/>
    </w:rPr>
  </w:style>
  <w:style w:type="character" w:customStyle="1" w:styleId="410">
    <w:name w:val="Заголовок 4 Знак1"/>
    <w:basedOn w:val="a2"/>
    <w:uiPriority w:val="9"/>
    <w:semiHidden/>
    <w:rsid w:val="00A5013B"/>
    <w:rPr>
      <w:rFonts w:asciiTheme="majorHAnsi" w:eastAsiaTheme="majorEastAsia" w:hAnsiTheme="majorHAnsi" w:cstheme="majorBidi"/>
      <w:i/>
      <w:iCs/>
      <w:color w:val="2E74B5" w:themeColor="accent1" w:themeShade="BF"/>
    </w:rPr>
  </w:style>
  <w:style w:type="character" w:customStyle="1" w:styleId="510">
    <w:name w:val="Заголовок 5 Знак1"/>
    <w:basedOn w:val="a2"/>
    <w:uiPriority w:val="9"/>
    <w:semiHidden/>
    <w:rsid w:val="00A5013B"/>
    <w:rPr>
      <w:rFonts w:asciiTheme="majorHAnsi" w:eastAsiaTheme="majorEastAsia" w:hAnsiTheme="majorHAnsi" w:cstheme="majorBidi"/>
      <w:color w:val="2E74B5" w:themeColor="accent1" w:themeShade="BF"/>
    </w:rPr>
  </w:style>
  <w:style w:type="character" w:customStyle="1" w:styleId="610">
    <w:name w:val="Заголовок 6 Знак1"/>
    <w:basedOn w:val="a2"/>
    <w:uiPriority w:val="9"/>
    <w:semiHidden/>
    <w:rsid w:val="00A5013B"/>
    <w:rPr>
      <w:rFonts w:asciiTheme="majorHAnsi" w:eastAsiaTheme="majorEastAsia" w:hAnsiTheme="majorHAnsi" w:cstheme="majorBidi"/>
      <w:color w:val="1F4D78" w:themeColor="accent1" w:themeShade="7F"/>
    </w:rPr>
  </w:style>
  <w:style w:type="character" w:customStyle="1" w:styleId="710">
    <w:name w:val="Заголовок 7 Знак1"/>
    <w:basedOn w:val="a2"/>
    <w:uiPriority w:val="9"/>
    <w:semiHidden/>
    <w:rsid w:val="00A5013B"/>
    <w:rPr>
      <w:rFonts w:asciiTheme="majorHAnsi" w:eastAsiaTheme="majorEastAsia" w:hAnsiTheme="majorHAnsi" w:cstheme="majorBidi"/>
      <w:i/>
      <w:iCs/>
      <w:color w:val="1F4D78" w:themeColor="accent1" w:themeShade="7F"/>
    </w:rPr>
  </w:style>
  <w:style w:type="character" w:customStyle="1" w:styleId="810">
    <w:name w:val="Заголовок 8 Знак1"/>
    <w:basedOn w:val="a2"/>
    <w:uiPriority w:val="9"/>
    <w:semiHidden/>
    <w:rsid w:val="00A5013B"/>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2"/>
    <w:uiPriority w:val="9"/>
    <w:semiHidden/>
    <w:rsid w:val="00A5013B"/>
    <w:rPr>
      <w:rFonts w:asciiTheme="majorHAnsi" w:eastAsiaTheme="majorEastAsia" w:hAnsiTheme="majorHAnsi" w:cstheme="majorBidi"/>
      <w:i/>
      <w:iCs/>
      <w:color w:val="272727" w:themeColor="text1" w:themeTint="D8"/>
      <w:sz w:val="21"/>
      <w:szCs w:val="21"/>
    </w:rPr>
  </w:style>
  <w:style w:type="paragraph" w:styleId="aff0">
    <w:name w:val="Intense Quote"/>
    <w:basedOn w:val="a1"/>
    <w:next w:val="a1"/>
    <w:link w:val="aff"/>
    <w:uiPriority w:val="30"/>
    <w:qFormat/>
    <w:rsid w:val="00A5013B"/>
    <w:pPr>
      <w:pBdr>
        <w:top w:val="single" w:sz="4" w:space="10" w:color="5B9BD5" w:themeColor="accent1"/>
        <w:bottom w:val="single" w:sz="4" w:space="10" w:color="5B9BD5" w:themeColor="accent1"/>
      </w:pBdr>
      <w:spacing w:before="360" w:after="360"/>
      <w:ind w:left="864" w:right="864"/>
      <w:jc w:val="center"/>
    </w:pPr>
    <w:rPr>
      <w:b/>
      <w:bCs/>
      <w:i/>
      <w:iCs/>
      <w:color w:val="4F81BD"/>
    </w:rPr>
  </w:style>
  <w:style w:type="character" w:customStyle="1" w:styleId="1f8">
    <w:name w:val="Выделенная цитата Знак1"/>
    <w:basedOn w:val="a2"/>
    <w:uiPriority w:val="30"/>
    <w:rsid w:val="00A5013B"/>
    <w:rPr>
      <w:i/>
      <w:iCs/>
      <w:color w:val="5B9BD5" w:themeColor="accent1"/>
    </w:rPr>
  </w:style>
  <w:style w:type="character" w:styleId="affb">
    <w:name w:val="Subtle Emphasis"/>
    <w:basedOn w:val="a2"/>
    <w:uiPriority w:val="19"/>
    <w:qFormat/>
    <w:rsid w:val="00A5013B"/>
    <w:rPr>
      <w:i/>
      <w:iCs/>
      <w:color w:val="404040" w:themeColor="text1" w:themeTint="BF"/>
    </w:rPr>
  </w:style>
  <w:style w:type="character" w:styleId="affc">
    <w:name w:val="Intense Emphasis"/>
    <w:basedOn w:val="a2"/>
    <w:uiPriority w:val="21"/>
    <w:qFormat/>
    <w:rsid w:val="00A5013B"/>
    <w:rPr>
      <w:i/>
      <w:iCs/>
      <w:color w:val="5B9BD5" w:themeColor="accent1"/>
    </w:rPr>
  </w:style>
  <w:style w:type="character" w:styleId="affd">
    <w:name w:val="Subtle Reference"/>
    <w:basedOn w:val="a2"/>
    <w:uiPriority w:val="31"/>
    <w:qFormat/>
    <w:rsid w:val="00A5013B"/>
    <w:rPr>
      <w:smallCaps/>
      <w:color w:val="5A5A5A" w:themeColor="text1" w:themeTint="A5"/>
    </w:rPr>
  </w:style>
  <w:style w:type="character" w:styleId="affe">
    <w:name w:val="Intense Reference"/>
    <w:basedOn w:val="a2"/>
    <w:uiPriority w:val="32"/>
    <w:qFormat/>
    <w:rsid w:val="00A5013B"/>
    <w:rPr>
      <w:b/>
      <w:bCs/>
      <w:smallCaps/>
      <w:color w:val="5B9BD5" w:themeColor="accent1"/>
      <w:spacing w:val="5"/>
    </w:rPr>
  </w:style>
  <w:style w:type="table" w:styleId="aff3">
    <w:name w:val="Light Shading"/>
    <w:basedOn w:val="a3"/>
    <w:uiPriority w:val="60"/>
    <w:semiHidden/>
    <w:unhideWhenUsed/>
    <w:rsid w:val="00A5013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semiHidden/>
    <w:unhideWhenUsed/>
    <w:rsid w:val="00A5013B"/>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3"/>
    <w:uiPriority w:val="60"/>
    <w:semiHidden/>
    <w:unhideWhenUsed/>
    <w:rsid w:val="00A5013B"/>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semiHidden/>
    <w:unhideWhenUsed/>
    <w:rsid w:val="00A5013B"/>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semiHidden/>
    <w:unhideWhenUsed/>
    <w:rsid w:val="00A5013B"/>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semiHidden/>
    <w:unhideWhenUsed/>
    <w:rsid w:val="00A5013B"/>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3"/>
    <w:uiPriority w:val="60"/>
    <w:semiHidden/>
    <w:unhideWhenUsed/>
    <w:rsid w:val="00A5013B"/>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4">
    <w:name w:val="Light List"/>
    <w:basedOn w:val="a3"/>
    <w:uiPriority w:val="61"/>
    <w:semiHidden/>
    <w:unhideWhenUsed/>
    <w:rsid w:val="00A501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semiHidden/>
    <w:unhideWhenUsed/>
    <w:rsid w:val="00A5013B"/>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3"/>
    <w:uiPriority w:val="61"/>
    <w:semiHidden/>
    <w:unhideWhenUsed/>
    <w:rsid w:val="00A5013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semiHidden/>
    <w:unhideWhenUsed/>
    <w:rsid w:val="00A5013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semiHidden/>
    <w:unhideWhenUsed/>
    <w:rsid w:val="00A5013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semiHidden/>
    <w:unhideWhenUsed/>
    <w:rsid w:val="00A5013B"/>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3"/>
    <w:uiPriority w:val="61"/>
    <w:semiHidden/>
    <w:unhideWhenUsed/>
    <w:rsid w:val="00A5013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5">
    <w:name w:val="Light Grid"/>
    <w:basedOn w:val="a3"/>
    <w:uiPriority w:val="62"/>
    <w:semiHidden/>
    <w:unhideWhenUsed/>
    <w:rsid w:val="00A501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3"/>
    <w:uiPriority w:val="62"/>
    <w:semiHidden/>
    <w:unhideWhenUsed/>
    <w:rsid w:val="00A5013B"/>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3"/>
    <w:uiPriority w:val="62"/>
    <w:semiHidden/>
    <w:unhideWhenUsed/>
    <w:rsid w:val="00A5013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3"/>
    <w:uiPriority w:val="62"/>
    <w:semiHidden/>
    <w:unhideWhenUsed/>
    <w:rsid w:val="00A5013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3"/>
    <w:uiPriority w:val="62"/>
    <w:semiHidden/>
    <w:unhideWhenUsed/>
    <w:rsid w:val="00A5013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3"/>
    <w:uiPriority w:val="62"/>
    <w:semiHidden/>
    <w:unhideWhenUsed/>
    <w:rsid w:val="00A5013B"/>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3"/>
    <w:uiPriority w:val="62"/>
    <w:semiHidden/>
    <w:unhideWhenUsed/>
    <w:rsid w:val="00A5013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f">
    <w:name w:val="Medium Shading 1"/>
    <w:basedOn w:val="a3"/>
    <w:uiPriority w:val="63"/>
    <w:semiHidden/>
    <w:unhideWhenUsed/>
    <w:rsid w:val="00A501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A5013B"/>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A5013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A5013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A5013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A5013B"/>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A5013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b">
    <w:name w:val="Medium Shading 2"/>
    <w:basedOn w:val="a3"/>
    <w:uiPriority w:val="64"/>
    <w:semiHidden/>
    <w:unhideWhenUsed/>
    <w:rsid w:val="00A501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A501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A501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A501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3"/>
    <w:uiPriority w:val="64"/>
    <w:semiHidden/>
    <w:unhideWhenUsed/>
    <w:rsid w:val="00A501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A501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A501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0">
    <w:name w:val="Medium List 1"/>
    <w:basedOn w:val="a3"/>
    <w:uiPriority w:val="65"/>
    <w:semiHidden/>
    <w:unhideWhenUsed/>
    <w:rsid w:val="00A5013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semiHidden/>
    <w:unhideWhenUsed/>
    <w:rsid w:val="00A5013B"/>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3"/>
    <w:uiPriority w:val="65"/>
    <w:semiHidden/>
    <w:unhideWhenUsed/>
    <w:rsid w:val="00A5013B"/>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semiHidden/>
    <w:unhideWhenUsed/>
    <w:rsid w:val="00A5013B"/>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semiHidden/>
    <w:unhideWhenUsed/>
    <w:rsid w:val="00A5013B"/>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semiHidden/>
    <w:unhideWhenUsed/>
    <w:rsid w:val="00A5013B"/>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3"/>
    <w:uiPriority w:val="65"/>
    <w:semiHidden/>
    <w:unhideWhenUsed/>
    <w:rsid w:val="00A5013B"/>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c">
    <w:name w:val="Medium List 2"/>
    <w:basedOn w:val="a3"/>
    <w:uiPriority w:val="66"/>
    <w:semiHidden/>
    <w:unhideWhenUsed/>
    <w:rsid w:val="00A501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semiHidden/>
    <w:unhideWhenUsed/>
    <w:rsid w:val="00A501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semiHidden/>
    <w:unhideWhenUsed/>
    <w:rsid w:val="00A501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semiHidden/>
    <w:unhideWhenUsed/>
    <w:rsid w:val="00A501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semiHidden/>
    <w:unhideWhenUsed/>
    <w:rsid w:val="00A501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semiHidden/>
    <w:unhideWhenUsed/>
    <w:rsid w:val="00A501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semiHidden/>
    <w:unhideWhenUsed/>
    <w:rsid w:val="00A501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1">
    <w:name w:val="Medium Grid 1"/>
    <w:basedOn w:val="a3"/>
    <w:uiPriority w:val="67"/>
    <w:semiHidden/>
    <w:unhideWhenUsed/>
    <w:rsid w:val="00A501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3"/>
    <w:uiPriority w:val="67"/>
    <w:semiHidden/>
    <w:unhideWhenUsed/>
    <w:rsid w:val="00A5013B"/>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3"/>
    <w:uiPriority w:val="67"/>
    <w:semiHidden/>
    <w:unhideWhenUsed/>
    <w:rsid w:val="00A5013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3"/>
    <w:uiPriority w:val="67"/>
    <w:semiHidden/>
    <w:unhideWhenUsed/>
    <w:rsid w:val="00A5013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3"/>
    <w:uiPriority w:val="67"/>
    <w:semiHidden/>
    <w:unhideWhenUsed/>
    <w:rsid w:val="00A5013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3"/>
    <w:uiPriority w:val="67"/>
    <w:semiHidden/>
    <w:unhideWhenUsed/>
    <w:rsid w:val="00A5013B"/>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3"/>
    <w:uiPriority w:val="67"/>
    <w:semiHidden/>
    <w:unhideWhenUsed/>
    <w:rsid w:val="00A5013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d">
    <w:name w:val="Medium Grid 2"/>
    <w:basedOn w:val="a3"/>
    <w:uiPriority w:val="68"/>
    <w:semiHidden/>
    <w:unhideWhenUsed/>
    <w:rsid w:val="00A501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3"/>
    <w:uiPriority w:val="68"/>
    <w:semiHidden/>
    <w:unhideWhenUsed/>
    <w:rsid w:val="00A501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3"/>
    <w:uiPriority w:val="68"/>
    <w:semiHidden/>
    <w:unhideWhenUsed/>
    <w:rsid w:val="00A501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3"/>
    <w:uiPriority w:val="68"/>
    <w:semiHidden/>
    <w:unhideWhenUsed/>
    <w:rsid w:val="00A501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A501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3"/>
    <w:uiPriority w:val="68"/>
    <w:semiHidden/>
    <w:unhideWhenUsed/>
    <w:rsid w:val="00A501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3"/>
    <w:uiPriority w:val="68"/>
    <w:semiHidden/>
    <w:unhideWhenUsed/>
    <w:rsid w:val="00A501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7">
    <w:name w:val="Medium Grid 3"/>
    <w:basedOn w:val="a3"/>
    <w:uiPriority w:val="69"/>
    <w:semiHidden/>
    <w:unhideWhenUsed/>
    <w:rsid w:val="00A501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A501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semiHidden/>
    <w:unhideWhenUsed/>
    <w:rsid w:val="00A501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semiHidden/>
    <w:unhideWhenUsed/>
    <w:rsid w:val="00A501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semiHidden/>
    <w:unhideWhenUsed/>
    <w:rsid w:val="00A501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semiHidden/>
    <w:unhideWhenUsed/>
    <w:rsid w:val="00A501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semiHidden/>
    <w:unhideWhenUsed/>
    <w:rsid w:val="00A501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6">
    <w:name w:val="Dark List"/>
    <w:basedOn w:val="a3"/>
    <w:uiPriority w:val="70"/>
    <w:semiHidden/>
    <w:unhideWhenUsed/>
    <w:rsid w:val="00A5013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A5013B"/>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3"/>
    <w:uiPriority w:val="70"/>
    <w:semiHidden/>
    <w:unhideWhenUsed/>
    <w:rsid w:val="00A5013B"/>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3"/>
    <w:uiPriority w:val="70"/>
    <w:semiHidden/>
    <w:unhideWhenUsed/>
    <w:rsid w:val="00A5013B"/>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3"/>
    <w:uiPriority w:val="70"/>
    <w:semiHidden/>
    <w:unhideWhenUsed/>
    <w:rsid w:val="00A5013B"/>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3"/>
    <w:uiPriority w:val="70"/>
    <w:semiHidden/>
    <w:unhideWhenUsed/>
    <w:rsid w:val="00A5013B"/>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3"/>
    <w:uiPriority w:val="70"/>
    <w:semiHidden/>
    <w:unhideWhenUsed/>
    <w:rsid w:val="00A5013B"/>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7">
    <w:name w:val="Colorful Shading"/>
    <w:basedOn w:val="a3"/>
    <w:uiPriority w:val="71"/>
    <w:semiHidden/>
    <w:unhideWhenUsed/>
    <w:rsid w:val="00A5013B"/>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semiHidden/>
    <w:unhideWhenUsed/>
    <w:rsid w:val="00A5013B"/>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3"/>
    <w:uiPriority w:val="71"/>
    <w:semiHidden/>
    <w:unhideWhenUsed/>
    <w:rsid w:val="00A5013B"/>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3"/>
    <w:uiPriority w:val="71"/>
    <w:semiHidden/>
    <w:unhideWhenUsed/>
    <w:rsid w:val="00A5013B"/>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3"/>
    <w:uiPriority w:val="71"/>
    <w:semiHidden/>
    <w:unhideWhenUsed/>
    <w:rsid w:val="00A5013B"/>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3"/>
    <w:uiPriority w:val="71"/>
    <w:semiHidden/>
    <w:unhideWhenUsed/>
    <w:rsid w:val="00A5013B"/>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3"/>
    <w:uiPriority w:val="71"/>
    <w:semiHidden/>
    <w:unhideWhenUsed/>
    <w:rsid w:val="00A5013B"/>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semiHidden/>
    <w:unhideWhenUsed/>
    <w:rsid w:val="00A5013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3"/>
    <w:uiPriority w:val="72"/>
    <w:semiHidden/>
    <w:unhideWhenUsed/>
    <w:rsid w:val="00A5013B"/>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3"/>
    <w:uiPriority w:val="72"/>
    <w:semiHidden/>
    <w:unhideWhenUsed/>
    <w:rsid w:val="00A5013B"/>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3"/>
    <w:uiPriority w:val="72"/>
    <w:semiHidden/>
    <w:unhideWhenUsed/>
    <w:rsid w:val="00A5013B"/>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3"/>
    <w:uiPriority w:val="72"/>
    <w:semiHidden/>
    <w:unhideWhenUsed/>
    <w:rsid w:val="00A5013B"/>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3"/>
    <w:uiPriority w:val="72"/>
    <w:semiHidden/>
    <w:unhideWhenUsed/>
    <w:rsid w:val="00A5013B"/>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3"/>
    <w:uiPriority w:val="72"/>
    <w:semiHidden/>
    <w:unhideWhenUsed/>
    <w:rsid w:val="00A5013B"/>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9">
    <w:name w:val="Colorful Grid"/>
    <w:basedOn w:val="a3"/>
    <w:uiPriority w:val="73"/>
    <w:semiHidden/>
    <w:unhideWhenUsed/>
    <w:rsid w:val="00A501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3"/>
    <w:uiPriority w:val="73"/>
    <w:semiHidden/>
    <w:unhideWhenUsed/>
    <w:rsid w:val="00A501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3"/>
    <w:uiPriority w:val="73"/>
    <w:semiHidden/>
    <w:unhideWhenUsed/>
    <w:rsid w:val="00A501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3"/>
    <w:uiPriority w:val="73"/>
    <w:semiHidden/>
    <w:unhideWhenUsed/>
    <w:rsid w:val="00A501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3"/>
    <w:uiPriority w:val="73"/>
    <w:semiHidden/>
    <w:unhideWhenUsed/>
    <w:rsid w:val="00A501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3"/>
    <w:uiPriority w:val="73"/>
    <w:semiHidden/>
    <w:unhideWhenUsed/>
    <w:rsid w:val="00A501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3"/>
    <w:uiPriority w:val="73"/>
    <w:semiHidden/>
    <w:unhideWhenUsed/>
    <w:rsid w:val="00A501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afff">
    <w:name w:val="Символ сноски"/>
    <w:qFormat/>
    <w:rsid w:val="008C09B1"/>
  </w:style>
  <w:style w:type="numbering" w:customStyle="1" w:styleId="38">
    <w:name w:val="Нет списка3"/>
    <w:next w:val="a4"/>
    <w:uiPriority w:val="99"/>
    <w:semiHidden/>
    <w:unhideWhenUsed/>
    <w:rsid w:val="00552FB8"/>
  </w:style>
  <w:style w:type="table" w:customStyle="1" w:styleId="TableNormal">
    <w:name w:val="Table Normal"/>
    <w:uiPriority w:val="2"/>
    <w:semiHidden/>
    <w:unhideWhenUsed/>
    <w:qFormat/>
    <w:rsid w:val="00552F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f9">
    <w:name w:val="toc 1"/>
    <w:basedOn w:val="a1"/>
    <w:uiPriority w:val="1"/>
    <w:qFormat/>
    <w:rsid w:val="00552FB8"/>
    <w:pPr>
      <w:widowControl w:val="0"/>
      <w:autoSpaceDE w:val="0"/>
      <w:autoSpaceDN w:val="0"/>
      <w:spacing w:before="158" w:after="0" w:line="240" w:lineRule="auto"/>
      <w:ind w:left="310" w:hanging="211"/>
    </w:pPr>
    <w:rPr>
      <w:rFonts w:ascii="Times New Roman" w:eastAsia="Times New Roman" w:hAnsi="Times New Roman" w:cs="Times New Roman"/>
      <w:sz w:val="28"/>
      <w:szCs w:val="28"/>
    </w:rPr>
  </w:style>
  <w:style w:type="paragraph" w:styleId="2e">
    <w:name w:val="toc 2"/>
    <w:basedOn w:val="a1"/>
    <w:uiPriority w:val="1"/>
    <w:qFormat/>
    <w:rsid w:val="00552FB8"/>
    <w:pPr>
      <w:widowControl w:val="0"/>
      <w:autoSpaceDE w:val="0"/>
      <w:autoSpaceDN w:val="0"/>
      <w:spacing w:before="643" w:after="0" w:line="240" w:lineRule="auto"/>
      <w:ind w:left="170"/>
    </w:pPr>
    <w:rPr>
      <w:rFonts w:ascii="Times New Roman" w:eastAsia="Times New Roman" w:hAnsi="Times New Roman" w:cs="Times New Roman"/>
      <w:sz w:val="28"/>
      <w:szCs w:val="28"/>
    </w:rPr>
  </w:style>
  <w:style w:type="paragraph" w:customStyle="1" w:styleId="TableParagraph">
    <w:name w:val="Table Paragraph"/>
    <w:basedOn w:val="a1"/>
    <w:uiPriority w:val="1"/>
    <w:qFormat/>
    <w:rsid w:val="00552FB8"/>
    <w:pPr>
      <w:widowControl w:val="0"/>
      <w:autoSpaceDE w:val="0"/>
      <w:autoSpaceDN w:val="0"/>
      <w:spacing w:after="0" w:line="240" w:lineRule="auto"/>
      <w:ind w:left="103"/>
    </w:pPr>
    <w:rPr>
      <w:rFonts w:ascii="Times New Roman" w:eastAsia="Times New Roman" w:hAnsi="Times New Roman" w:cs="Times New Roman"/>
    </w:rPr>
  </w:style>
  <w:style w:type="table" w:customStyle="1" w:styleId="TableNormal1">
    <w:name w:val="Table Normal1"/>
    <w:uiPriority w:val="2"/>
    <w:semiHidden/>
    <w:unhideWhenUsed/>
    <w:qFormat/>
    <w:rsid w:val="00552F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fa">
    <w:name w:val="Без интервала1"/>
    <w:rsid w:val="00552FB8"/>
    <w:pPr>
      <w:spacing w:after="0" w:line="240" w:lineRule="auto"/>
    </w:pPr>
    <w:rPr>
      <w:rFonts w:ascii="Calibri" w:eastAsia="Times New Roman" w:hAnsi="Calibri" w:cs="Times New Roman"/>
      <w:lang w:eastAsia="ru-RU"/>
    </w:rPr>
  </w:style>
  <w:style w:type="table" w:customStyle="1" w:styleId="39">
    <w:name w:val="Сетка таблицы3"/>
    <w:basedOn w:val="a3"/>
    <w:next w:val="ae"/>
    <w:uiPriority w:val="59"/>
    <w:rsid w:val="00552FB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0EA8C-566F-4AA2-909F-6DC95728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57</Pages>
  <Words>15902</Words>
  <Characters>90647</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Шамс</dc:creator>
  <cp:keywords/>
  <dc:description/>
  <cp:lastModifiedBy>Айшат</cp:lastModifiedBy>
  <cp:revision>6</cp:revision>
  <cp:lastPrinted>2022-12-01T10:41:00Z</cp:lastPrinted>
  <dcterms:created xsi:type="dcterms:W3CDTF">2022-11-29T18:13:00Z</dcterms:created>
  <dcterms:modified xsi:type="dcterms:W3CDTF">2022-12-01T10:44:00Z</dcterms:modified>
</cp:coreProperties>
</file>